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417968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146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S5-226</w:t>
        </w:r>
        <w:r w:rsidR="00A36231">
          <w:rPr>
            <w:b/>
            <w:i/>
            <w:noProof/>
            <w:sz w:val="28"/>
          </w:rPr>
          <w:t>740</w:t>
        </w:r>
      </w:fldSimple>
    </w:p>
    <w:p w14:paraId="7CB45193" w14:textId="77777777" w:rsidR="001E41F3" w:rsidRDefault="004337FA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14th Nov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18th Nov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1AE0B8C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4337F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28.623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4337FA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0191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8FE0CCC" w:rsidR="001E41F3" w:rsidRPr="00410371" w:rsidRDefault="00A61B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4337F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18.0.2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971CF" w:rsidR="00F25D98" w:rsidRDefault="008E07E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CFFDA0F" w:rsidR="00F25D98" w:rsidRDefault="008E07E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4337F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FIles and File IOCs YANG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4337F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 Hungary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ED4829B" w:rsidR="001E41F3" w:rsidRDefault="008E07E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291A897" w:rsidR="001E41F3" w:rsidRDefault="004337F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4A3E77" w:rsidRPr="004A3E77">
                <w:rPr>
                  <w:noProof/>
                </w:rPr>
                <w:t>adNRM_ph2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4337F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2022-10-15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4337F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4337F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0F539E1" w:rsidR="001E41F3" w:rsidRDefault="008E07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YANG stage 3 missing for Files and File IOCs.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87DF525" w:rsidR="001E41F3" w:rsidRDefault="008E07E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</w:t>
            </w:r>
            <w:r>
              <w:rPr>
                <w:noProof/>
              </w:rPr>
              <w:t>YANG stage 3 for Files and File IOCs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07E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E07ED" w:rsidRDefault="008E07ED" w:rsidP="008E07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415A74D" w:rsidR="008E07ED" w:rsidRDefault="008E07ED" w:rsidP="008E07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YANG stage 3 missing for Files and File IOCs.</w:t>
            </w:r>
          </w:p>
        </w:tc>
      </w:tr>
      <w:tr w:rsidR="008E07ED" w14:paraId="034AF533" w14:textId="77777777" w:rsidTr="00547111">
        <w:tc>
          <w:tcPr>
            <w:tcW w:w="2694" w:type="dxa"/>
            <w:gridSpan w:val="2"/>
          </w:tcPr>
          <w:p w14:paraId="39D9EB5B" w14:textId="77777777" w:rsidR="008E07ED" w:rsidRDefault="008E07ED" w:rsidP="008E07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E07ED" w:rsidRDefault="008E07ED" w:rsidP="008E07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07E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E07ED" w:rsidRDefault="008E07ED" w:rsidP="008E07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AEFEADA" w:rsidR="008E07ED" w:rsidRDefault="008E07ED" w:rsidP="008E07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D.2.2, D.2.4, D.2.5, D.2.10, D.2.</w:t>
            </w:r>
            <w:r w:rsidR="00EC566A">
              <w:rPr>
                <w:noProof/>
              </w:rPr>
              <w:t>A</w:t>
            </w:r>
          </w:p>
        </w:tc>
      </w:tr>
      <w:tr w:rsidR="008E07E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8E07ED" w:rsidRDefault="008E07ED" w:rsidP="008E07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8E07ED" w:rsidRDefault="008E07ED" w:rsidP="008E07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07E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8E07ED" w:rsidRDefault="008E07ED" w:rsidP="008E07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E07ED" w:rsidRDefault="008E07ED" w:rsidP="008E07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E07ED" w:rsidRDefault="008E07ED" w:rsidP="008E07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8E07ED" w:rsidRDefault="008E07ED" w:rsidP="008E07E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E07ED" w:rsidRDefault="008E07ED" w:rsidP="008E07E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E07E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E07ED" w:rsidRDefault="008E07ED" w:rsidP="008E07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8E07ED" w:rsidRDefault="008E07ED" w:rsidP="008E07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E5D2C57" w:rsidR="008E07ED" w:rsidRDefault="008E07ED" w:rsidP="008E07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8E07ED" w:rsidRDefault="008E07ED" w:rsidP="008E07E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8E07ED" w:rsidRDefault="008E07ED" w:rsidP="008E07E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E07E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E07ED" w:rsidRDefault="008E07ED" w:rsidP="008E07E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8E07ED" w:rsidRDefault="008E07ED" w:rsidP="008E07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77AFCF8" w:rsidR="008E07ED" w:rsidRDefault="008E07ED" w:rsidP="008E07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8E07ED" w:rsidRDefault="008E07ED" w:rsidP="008E07E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8E07ED" w:rsidRDefault="008E07ED" w:rsidP="008E07E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E07E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E07ED" w:rsidRDefault="008E07ED" w:rsidP="008E07E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43A49405" w:rsidR="008E07ED" w:rsidRDefault="008E07ED" w:rsidP="008E07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BCF5B09" w:rsidR="008E07ED" w:rsidRDefault="008E07ED" w:rsidP="008E07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8E07ED" w:rsidRDefault="008E07ED" w:rsidP="008E07E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5FF1C6AE" w:rsidR="008E07ED" w:rsidRDefault="008E07ED" w:rsidP="008E07E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 CR-</w:t>
            </w:r>
            <w:r w:rsidR="00312967">
              <w:rPr>
                <w:noProof/>
              </w:rPr>
              <w:t>0196</w:t>
            </w:r>
          </w:p>
        </w:tc>
      </w:tr>
      <w:tr w:rsidR="008E07E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8E07ED" w:rsidRDefault="008E07ED" w:rsidP="008E07E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8E07ED" w:rsidRDefault="008E07ED" w:rsidP="008E07ED">
            <w:pPr>
              <w:pStyle w:val="CRCoverPage"/>
              <w:spacing w:after="0"/>
              <w:rPr>
                <w:noProof/>
              </w:rPr>
            </w:pPr>
          </w:p>
        </w:tc>
      </w:tr>
      <w:tr w:rsidR="008E07E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8E07ED" w:rsidRDefault="008E07ED" w:rsidP="008E07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1C6039" w14:textId="592F6DD5" w:rsidR="008E07ED" w:rsidRDefault="008E07ED" w:rsidP="008E07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Forge link of this CR: </w:t>
            </w:r>
            <w:hyperlink r:id="rId12" w:history="1">
              <w:r w:rsidR="0054329B">
                <w:rPr>
                  <w:rStyle w:val="Hyperlink"/>
                  <w:noProof/>
                </w:rPr>
                <w:t>https://forge.3gpp.org/rep/sa5/MnS/-/merge_requests/436</w:t>
              </w:r>
            </w:hyperlink>
            <w:r>
              <w:t xml:space="preserve"> </w:t>
            </w:r>
            <w:r>
              <w:rPr>
                <w:noProof/>
              </w:rPr>
              <w:t xml:space="preserve">at commit </w:t>
            </w:r>
            <w:r w:rsidR="008A158F" w:rsidRPr="008A158F">
              <w:rPr>
                <w:noProof/>
              </w:rPr>
              <w:t>04aafd498f33c4760ab39dfbe4729b6c9272a68a</w:t>
            </w:r>
          </w:p>
          <w:p w14:paraId="00A4557D" w14:textId="77777777" w:rsidR="008E07ED" w:rsidRDefault="008E07ED" w:rsidP="008E07E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B703A4F" w14:textId="5400CCF8" w:rsidR="008E07ED" w:rsidRDefault="008E07ED" w:rsidP="008E07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Parts of this CR are dependent on TS 28.623 CR-</w:t>
            </w:r>
            <w:r w:rsidR="00312967">
              <w:rPr>
                <w:noProof/>
              </w:rPr>
              <w:t>0196</w:t>
            </w:r>
            <w:r>
              <w:rPr>
                <w:noProof/>
              </w:rPr>
              <w:t xml:space="preserve"> (nonNotifiable extension). The YANG file _3gpp-common-yang-extensions.yang is copied from the </w:t>
            </w:r>
            <w:hyperlink r:id="rId13" w:history="1">
              <w:r w:rsidR="002511E0">
                <w:rPr>
                  <w:rStyle w:val="Hyperlink"/>
                </w:rPr>
                <w:t xml:space="preserve">28.623_Rel18_CR0196_Add_missing_attribute_properties_to_YANG </w:t>
              </w:r>
            </w:hyperlink>
            <w:r>
              <w:rPr>
                <w:noProof/>
              </w:rPr>
              <w:t xml:space="preserve"> into the branch of this CR. </w:t>
            </w:r>
          </w:p>
          <w:p w14:paraId="5B79AE62" w14:textId="77777777" w:rsidR="008E07ED" w:rsidRDefault="008E07ED" w:rsidP="008E07E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0D3B8F7" w14:textId="6623C80E" w:rsidR="008E07ED" w:rsidRDefault="008E07ED" w:rsidP="008E07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stage 2 for these IOCs was originally introduced in S5-221760</w:t>
            </w:r>
          </w:p>
        </w:tc>
      </w:tr>
      <w:tr w:rsidR="008E07E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E07ED" w:rsidRPr="008863B9" w:rsidRDefault="008E07ED" w:rsidP="008E07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E07ED" w:rsidRPr="008863B9" w:rsidRDefault="008E07ED" w:rsidP="008E07E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E07E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E07ED" w:rsidRDefault="008E07ED" w:rsidP="008E07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E07ED" w:rsidRDefault="008E07ED" w:rsidP="008E07E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EEB6C7C" w14:textId="0F97CECF" w:rsidR="002257CC" w:rsidRDefault="002257CC" w:rsidP="002257CC">
      <w:pPr>
        <w:rPr>
          <w:noProof/>
        </w:rPr>
      </w:pPr>
      <w:bookmarkStart w:id="1" w:name="_Hlk117416929"/>
    </w:p>
    <w:p w14:paraId="4DE5A4EE" w14:textId="7DF50E1B" w:rsidR="00666E29" w:rsidRDefault="00666E29" w:rsidP="002257CC">
      <w:pPr>
        <w:rPr>
          <w:noProof/>
        </w:rPr>
      </w:pPr>
    </w:p>
    <w:p w14:paraId="3D2B253C" w14:textId="516E8A29" w:rsidR="00666E29" w:rsidRDefault="00666E29" w:rsidP="002257CC">
      <w:pPr>
        <w:rPr>
          <w:noProof/>
        </w:rPr>
      </w:pPr>
    </w:p>
    <w:p w14:paraId="18B7156C" w14:textId="77777777" w:rsidR="00666E29" w:rsidRDefault="00666E29" w:rsidP="002257CC">
      <w:pPr>
        <w:rPr>
          <w:noProof/>
        </w:rPr>
      </w:pPr>
    </w:p>
    <w:p w14:paraId="18ADAA37" w14:textId="77777777" w:rsidR="002257CC" w:rsidRDefault="002257CC" w:rsidP="002257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lastRenderedPageBreak/>
        <w:t>First change</w:t>
      </w:r>
    </w:p>
    <w:p w14:paraId="30F1951C" w14:textId="77777777" w:rsidR="00666E29" w:rsidRPr="00666E29" w:rsidRDefault="00666E29" w:rsidP="00666E29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2" w:name="_Toc27489929"/>
      <w:bookmarkStart w:id="3" w:name="_Toc36033511"/>
      <w:bookmarkStart w:id="4" w:name="_Toc36475773"/>
      <w:bookmarkStart w:id="5" w:name="_Toc44581534"/>
      <w:bookmarkStart w:id="6" w:name="_Toc51769150"/>
      <w:bookmarkStart w:id="7" w:name="_Toc113976919"/>
      <w:r w:rsidRPr="00666E29">
        <w:rPr>
          <w:rFonts w:ascii="Arial" w:hAnsi="Arial"/>
          <w:sz w:val="32"/>
          <w:lang w:eastAsia="zh-CN"/>
        </w:rPr>
        <w:t>D.2.2</w:t>
      </w:r>
      <w:r w:rsidRPr="00666E29">
        <w:rPr>
          <w:rFonts w:ascii="Arial" w:hAnsi="Arial"/>
          <w:sz w:val="32"/>
          <w:lang w:eastAsia="zh-CN"/>
        </w:rPr>
        <w:tab/>
        <w:t>module _3gpp-common-managed-element.yang</w:t>
      </w:r>
      <w:bookmarkEnd w:id="2"/>
      <w:bookmarkEnd w:id="3"/>
      <w:bookmarkEnd w:id="4"/>
      <w:bookmarkEnd w:id="5"/>
      <w:bookmarkEnd w:id="6"/>
      <w:bookmarkEnd w:id="7"/>
    </w:p>
    <w:p w14:paraId="18751C8C" w14:textId="77777777" w:rsidR="009E718A" w:rsidRPr="009E718A" w:rsidRDefault="009E718A" w:rsidP="009E718A">
      <w:pPr>
        <w:tabs>
          <w:tab w:val="left" w:pos="0"/>
          <w:tab w:val="center" w:pos="4820"/>
          <w:tab w:val="right" w:pos="9638"/>
        </w:tabs>
        <w:spacing w:after="0" w:line="276" w:lineRule="auto"/>
        <w:rPr>
          <w:rFonts w:ascii="Courier New" w:eastAsia="MS Mincho" w:hAnsi="Courier New"/>
          <w:sz w:val="16"/>
          <w:szCs w:val="22"/>
          <w:lang w:val="en-US"/>
        </w:rPr>
      </w:pPr>
      <w:r w:rsidRPr="009E718A">
        <w:rPr>
          <w:rFonts w:ascii="Courier New" w:eastAsia="MS Mincho" w:hAnsi="Courier New"/>
          <w:sz w:val="16"/>
          <w:szCs w:val="22"/>
          <w:lang w:val="en-US"/>
        </w:rPr>
        <w:t>&lt;CODE BEGINS&gt;</w:t>
      </w:r>
    </w:p>
    <w:p w14:paraId="5FD4D6A9" w14:textId="77777777" w:rsidR="009E718A" w:rsidRPr="009E718A" w:rsidRDefault="009E718A" w:rsidP="009E718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E718A">
        <w:rPr>
          <w:rFonts w:ascii="Courier New" w:eastAsia="MS Mincho" w:hAnsi="Courier New"/>
          <w:sz w:val="16"/>
          <w:szCs w:val="22"/>
          <w:lang w:val="en-US"/>
        </w:rPr>
        <w:t>module _3gpp-common-managed-element {</w:t>
      </w:r>
    </w:p>
    <w:p w14:paraId="033C0D41" w14:textId="77777777" w:rsidR="009E718A" w:rsidRPr="009E718A" w:rsidRDefault="009E718A" w:rsidP="009E718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E718A">
        <w:rPr>
          <w:rFonts w:ascii="Courier New" w:eastAsia="MS Mincho" w:hAnsi="Courier New"/>
          <w:sz w:val="16"/>
          <w:szCs w:val="22"/>
          <w:lang w:val="en-US"/>
        </w:rPr>
        <w:t xml:space="preserve">  yang-version 1.1;  </w:t>
      </w:r>
    </w:p>
    <w:p w14:paraId="31D533C2" w14:textId="77777777" w:rsidR="009E718A" w:rsidRPr="009E718A" w:rsidRDefault="009E718A" w:rsidP="009E718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E718A">
        <w:rPr>
          <w:rFonts w:ascii="Courier New" w:eastAsia="MS Mincho" w:hAnsi="Courier New"/>
          <w:sz w:val="16"/>
          <w:szCs w:val="22"/>
          <w:lang w:val="en-US"/>
        </w:rPr>
        <w:t xml:space="preserve">  namespace urn:3gpp:sa5:_3gpp-common-managed-element;</w:t>
      </w:r>
    </w:p>
    <w:p w14:paraId="5B2F5558" w14:textId="77777777" w:rsidR="009E718A" w:rsidRPr="009E718A" w:rsidRDefault="009E718A" w:rsidP="009E718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E718A">
        <w:rPr>
          <w:rFonts w:ascii="Courier New" w:eastAsia="MS Mincho" w:hAnsi="Courier New"/>
          <w:sz w:val="16"/>
          <w:szCs w:val="22"/>
          <w:lang w:val="en-US"/>
        </w:rPr>
        <w:t xml:space="preserve">  prefix "me3gpp";</w:t>
      </w:r>
    </w:p>
    <w:p w14:paraId="41EA06D5" w14:textId="77777777" w:rsidR="009E718A" w:rsidRPr="009E718A" w:rsidRDefault="009E718A" w:rsidP="009E718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E718A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4A14E881" w14:textId="77777777" w:rsidR="009E718A" w:rsidRPr="009E718A" w:rsidRDefault="009E718A" w:rsidP="009E718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E718A">
        <w:rPr>
          <w:rFonts w:ascii="Courier New" w:eastAsia="MS Mincho" w:hAnsi="Courier New"/>
          <w:sz w:val="16"/>
          <w:szCs w:val="22"/>
          <w:lang w:val="en-US"/>
        </w:rPr>
        <w:t xml:space="preserve">  import _3gpp-common-yang-types { prefix types3gpp ; }</w:t>
      </w:r>
    </w:p>
    <w:p w14:paraId="1F286F83" w14:textId="77777777" w:rsidR="009E718A" w:rsidRPr="009E718A" w:rsidRDefault="009E718A" w:rsidP="009E718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E718A">
        <w:rPr>
          <w:rFonts w:ascii="Courier New" w:eastAsia="MS Mincho" w:hAnsi="Courier New"/>
          <w:sz w:val="16"/>
          <w:szCs w:val="22"/>
          <w:lang w:val="en-US"/>
        </w:rPr>
        <w:t xml:space="preserve">  import _3gpp-common-top { prefix top3gpp; }</w:t>
      </w:r>
    </w:p>
    <w:p w14:paraId="6D4AB57A" w14:textId="77777777" w:rsidR="009E718A" w:rsidRPr="009E718A" w:rsidRDefault="009E718A" w:rsidP="009E718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E718A">
        <w:rPr>
          <w:rFonts w:ascii="Courier New" w:eastAsia="MS Mincho" w:hAnsi="Courier New"/>
          <w:sz w:val="16"/>
          <w:szCs w:val="22"/>
          <w:lang w:val="en-US"/>
        </w:rPr>
        <w:t xml:space="preserve">  import _3gpp-common-measurements { prefix meas3gpp; }</w:t>
      </w:r>
    </w:p>
    <w:p w14:paraId="6620EEB2" w14:textId="77777777" w:rsidR="009E718A" w:rsidRPr="009E718A" w:rsidRDefault="009E718A" w:rsidP="009E718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E718A">
        <w:rPr>
          <w:rFonts w:ascii="Courier New" w:eastAsia="MS Mincho" w:hAnsi="Courier New"/>
          <w:sz w:val="16"/>
          <w:szCs w:val="22"/>
          <w:lang w:val="en-US"/>
        </w:rPr>
        <w:t xml:space="preserve">  import _3gpp-common-subscription-control { prefix subscr3gpp; }</w:t>
      </w:r>
    </w:p>
    <w:p w14:paraId="187219BA" w14:textId="77777777" w:rsidR="009E718A" w:rsidRPr="009E718A" w:rsidRDefault="009E718A" w:rsidP="009E718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E718A">
        <w:rPr>
          <w:rFonts w:ascii="Courier New" w:eastAsia="MS Mincho" w:hAnsi="Courier New"/>
          <w:sz w:val="16"/>
          <w:szCs w:val="22"/>
          <w:lang w:val="en-US"/>
        </w:rPr>
        <w:t xml:space="preserve">  import _3gpp-common-fm { prefix fm3gpp; }</w:t>
      </w:r>
    </w:p>
    <w:p w14:paraId="6C51C018" w14:textId="77777777" w:rsidR="009E718A" w:rsidRPr="009E718A" w:rsidRDefault="009E718A" w:rsidP="009E718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E718A">
        <w:rPr>
          <w:rFonts w:ascii="Courier New" w:eastAsia="MS Mincho" w:hAnsi="Courier New"/>
          <w:sz w:val="16"/>
          <w:szCs w:val="22"/>
          <w:lang w:val="en-US"/>
        </w:rPr>
        <w:t xml:space="preserve">  import _3gpp-common-trace { prefix trace3gpp; }</w:t>
      </w:r>
    </w:p>
    <w:p w14:paraId="17435C85" w14:textId="77777777" w:rsidR="009E718A" w:rsidRPr="009E718A" w:rsidRDefault="009E718A" w:rsidP="009E718A">
      <w:pPr>
        <w:spacing w:after="0"/>
        <w:rPr>
          <w:ins w:id="8" w:author="lengyelb"/>
          <w:rFonts w:ascii="Courier New" w:eastAsia="MS Mincho" w:hAnsi="Courier New"/>
          <w:sz w:val="16"/>
          <w:szCs w:val="22"/>
          <w:lang w:val="en-US"/>
        </w:rPr>
      </w:pPr>
      <w:ins w:id="9" w:author="lengyelb">
        <w:r w:rsidRPr="009E718A">
          <w:rPr>
            <w:rFonts w:ascii="Courier New" w:eastAsia="MS Mincho" w:hAnsi="Courier New"/>
            <w:sz w:val="16"/>
            <w:szCs w:val="22"/>
            <w:lang w:val="en-US"/>
          </w:rPr>
          <w:t xml:space="preserve">  import _3gpp-common-files { prefix files3gpp; }</w:t>
        </w:r>
      </w:ins>
    </w:p>
    <w:p w14:paraId="0E412147" w14:textId="77777777" w:rsidR="009E718A" w:rsidRPr="009E718A" w:rsidRDefault="009E718A" w:rsidP="009E718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3A654CA" w14:textId="77777777" w:rsidR="009E718A" w:rsidRPr="009E718A" w:rsidRDefault="009E718A" w:rsidP="009E718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E718A">
        <w:rPr>
          <w:rFonts w:ascii="Courier New" w:eastAsia="MS Mincho" w:hAnsi="Courier New"/>
          <w:sz w:val="16"/>
          <w:szCs w:val="22"/>
          <w:lang w:val="en-US"/>
        </w:rPr>
        <w:t xml:space="preserve">  organization "3GPP SA5";</w:t>
      </w:r>
    </w:p>
    <w:p w14:paraId="4F0FCBD5" w14:textId="77777777" w:rsidR="009E718A" w:rsidRPr="009E718A" w:rsidRDefault="009E718A" w:rsidP="009E718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E718A">
        <w:rPr>
          <w:rFonts w:ascii="Courier New" w:eastAsia="MS Mincho" w:hAnsi="Courier New"/>
          <w:sz w:val="16"/>
          <w:szCs w:val="22"/>
          <w:lang w:val="en-US"/>
        </w:rPr>
        <w:t xml:space="preserve">  contact "https://www.3gpp.org/DynaReport/TSG-WG--S5--officials.htm?Itemid=464";</w:t>
      </w:r>
    </w:p>
    <w:p w14:paraId="2C0B8D5C" w14:textId="77777777" w:rsidR="009E718A" w:rsidRPr="009E718A" w:rsidRDefault="009E718A" w:rsidP="009E718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523ADA3D" w14:textId="77777777" w:rsidR="009E718A" w:rsidRPr="009E718A" w:rsidRDefault="009E718A" w:rsidP="009E718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E718A">
        <w:rPr>
          <w:rFonts w:ascii="Courier New" w:eastAsia="MS Mincho" w:hAnsi="Courier New"/>
          <w:sz w:val="16"/>
          <w:szCs w:val="22"/>
          <w:lang w:val="en-US"/>
        </w:rPr>
        <w:t xml:space="preserve">  description "Defines ManagedElement which will be augmented </w:t>
      </w:r>
    </w:p>
    <w:p w14:paraId="36D32B81" w14:textId="77777777" w:rsidR="009E718A" w:rsidRPr="009E718A" w:rsidRDefault="009E718A" w:rsidP="009E718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E718A">
        <w:rPr>
          <w:rFonts w:ascii="Courier New" w:eastAsia="MS Mincho" w:hAnsi="Courier New"/>
          <w:sz w:val="16"/>
          <w:szCs w:val="22"/>
          <w:lang w:val="en-US"/>
        </w:rPr>
        <w:t xml:space="preserve">      by other IOCs";</w:t>
      </w:r>
    </w:p>
    <w:p w14:paraId="5E38C96E" w14:textId="77777777" w:rsidR="009E718A" w:rsidRPr="009E718A" w:rsidRDefault="009E718A" w:rsidP="009E718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E718A">
        <w:rPr>
          <w:rFonts w:ascii="Courier New" w:eastAsia="MS Mincho" w:hAnsi="Courier New"/>
          <w:sz w:val="16"/>
          <w:szCs w:val="22"/>
          <w:lang w:val="en-US"/>
        </w:rPr>
        <w:t xml:space="preserve">  reference "3GPP TS 28.623</w:t>
      </w:r>
    </w:p>
    <w:p w14:paraId="43946B6F" w14:textId="77777777" w:rsidR="009E718A" w:rsidRPr="009E718A" w:rsidRDefault="009E718A" w:rsidP="009E718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E718A">
        <w:rPr>
          <w:rFonts w:ascii="Courier New" w:eastAsia="MS Mincho" w:hAnsi="Courier New"/>
          <w:sz w:val="16"/>
          <w:szCs w:val="22"/>
          <w:lang w:val="en-US"/>
        </w:rPr>
        <w:t xml:space="preserve">      Generic Network Resource Model (NRM)</w:t>
      </w:r>
    </w:p>
    <w:p w14:paraId="2FEA5F6F" w14:textId="77777777" w:rsidR="009E718A" w:rsidRPr="009E718A" w:rsidRDefault="009E718A" w:rsidP="009E718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E718A">
        <w:rPr>
          <w:rFonts w:ascii="Courier New" w:eastAsia="MS Mincho" w:hAnsi="Courier New"/>
          <w:sz w:val="16"/>
          <w:szCs w:val="22"/>
          <w:lang w:val="en-US"/>
        </w:rPr>
        <w:t xml:space="preserve">      Integration Reference Point (IRP);</w:t>
      </w:r>
    </w:p>
    <w:p w14:paraId="4D5C048F" w14:textId="77777777" w:rsidR="009E718A" w:rsidRPr="009E718A" w:rsidRDefault="009E718A" w:rsidP="009E718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E718A">
        <w:rPr>
          <w:rFonts w:ascii="Courier New" w:eastAsia="MS Mincho" w:hAnsi="Courier New"/>
          <w:sz w:val="16"/>
          <w:szCs w:val="22"/>
          <w:lang w:val="en-US"/>
        </w:rPr>
        <w:t xml:space="preserve">      Solution Set (SS) definitions</w:t>
      </w:r>
    </w:p>
    <w:p w14:paraId="5E27B69E" w14:textId="77777777" w:rsidR="009E718A" w:rsidRPr="009E718A" w:rsidRDefault="009E718A" w:rsidP="009E718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E718A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</w:p>
    <w:p w14:paraId="3495AEFB" w14:textId="77777777" w:rsidR="009E718A" w:rsidRPr="009E718A" w:rsidRDefault="009E718A" w:rsidP="009E718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E718A">
        <w:rPr>
          <w:rFonts w:ascii="Courier New" w:eastAsia="MS Mincho" w:hAnsi="Courier New"/>
          <w:sz w:val="16"/>
          <w:szCs w:val="22"/>
          <w:lang w:val="en-US"/>
        </w:rPr>
        <w:t xml:space="preserve">      3GPP TS 28.622</w:t>
      </w:r>
    </w:p>
    <w:p w14:paraId="6D669604" w14:textId="77777777" w:rsidR="009E718A" w:rsidRPr="009E718A" w:rsidRDefault="009E718A" w:rsidP="009E718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E718A">
        <w:rPr>
          <w:rFonts w:ascii="Courier New" w:eastAsia="MS Mincho" w:hAnsi="Courier New"/>
          <w:sz w:val="16"/>
          <w:szCs w:val="22"/>
          <w:lang w:val="en-US"/>
        </w:rPr>
        <w:t xml:space="preserve">      Generic Network Resource Model (NRM)</w:t>
      </w:r>
    </w:p>
    <w:p w14:paraId="1396188F" w14:textId="77777777" w:rsidR="009E718A" w:rsidRPr="009E718A" w:rsidRDefault="009E718A" w:rsidP="009E718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E718A">
        <w:rPr>
          <w:rFonts w:ascii="Courier New" w:eastAsia="MS Mincho" w:hAnsi="Courier New"/>
          <w:sz w:val="16"/>
          <w:szCs w:val="22"/>
          <w:lang w:val="en-US"/>
        </w:rPr>
        <w:t xml:space="preserve">      Integration Reference Point (IRP);</w:t>
      </w:r>
    </w:p>
    <w:p w14:paraId="0038D83B" w14:textId="77777777" w:rsidR="009E718A" w:rsidRPr="009E718A" w:rsidRDefault="009E718A" w:rsidP="009E718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E718A">
        <w:rPr>
          <w:rFonts w:ascii="Courier New" w:eastAsia="MS Mincho" w:hAnsi="Courier New"/>
          <w:sz w:val="16"/>
          <w:szCs w:val="22"/>
          <w:lang w:val="en-US"/>
        </w:rPr>
        <w:t xml:space="preserve">      Information Service (IS)</w:t>
      </w:r>
    </w:p>
    <w:p w14:paraId="1FCBFE57" w14:textId="77777777" w:rsidR="009E718A" w:rsidRPr="009E718A" w:rsidRDefault="009E718A" w:rsidP="009E718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E718A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</w:p>
    <w:p w14:paraId="6FE91E34" w14:textId="77777777" w:rsidR="009E718A" w:rsidRPr="009E718A" w:rsidRDefault="009E718A" w:rsidP="009E718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E718A">
        <w:rPr>
          <w:rFonts w:ascii="Courier New" w:eastAsia="MS Mincho" w:hAnsi="Courier New"/>
          <w:sz w:val="16"/>
          <w:szCs w:val="22"/>
          <w:lang w:val="en-US"/>
        </w:rPr>
        <w:t xml:space="preserve">      3GPP TS 28.620 </w:t>
      </w:r>
    </w:p>
    <w:p w14:paraId="5D38ADDF" w14:textId="77777777" w:rsidR="009E718A" w:rsidRPr="009E718A" w:rsidRDefault="009E718A" w:rsidP="009E718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E718A">
        <w:rPr>
          <w:rFonts w:ascii="Courier New" w:eastAsia="MS Mincho" w:hAnsi="Courier New"/>
          <w:sz w:val="16"/>
          <w:szCs w:val="22"/>
          <w:lang w:val="en-US"/>
        </w:rPr>
        <w:t xml:space="preserve">      Umbrella Information Model (UIM)";</w:t>
      </w:r>
    </w:p>
    <w:p w14:paraId="62731CF3" w14:textId="77777777" w:rsidR="009E718A" w:rsidRPr="009E718A" w:rsidRDefault="009E718A" w:rsidP="009E718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52A876B" w14:textId="77777777" w:rsidR="009E718A" w:rsidRPr="009E718A" w:rsidRDefault="009E718A" w:rsidP="009E718A">
      <w:pPr>
        <w:spacing w:after="0"/>
        <w:rPr>
          <w:ins w:id="10" w:author="lengyelb"/>
          <w:rFonts w:ascii="Courier New" w:eastAsia="MS Mincho" w:hAnsi="Courier New"/>
          <w:sz w:val="16"/>
          <w:szCs w:val="22"/>
          <w:lang w:val="en-US"/>
        </w:rPr>
      </w:pPr>
      <w:ins w:id="11" w:author="lengyelb">
        <w:r w:rsidRPr="009E718A">
          <w:rPr>
            <w:rFonts w:ascii="Courier New" w:eastAsia="MS Mincho" w:hAnsi="Courier New"/>
            <w:sz w:val="16"/>
            <w:szCs w:val="22"/>
            <w:lang w:val="en-US"/>
          </w:rPr>
          <w:t xml:space="preserve">  revision 2022-09-30 { reference "CR-0191"; }</w:t>
        </w:r>
      </w:ins>
    </w:p>
    <w:p w14:paraId="7B99F859" w14:textId="77777777" w:rsidR="009E718A" w:rsidRPr="009E718A" w:rsidRDefault="009E718A" w:rsidP="009E718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E718A">
        <w:rPr>
          <w:rFonts w:ascii="Courier New" w:eastAsia="MS Mincho" w:hAnsi="Courier New"/>
          <w:sz w:val="16"/>
          <w:szCs w:val="22"/>
          <w:lang w:val="en-US"/>
        </w:rPr>
        <w:t xml:space="preserve">  revision 2021-01-16 { reference "CR-0120"; }  </w:t>
      </w:r>
    </w:p>
    <w:p w14:paraId="5CD95E80" w14:textId="77777777" w:rsidR="009E718A" w:rsidRPr="009E718A" w:rsidRDefault="009E718A" w:rsidP="009E718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E718A">
        <w:rPr>
          <w:rFonts w:ascii="Courier New" w:eastAsia="MS Mincho" w:hAnsi="Courier New"/>
          <w:sz w:val="16"/>
          <w:szCs w:val="22"/>
          <w:lang w:val="en-US"/>
        </w:rPr>
        <w:t xml:space="preserve">  revision 2020-08-06 { reference "CR-0102"; }  </w:t>
      </w:r>
    </w:p>
    <w:p w14:paraId="1A0B2B32" w14:textId="77777777" w:rsidR="009E718A" w:rsidRPr="009E718A" w:rsidRDefault="009E718A" w:rsidP="009E718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E718A">
        <w:rPr>
          <w:rFonts w:ascii="Courier New" w:eastAsia="MS Mincho" w:hAnsi="Courier New"/>
          <w:sz w:val="16"/>
          <w:szCs w:val="22"/>
          <w:lang w:val="en-US"/>
        </w:rPr>
        <w:t xml:space="preserve">  revision 2020-08-03 { reference "CR-0095"; }  </w:t>
      </w:r>
    </w:p>
    <w:p w14:paraId="3984D6B6" w14:textId="77777777" w:rsidR="009E718A" w:rsidRPr="009E718A" w:rsidRDefault="009E718A" w:rsidP="009E718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E718A">
        <w:rPr>
          <w:rFonts w:ascii="Courier New" w:eastAsia="MS Mincho" w:hAnsi="Courier New"/>
          <w:sz w:val="16"/>
          <w:szCs w:val="22"/>
          <w:lang w:val="en-US"/>
        </w:rPr>
        <w:t xml:space="preserve">  revision 2020-06-08 { reference "CR-0092"; }  </w:t>
      </w:r>
    </w:p>
    <w:p w14:paraId="382DCAC6" w14:textId="77777777" w:rsidR="009E718A" w:rsidRPr="009E718A" w:rsidRDefault="009E718A" w:rsidP="009E718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E718A">
        <w:rPr>
          <w:rFonts w:ascii="Courier New" w:eastAsia="MS Mincho" w:hAnsi="Courier New"/>
          <w:sz w:val="16"/>
          <w:szCs w:val="22"/>
          <w:lang w:val="en-US"/>
        </w:rPr>
        <w:t xml:space="preserve">  revision 2020-05-12 { reference "CR0084"; }</w:t>
      </w:r>
    </w:p>
    <w:p w14:paraId="4FC8F2C8" w14:textId="77777777" w:rsidR="009E718A" w:rsidRPr="009E718A" w:rsidRDefault="009E718A" w:rsidP="009E718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E718A">
        <w:rPr>
          <w:rFonts w:ascii="Courier New" w:eastAsia="MS Mincho" w:hAnsi="Courier New"/>
          <w:sz w:val="16"/>
          <w:szCs w:val="22"/>
          <w:lang w:val="en-US"/>
        </w:rPr>
        <w:t xml:space="preserve">  revision 2020-02-24 { reference "S5-201365"; }</w:t>
      </w:r>
    </w:p>
    <w:p w14:paraId="6B16CF3A" w14:textId="77777777" w:rsidR="009E718A" w:rsidRPr="009E718A" w:rsidRDefault="009E718A" w:rsidP="009E718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E718A">
        <w:rPr>
          <w:rFonts w:ascii="Courier New" w:eastAsia="MS Mincho" w:hAnsi="Courier New"/>
          <w:sz w:val="16"/>
          <w:szCs w:val="22"/>
          <w:lang w:val="en-US"/>
        </w:rPr>
        <w:t xml:space="preserve">  revision 2019-06-17 { reference " S5-203316"; }</w:t>
      </w:r>
    </w:p>
    <w:p w14:paraId="6518C57A" w14:textId="77777777" w:rsidR="009E718A" w:rsidRPr="009E718A" w:rsidRDefault="009E718A" w:rsidP="009E718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E718A">
        <w:rPr>
          <w:rFonts w:ascii="Courier New" w:eastAsia="MS Mincho" w:hAnsi="Courier New"/>
          <w:sz w:val="16"/>
          <w:szCs w:val="22"/>
          <w:lang w:val="en-US"/>
        </w:rPr>
        <w:t xml:space="preserve">  revision 2019-05-08 { reference "Initial revision"; }</w:t>
      </w:r>
    </w:p>
    <w:p w14:paraId="025CB842" w14:textId="77777777" w:rsidR="009E718A" w:rsidRPr="009E718A" w:rsidRDefault="009E718A" w:rsidP="009E718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E718A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3A1574C6" w14:textId="77777777" w:rsidR="009E718A" w:rsidRPr="009E718A" w:rsidRDefault="009E718A" w:rsidP="009E718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E718A">
        <w:rPr>
          <w:rFonts w:ascii="Courier New" w:eastAsia="MS Mincho" w:hAnsi="Courier New"/>
          <w:sz w:val="16"/>
          <w:szCs w:val="22"/>
          <w:lang w:val="en-US"/>
        </w:rPr>
        <w:t xml:space="preserve">  feature MeasurementsUnderManagedElement {</w:t>
      </w:r>
    </w:p>
    <w:p w14:paraId="642D9DA1" w14:textId="77777777" w:rsidR="009E718A" w:rsidRPr="009E718A" w:rsidRDefault="009E718A" w:rsidP="009E718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E718A">
        <w:rPr>
          <w:rFonts w:ascii="Courier New" w:eastAsia="MS Mincho" w:hAnsi="Courier New"/>
          <w:sz w:val="16"/>
          <w:szCs w:val="22"/>
          <w:lang w:val="en-US"/>
        </w:rPr>
        <w:t xml:space="preserve">    description "The MeasurementSubtree shall be contained under</w:t>
      </w:r>
    </w:p>
    <w:p w14:paraId="45052831" w14:textId="77777777" w:rsidR="009E718A" w:rsidRPr="009E718A" w:rsidRDefault="009E718A" w:rsidP="009E718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E718A">
        <w:rPr>
          <w:rFonts w:ascii="Courier New" w:eastAsia="MS Mincho" w:hAnsi="Courier New"/>
          <w:sz w:val="16"/>
          <w:szCs w:val="22"/>
          <w:lang w:val="en-US"/>
        </w:rPr>
        <w:t xml:space="preserve">      ManagedElement";</w:t>
      </w:r>
    </w:p>
    <w:p w14:paraId="71E3BF8E" w14:textId="77777777" w:rsidR="009E718A" w:rsidRPr="009E718A" w:rsidRDefault="009E718A" w:rsidP="009E718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E718A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4938B008" w14:textId="77777777" w:rsidR="009E718A" w:rsidRPr="009E718A" w:rsidRDefault="009E718A" w:rsidP="009E718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E718A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1EC61014" w14:textId="77777777" w:rsidR="009E718A" w:rsidRPr="009E718A" w:rsidRDefault="009E718A" w:rsidP="009E718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E718A">
        <w:rPr>
          <w:rFonts w:ascii="Courier New" w:eastAsia="MS Mincho" w:hAnsi="Courier New"/>
          <w:sz w:val="16"/>
          <w:szCs w:val="22"/>
          <w:lang w:val="en-US"/>
        </w:rPr>
        <w:t xml:space="preserve">  feature SubscriptionControlUnderManagedElement {</w:t>
      </w:r>
    </w:p>
    <w:p w14:paraId="2F639BB2" w14:textId="77777777" w:rsidR="009E718A" w:rsidRPr="009E718A" w:rsidRDefault="009E718A" w:rsidP="009E718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E718A">
        <w:rPr>
          <w:rFonts w:ascii="Courier New" w:eastAsia="MS Mincho" w:hAnsi="Courier New"/>
          <w:sz w:val="16"/>
          <w:szCs w:val="22"/>
          <w:lang w:val="en-US"/>
        </w:rPr>
        <w:t xml:space="preserve">    description "The SubscriptionControlSubtree shall be contained under</w:t>
      </w:r>
    </w:p>
    <w:p w14:paraId="1B58B9A2" w14:textId="77777777" w:rsidR="009E718A" w:rsidRPr="009E718A" w:rsidRDefault="009E718A" w:rsidP="009E718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E718A">
        <w:rPr>
          <w:rFonts w:ascii="Courier New" w:eastAsia="MS Mincho" w:hAnsi="Courier New"/>
          <w:sz w:val="16"/>
          <w:szCs w:val="22"/>
          <w:lang w:val="en-US"/>
        </w:rPr>
        <w:t xml:space="preserve">      ManagedElement";</w:t>
      </w:r>
    </w:p>
    <w:p w14:paraId="35D637A5" w14:textId="77777777" w:rsidR="009E718A" w:rsidRPr="009E718A" w:rsidRDefault="009E718A" w:rsidP="009E718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E718A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76218CD4" w14:textId="77777777" w:rsidR="009E718A" w:rsidRPr="009E718A" w:rsidRDefault="009E718A" w:rsidP="009E718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024A3B2" w14:textId="77777777" w:rsidR="009E718A" w:rsidRPr="009E718A" w:rsidRDefault="009E718A" w:rsidP="009E718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E718A">
        <w:rPr>
          <w:rFonts w:ascii="Courier New" w:eastAsia="MS Mincho" w:hAnsi="Courier New"/>
          <w:sz w:val="16"/>
          <w:szCs w:val="22"/>
          <w:lang w:val="en-US"/>
        </w:rPr>
        <w:t xml:space="preserve">  feature FmUnderManagedElement {</w:t>
      </w:r>
    </w:p>
    <w:p w14:paraId="18A88EC0" w14:textId="77777777" w:rsidR="009E718A" w:rsidRPr="009E718A" w:rsidRDefault="009E718A" w:rsidP="009E718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E718A">
        <w:rPr>
          <w:rFonts w:ascii="Courier New" w:eastAsia="MS Mincho" w:hAnsi="Courier New"/>
          <w:sz w:val="16"/>
          <w:szCs w:val="22"/>
          <w:lang w:val="en-US"/>
        </w:rPr>
        <w:t xml:space="preserve">    description "The FmSubtree shall be contained under ManagedElement";</w:t>
      </w:r>
    </w:p>
    <w:p w14:paraId="1579203D" w14:textId="77777777" w:rsidR="009E718A" w:rsidRPr="009E718A" w:rsidRDefault="009E718A" w:rsidP="009E718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E718A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62D686C0" w14:textId="77777777" w:rsidR="009E718A" w:rsidRPr="009E718A" w:rsidRDefault="009E718A" w:rsidP="009E718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E718A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5AFC67CB" w14:textId="77777777" w:rsidR="009E718A" w:rsidRPr="009E718A" w:rsidRDefault="009E718A" w:rsidP="009E718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E718A">
        <w:rPr>
          <w:rFonts w:ascii="Courier New" w:eastAsia="MS Mincho" w:hAnsi="Courier New"/>
          <w:sz w:val="16"/>
          <w:szCs w:val="22"/>
          <w:lang w:val="en-US"/>
        </w:rPr>
        <w:t xml:space="preserve">  feature TraceUnderManagedElement {</w:t>
      </w:r>
    </w:p>
    <w:p w14:paraId="2026C651" w14:textId="77777777" w:rsidR="009E718A" w:rsidRPr="009E718A" w:rsidRDefault="009E718A" w:rsidP="009E718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E718A">
        <w:rPr>
          <w:rFonts w:ascii="Courier New" w:eastAsia="MS Mincho" w:hAnsi="Courier New"/>
          <w:sz w:val="16"/>
          <w:szCs w:val="22"/>
          <w:lang w:val="en-US"/>
        </w:rPr>
        <w:t xml:space="preserve">    description "The TraceSubtree shall be contained under ManageElement";</w:t>
      </w:r>
    </w:p>
    <w:p w14:paraId="0A92D6AA" w14:textId="77777777" w:rsidR="009E718A" w:rsidRPr="009E718A" w:rsidRDefault="009E718A" w:rsidP="009E718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E718A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3E41E4F1" w14:textId="77777777" w:rsidR="009E718A" w:rsidRPr="009E718A" w:rsidRDefault="009E718A" w:rsidP="009E718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0F8B956" w14:textId="77777777" w:rsidR="009E718A" w:rsidRPr="009E718A" w:rsidRDefault="009E718A" w:rsidP="009E718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E718A">
        <w:rPr>
          <w:rFonts w:ascii="Courier New" w:eastAsia="MS Mincho" w:hAnsi="Courier New"/>
          <w:sz w:val="16"/>
          <w:szCs w:val="22"/>
          <w:lang w:val="en-US"/>
        </w:rPr>
        <w:t xml:space="preserve">  feature DESManagementFunction {</w:t>
      </w:r>
    </w:p>
    <w:p w14:paraId="60EACC2A" w14:textId="77777777" w:rsidR="009E718A" w:rsidRPr="009E718A" w:rsidRDefault="009E718A" w:rsidP="009E718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E718A">
        <w:rPr>
          <w:rFonts w:ascii="Courier New" w:eastAsia="MS Mincho" w:hAnsi="Courier New"/>
          <w:sz w:val="16"/>
          <w:szCs w:val="22"/>
          <w:lang w:val="en-US"/>
        </w:rPr>
        <w:t xml:space="preserve">    description "Class representing Distributed SON or Domain-Centralized SON</w:t>
      </w:r>
    </w:p>
    <w:p w14:paraId="2AA762BE" w14:textId="77777777" w:rsidR="009E718A" w:rsidRPr="009E718A" w:rsidRDefault="009E718A" w:rsidP="009E718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E718A">
        <w:rPr>
          <w:rFonts w:ascii="Courier New" w:eastAsia="MS Mincho" w:hAnsi="Courier New"/>
          <w:sz w:val="16"/>
          <w:szCs w:val="22"/>
          <w:lang w:val="en-US"/>
        </w:rPr>
        <w:t xml:space="preserve">      Energy Saving feature. The DESManagementFunction shall be contained under</w:t>
      </w:r>
    </w:p>
    <w:p w14:paraId="7283DF26" w14:textId="77777777" w:rsidR="009E718A" w:rsidRPr="009E718A" w:rsidRDefault="009E718A" w:rsidP="009E718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E718A">
        <w:rPr>
          <w:rFonts w:ascii="Courier New" w:eastAsia="MS Mincho" w:hAnsi="Courier New"/>
          <w:sz w:val="16"/>
          <w:szCs w:val="22"/>
          <w:lang w:val="en-US"/>
        </w:rPr>
        <w:t xml:space="preserve">      ManagedElement.";</w:t>
      </w:r>
    </w:p>
    <w:p w14:paraId="4814A3A0" w14:textId="77777777" w:rsidR="009E718A" w:rsidRPr="009E718A" w:rsidRDefault="009E718A" w:rsidP="009E718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E718A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5AD5FD7A" w14:textId="77777777" w:rsidR="009E718A" w:rsidRPr="009E718A" w:rsidRDefault="009E718A" w:rsidP="009E718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5E6A0EAE" w14:textId="77777777" w:rsidR="009E718A" w:rsidRPr="009E718A" w:rsidRDefault="009E718A" w:rsidP="009E718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E718A">
        <w:rPr>
          <w:rFonts w:ascii="Courier New" w:eastAsia="MS Mincho" w:hAnsi="Courier New"/>
          <w:sz w:val="16"/>
          <w:szCs w:val="22"/>
          <w:lang w:val="en-US"/>
        </w:rPr>
        <w:t xml:space="preserve">  feature DMROFunction {</w:t>
      </w:r>
    </w:p>
    <w:p w14:paraId="25C20F7D" w14:textId="77777777" w:rsidR="009E718A" w:rsidRPr="009E718A" w:rsidRDefault="009E718A" w:rsidP="009E718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E718A">
        <w:rPr>
          <w:rFonts w:ascii="Courier New" w:eastAsia="MS Mincho" w:hAnsi="Courier New"/>
          <w:sz w:val="16"/>
          <w:szCs w:val="22"/>
          <w:lang w:val="en-US"/>
        </w:rPr>
        <w:t xml:space="preserve">    description "Class representing D-SON function of MRO feature. The</w:t>
      </w:r>
    </w:p>
    <w:p w14:paraId="20D905EE" w14:textId="77777777" w:rsidR="009E718A" w:rsidRPr="009E718A" w:rsidRDefault="009E718A" w:rsidP="009E718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E718A">
        <w:rPr>
          <w:rFonts w:ascii="Courier New" w:eastAsia="MS Mincho" w:hAnsi="Courier New"/>
          <w:sz w:val="16"/>
          <w:szCs w:val="22"/>
          <w:lang w:val="en-US"/>
        </w:rPr>
        <w:t xml:space="preserve">      DMROFunction shall be contained under ManagedElement.";</w:t>
      </w:r>
    </w:p>
    <w:p w14:paraId="40C534EE" w14:textId="77777777" w:rsidR="009E718A" w:rsidRPr="009E718A" w:rsidRDefault="009E718A" w:rsidP="009E718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E718A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688C7483" w14:textId="77777777" w:rsidR="009E718A" w:rsidRPr="009E718A" w:rsidRDefault="009E718A" w:rsidP="009E718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F5EAE90" w14:textId="77777777" w:rsidR="009E718A" w:rsidRPr="009E718A" w:rsidRDefault="009E718A" w:rsidP="009E718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E718A">
        <w:rPr>
          <w:rFonts w:ascii="Courier New" w:eastAsia="MS Mincho" w:hAnsi="Courier New"/>
          <w:sz w:val="16"/>
          <w:szCs w:val="22"/>
          <w:lang w:val="en-US"/>
        </w:rPr>
        <w:t xml:space="preserve">  feature DRACHOptimizationFunction {</w:t>
      </w:r>
    </w:p>
    <w:p w14:paraId="1E5BB683" w14:textId="77777777" w:rsidR="009E718A" w:rsidRPr="009E718A" w:rsidRDefault="009E718A" w:rsidP="009E718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E718A">
        <w:rPr>
          <w:rFonts w:ascii="Courier New" w:eastAsia="MS Mincho" w:hAnsi="Courier New"/>
          <w:sz w:val="16"/>
          <w:szCs w:val="22"/>
          <w:lang w:val="en-US"/>
        </w:rPr>
        <w:t xml:space="preserve">    description "Class representing D-SON function of RACH optimization</w:t>
      </w:r>
    </w:p>
    <w:p w14:paraId="3F757E28" w14:textId="77777777" w:rsidR="009E718A" w:rsidRPr="009E718A" w:rsidRDefault="009E718A" w:rsidP="009E718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E718A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  feature. The DRACHOptimizationFunction shall be contained under</w:t>
      </w:r>
    </w:p>
    <w:p w14:paraId="197591B6" w14:textId="77777777" w:rsidR="009E718A" w:rsidRPr="009E718A" w:rsidRDefault="009E718A" w:rsidP="009E718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E718A">
        <w:rPr>
          <w:rFonts w:ascii="Courier New" w:eastAsia="MS Mincho" w:hAnsi="Courier New"/>
          <w:sz w:val="16"/>
          <w:szCs w:val="22"/>
          <w:lang w:val="en-US"/>
        </w:rPr>
        <w:t xml:space="preserve">      ManagedElement.";</w:t>
      </w:r>
    </w:p>
    <w:p w14:paraId="4E63AA0A" w14:textId="77777777" w:rsidR="009E718A" w:rsidRPr="009E718A" w:rsidRDefault="009E718A" w:rsidP="009E718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E718A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607F20F1" w14:textId="77777777" w:rsidR="009E718A" w:rsidRPr="009E718A" w:rsidRDefault="009E718A" w:rsidP="009E718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81F9931" w14:textId="77777777" w:rsidR="009E718A" w:rsidRPr="009E718A" w:rsidRDefault="009E718A" w:rsidP="009E718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E718A">
        <w:rPr>
          <w:rFonts w:ascii="Courier New" w:eastAsia="MS Mincho" w:hAnsi="Courier New"/>
          <w:sz w:val="16"/>
          <w:szCs w:val="22"/>
          <w:lang w:val="en-US"/>
        </w:rPr>
        <w:t xml:space="preserve">  feature DPCIConfigurationFunction {</w:t>
      </w:r>
    </w:p>
    <w:p w14:paraId="3F44A5E6" w14:textId="77777777" w:rsidR="009E718A" w:rsidRPr="009E718A" w:rsidRDefault="009E718A" w:rsidP="009E718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E718A">
        <w:rPr>
          <w:rFonts w:ascii="Courier New" w:eastAsia="MS Mincho" w:hAnsi="Courier New"/>
          <w:sz w:val="16"/>
          <w:szCs w:val="22"/>
          <w:lang w:val="en-US"/>
        </w:rPr>
        <w:t xml:space="preserve">    description "Class representing Distributed SON or Domain-Centralized SON</w:t>
      </w:r>
    </w:p>
    <w:p w14:paraId="479D2BC4" w14:textId="77777777" w:rsidR="009E718A" w:rsidRPr="009E718A" w:rsidRDefault="009E718A" w:rsidP="009E718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E718A">
        <w:rPr>
          <w:rFonts w:ascii="Courier New" w:eastAsia="MS Mincho" w:hAnsi="Courier New"/>
          <w:sz w:val="16"/>
          <w:szCs w:val="22"/>
          <w:lang w:val="en-US"/>
        </w:rPr>
        <w:t xml:space="preserve">      function of PCI configuration feature. The DPCIConfigurationFunction shall</w:t>
      </w:r>
    </w:p>
    <w:p w14:paraId="73A4D56B" w14:textId="77777777" w:rsidR="009E718A" w:rsidRPr="009E718A" w:rsidRDefault="009E718A" w:rsidP="009E718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E718A">
        <w:rPr>
          <w:rFonts w:ascii="Courier New" w:eastAsia="MS Mincho" w:hAnsi="Courier New"/>
          <w:sz w:val="16"/>
          <w:szCs w:val="22"/>
          <w:lang w:val="en-US"/>
        </w:rPr>
        <w:t xml:space="preserve">      be contained under ManagedElement.";</w:t>
      </w:r>
    </w:p>
    <w:p w14:paraId="159C5432" w14:textId="77777777" w:rsidR="009E718A" w:rsidRPr="009E718A" w:rsidRDefault="009E718A" w:rsidP="009E718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E718A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2956D26A" w14:textId="77777777" w:rsidR="009E718A" w:rsidRPr="009E718A" w:rsidRDefault="009E718A" w:rsidP="009E718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2D2F498" w14:textId="77777777" w:rsidR="009E718A" w:rsidRPr="009E718A" w:rsidRDefault="009E718A" w:rsidP="009E718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E718A">
        <w:rPr>
          <w:rFonts w:ascii="Courier New" w:eastAsia="MS Mincho" w:hAnsi="Courier New"/>
          <w:sz w:val="16"/>
          <w:szCs w:val="22"/>
          <w:lang w:val="en-US"/>
        </w:rPr>
        <w:t xml:space="preserve">  feature CPCIConfigurationFunction {</w:t>
      </w:r>
    </w:p>
    <w:p w14:paraId="71FE14A7" w14:textId="77777777" w:rsidR="009E718A" w:rsidRPr="009E718A" w:rsidRDefault="009E718A" w:rsidP="009E718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E718A">
        <w:rPr>
          <w:rFonts w:ascii="Courier New" w:eastAsia="MS Mincho" w:hAnsi="Courier New"/>
          <w:sz w:val="16"/>
          <w:szCs w:val="22"/>
          <w:lang w:val="en-US"/>
        </w:rPr>
        <w:t xml:space="preserve">    description "Class representing Cross Domain-Centralized SON function of PCI</w:t>
      </w:r>
    </w:p>
    <w:p w14:paraId="3B6B35AB" w14:textId="77777777" w:rsidR="009E718A" w:rsidRPr="009E718A" w:rsidRDefault="009E718A" w:rsidP="009E718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E718A">
        <w:rPr>
          <w:rFonts w:ascii="Courier New" w:eastAsia="MS Mincho" w:hAnsi="Courier New"/>
          <w:sz w:val="16"/>
          <w:szCs w:val="22"/>
          <w:lang w:val="en-US"/>
        </w:rPr>
        <w:t xml:space="preserve">      configuration feature. The CPCIConfigurationFunction shall be contained</w:t>
      </w:r>
    </w:p>
    <w:p w14:paraId="1AF6BA5D" w14:textId="77777777" w:rsidR="009E718A" w:rsidRPr="009E718A" w:rsidRDefault="009E718A" w:rsidP="009E718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E718A">
        <w:rPr>
          <w:rFonts w:ascii="Courier New" w:eastAsia="MS Mincho" w:hAnsi="Courier New"/>
          <w:sz w:val="16"/>
          <w:szCs w:val="22"/>
          <w:lang w:val="en-US"/>
        </w:rPr>
        <w:t xml:space="preserve">      under ManagedElement.";</w:t>
      </w:r>
    </w:p>
    <w:p w14:paraId="06584214" w14:textId="77777777" w:rsidR="009E718A" w:rsidRPr="009E718A" w:rsidRDefault="009E718A" w:rsidP="009E718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E718A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02EBA6E7" w14:textId="77777777" w:rsidR="009E718A" w:rsidRPr="009E718A" w:rsidRDefault="009E718A" w:rsidP="009E718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256E90C9" w14:textId="77777777" w:rsidR="009E718A" w:rsidRPr="009E718A" w:rsidRDefault="009E718A" w:rsidP="009E718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E718A">
        <w:rPr>
          <w:rFonts w:ascii="Courier New" w:eastAsia="MS Mincho" w:hAnsi="Courier New"/>
          <w:sz w:val="16"/>
          <w:szCs w:val="22"/>
          <w:lang w:val="en-US"/>
        </w:rPr>
        <w:t xml:space="preserve">  feature CESManagementFunction {</w:t>
      </w:r>
    </w:p>
    <w:p w14:paraId="1DB53096" w14:textId="77777777" w:rsidR="009E718A" w:rsidRPr="009E718A" w:rsidRDefault="009E718A" w:rsidP="009E718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E718A">
        <w:rPr>
          <w:rFonts w:ascii="Courier New" w:eastAsia="MS Mincho" w:hAnsi="Courier New"/>
          <w:sz w:val="16"/>
          <w:szCs w:val="22"/>
          <w:lang w:val="en-US"/>
        </w:rPr>
        <w:t xml:space="preserve">    description "Class representing Cross Domain-Centralized SON Energy Saving</w:t>
      </w:r>
    </w:p>
    <w:p w14:paraId="4B15B27F" w14:textId="77777777" w:rsidR="009E718A" w:rsidRPr="009E718A" w:rsidRDefault="009E718A" w:rsidP="009E718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E718A">
        <w:rPr>
          <w:rFonts w:ascii="Courier New" w:eastAsia="MS Mincho" w:hAnsi="Courier New"/>
          <w:sz w:val="16"/>
          <w:szCs w:val="22"/>
          <w:lang w:val="en-US"/>
        </w:rPr>
        <w:t xml:space="preserve">      feature. The CESManagementFunction shall be contained under</w:t>
      </w:r>
    </w:p>
    <w:p w14:paraId="1A6DA155" w14:textId="77777777" w:rsidR="009E718A" w:rsidRPr="009E718A" w:rsidRDefault="009E718A" w:rsidP="009E718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E718A">
        <w:rPr>
          <w:rFonts w:ascii="Courier New" w:eastAsia="MS Mincho" w:hAnsi="Courier New"/>
          <w:sz w:val="16"/>
          <w:szCs w:val="22"/>
          <w:lang w:val="en-US"/>
        </w:rPr>
        <w:t xml:space="preserve">      ManagedElement.";</w:t>
      </w:r>
    </w:p>
    <w:p w14:paraId="7AD302A2" w14:textId="77777777" w:rsidR="009E718A" w:rsidRPr="009E718A" w:rsidRDefault="009E718A" w:rsidP="009E718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E718A">
        <w:rPr>
          <w:rFonts w:ascii="Courier New" w:eastAsia="MS Mincho" w:hAnsi="Courier New"/>
          <w:sz w:val="16"/>
          <w:szCs w:val="22"/>
          <w:lang w:val="en-US"/>
        </w:rPr>
        <w:t xml:space="preserve">  }  </w:t>
      </w:r>
    </w:p>
    <w:p w14:paraId="0C18E901" w14:textId="77777777" w:rsidR="009E718A" w:rsidRPr="009E718A" w:rsidRDefault="009E718A" w:rsidP="009E718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2AF916C" w14:textId="77777777" w:rsidR="009E718A" w:rsidRPr="009E718A" w:rsidRDefault="009E718A" w:rsidP="009E718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E718A">
        <w:rPr>
          <w:rFonts w:ascii="Courier New" w:eastAsia="MS Mincho" w:hAnsi="Courier New"/>
          <w:sz w:val="16"/>
          <w:szCs w:val="22"/>
          <w:lang w:val="en-US"/>
        </w:rPr>
        <w:t xml:space="preserve">  grouping ManagedElement_Grp {</w:t>
      </w:r>
    </w:p>
    <w:p w14:paraId="146AAFB5" w14:textId="77777777" w:rsidR="009E718A" w:rsidRPr="009E718A" w:rsidRDefault="009E718A" w:rsidP="009E718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E718A">
        <w:rPr>
          <w:rFonts w:ascii="Courier New" w:eastAsia="MS Mincho" w:hAnsi="Courier New"/>
          <w:sz w:val="16"/>
          <w:szCs w:val="22"/>
          <w:lang w:val="en-US"/>
        </w:rPr>
        <w:t xml:space="preserve">    description "Abstract class representing telecommunications resources.</w:t>
      </w:r>
    </w:p>
    <w:p w14:paraId="5BE37391" w14:textId="77777777" w:rsidR="009E718A" w:rsidRPr="009E718A" w:rsidRDefault="009E718A" w:rsidP="009E718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E718A">
        <w:rPr>
          <w:rFonts w:ascii="Courier New" w:eastAsia="MS Mincho" w:hAnsi="Courier New"/>
          <w:sz w:val="16"/>
          <w:szCs w:val="22"/>
          <w:lang w:val="en-US"/>
        </w:rPr>
        <w:t xml:space="preserve">      An ME communicates with a manager (directly or indirectly) for the </w:t>
      </w:r>
    </w:p>
    <w:p w14:paraId="3FD56016" w14:textId="77777777" w:rsidR="009E718A" w:rsidRPr="009E718A" w:rsidRDefault="009E718A" w:rsidP="009E718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E718A">
        <w:rPr>
          <w:rFonts w:ascii="Courier New" w:eastAsia="MS Mincho" w:hAnsi="Courier New"/>
          <w:sz w:val="16"/>
          <w:szCs w:val="22"/>
          <w:lang w:val="en-US"/>
        </w:rPr>
        <w:t xml:space="preserve">      purpose of being monitored and/or controlled. MEs may perform element </w:t>
      </w:r>
    </w:p>
    <w:p w14:paraId="77D400BC" w14:textId="77777777" w:rsidR="009E718A" w:rsidRPr="009E718A" w:rsidRDefault="009E718A" w:rsidP="009E718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E718A">
        <w:rPr>
          <w:rFonts w:ascii="Courier New" w:eastAsia="MS Mincho" w:hAnsi="Courier New"/>
          <w:sz w:val="16"/>
          <w:szCs w:val="22"/>
          <w:lang w:val="en-US"/>
        </w:rPr>
        <w:t xml:space="preserve">      management functionality.  </w:t>
      </w:r>
    </w:p>
    <w:p w14:paraId="1B2D16D9" w14:textId="77777777" w:rsidR="009E718A" w:rsidRPr="009E718A" w:rsidRDefault="009E718A" w:rsidP="009E718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E718A">
        <w:rPr>
          <w:rFonts w:ascii="Courier New" w:eastAsia="MS Mincho" w:hAnsi="Courier New"/>
          <w:sz w:val="16"/>
          <w:szCs w:val="22"/>
          <w:lang w:val="en-US"/>
        </w:rPr>
        <w:t xml:space="preserve">      An ME (and its contained Function_(s)) may or may not be geographically </w:t>
      </w:r>
    </w:p>
    <w:p w14:paraId="2BD241B3" w14:textId="77777777" w:rsidR="009E718A" w:rsidRPr="009E718A" w:rsidRDefault="009E718A" w:rsidP="009E718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E718A">
        <w:rPr>
          <w:rFonts w:ascii="Courier New" w:eastAsia="MS Mincho" w:hAnsi="Courier New"/>
          <w:sz w:val="16"/>
          <w:szCs w:val="22"/>
          <w:lang w:val="en-US"/>
        </w:rPr>
        <w:t xml:space="preserve">      distributed. An ME (and its contained Function_(s)) is often referred </w:t>
      </w:r>
    </w:p>
    <w:p w14:paraId="3C2F32B7" w14:textId="77777777" w:rsidR="009E718A" w:rsidRPr="009E718A" w:rsidRDefault="009E718A" w:rsidP="009E718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E718A">
        <w:rPr>
          <w:rFonts w:ascii="Courier New" w:eastAsia="MS Mincho" w:hAnsi="Courier New"/>
          <w:sz w:val="16"/>
          <w:szCs w:val="22"/>
          <w:lang w:val="en-US"/>
        </w:rPr>
        <w:t xml:space="preserve">      to as a Network Element";</w:t>
      </w:r>
    </w:p>
    <w:p w14:paraId="79B96347" w14:textId="77777777" w:rsidR="009E718A" w:rsidRPr="009E718A" w:rsidRDefault="009E718A" w:rsidP="009E718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E718A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5822A1F6" w14:textId="77777777" w:rsidR="009E718A" w:rsidRPr="009E718A" w:rsidRDefault="009E718A" w:rsidP="009E718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E718A">
        <w:rPr>
          <w:rFonts w:ascii="Courier New" w:eastAsia="MS Mincho" w:hAnsi="Courier New"/>
          <w:sz w:val="16"/>
          <w:szCs w:val="22"/>
          <w:lang w:val="en-US"/>
        </w:rPr>
        <w:t xml:space="preserve">    leaf dnPrefix {</w:t>
      </w:r>
    </w:p>
    <w:p w14:paraId="43AC4E48" w14:textId="77777777" w:rsidR="009E718A" w:rsidRPr="009E718A" w:rsidRDefault="009E718A" w:rsidP="009E718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E718A">
        <w:rPr>
          <w:rFonts w:ascii="Courier New" w:eastAsia="MS Mincho" w:hAnsi="Courier New"/>
          <w:sz w:val="16"/>
          <w:szCs w:val="22"/>
          <w:lang w:val="en-US"/>
        </w:rPr>
        <w:t xml:space="preserve">      description "Provides naming context that allows the Managed </w:t>
      </w:r>
    </w:p>
    <w:p w14:paraId="4443F9EC" w14:textId="77777777" w:rsidR="009E718A" w:rsidRPr="009E718A" w:rsidRDefault="009E718A" w:rsidP="009E718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E718A">
        <w:rPr>
          <w:rFonts w:ascii="Courier New" w:eastAsia="MS Mincho" w:hAnsi="Courier New"/>
          <w:sz w:val="16"/>
          <w:szCs w:val="22"/>
          <w:lang w:val="en-US"/>
        </w:rPr>
        <w:t xml:space="preserve">        Elements to be partitioned into logical domains. </w:t>
      </w:r>
    </w:p>
    <w:p w14:paraId="7ED79D6F" w14:textId="77777777" w:rsidR="009E718A" w:rsidRPr="009E718A" w:rsidRDefault="009E718A" w:rsidP="009E718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E718A">
        <w:rPr>
          <w:rFonts w:ascii="Courier New" w:eastAsia="MS Mincho" w:hAnsi="Courier New"/>
          <w:sz w:val="16"/>
          <w:szCs w:val="22"/>
          <w:lang w:val="en-US"/>
        </w:rPr>
        <w:t xml:space="preserve">        A Distingushed Name(DN) is defined by 3GPP TS 32.300,</w:t>
      </w:r>
    </w:p>
    <w:p w14:paraId="30BFAF33" w14:textId="77777777" w:rsidR="009E718A" w:rsidRPr="009E718A" w:rsidRDefault="009E718A" w:rsidP="009E718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E718A">
        <w:rPr>
          <w:rFonts w:ascii="Courier New" w:eastAsia="MS Mincho" w:hAnsi="Courier New"/>
          <w:sz w:val="16"/>
          <w:szCs w:val="22"/>
          <w:lang w:val="en-US"/>
        </w:rPr>
        <w:t xml:space="preserve">        which splits the DN into a DN Prefix and Local DN";</w:t>
      </w:r>
    </w:p>
    <w:p w14:paraId="44B10561" w14:textId="77777777" w:rsidR="009E718A" w:rsidRPr="009E718A" w:rsidRDefault="009E718A" w:rsidP="009E718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E718A">
        <w:rPr>
          <w:rFonts w:ascii="Courier New" w:eastAsia="MS Mincho" w:hAnsi="Courier New"/>
          <w:sz w:val="16"/>
          <w:szCs w:val="22"/>
          <w:lang w:val="en-US"/>
        </w:rPr>
        <w:t xml:space="preserve">      type types3gpp:DistinguishedName;</w:t>
      </w:r>
    </w:p>
    <w:p w14:paraId="56282983" w14:textId="77777777" w:rsidR="009E718A" w:rsidRPr="009E718A" w:rsidRDefault="009E718A" w:rsidP="009E718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E718A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5DCD672C" w14:textId="77777777" w:rsidR="009E718A" w:rsidRPr="009E718A" w:rsidRDefault="009E718A" w:rsidP="009E718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E718A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2BFBE1FF" w14:textId="77777777" w:rsidR="009E718A" w:rsidRPr="009E718A" w:rsidRDefault="009E718A" w:rsidP="009E718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E718A">
        <w:rPr>
          <w:rFonts w:ascii="Courier New" w:eastAsia="MS Mincho" w:hAnsi="Courier New"/>
          <w:sz w:val="16"/>
          <w:szCs w:val="22"/>
          <w:lang w:val="en-US"/>
        </w:rPr>
        <w:t xml:space="preserve">    leaf userLabel {</w:t>
      </w:r>
    </w:p>
    <w:p w14:paraId="7919B366" w14:textId="77777777" w:rsidR="009E718A" w:rsidRPr="009E718A" w:rsidRDefault="009E718A" w:rsidP="009E718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E718A">
        <w:rPr>
          <w:rFonts w:ascii="Courier New" w:eastAsia="MS Mincho" w:hAnsi="Courier New"/>
          <w:sz w:val="16"/>
          <w:szCs w:val="22"/>
          <w:lang w:val="en-US"/>
        </w:rPr>
        <w:t xml:space="preserve">      description "A user-friendly (and user assignable) name of this object.";</w:t>
      </w:r>
    </w:p>
    <w:p w14:paraId="6A043FFF" w14:textId="77777777" w:rsidR="009E718A" w:rsidRPr="009E718A" w:rsidRDefault="009E718A" w:rsidP="009E718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E718A">
        <w:rPr>
          <w:rFonts w:ascii="Courier New" w:eastAsia="MS Mincho" w:hAnsi="Courier New"/>
          <w:sz w:val="16"/>
          <w:szCs w:val="22"/>
          <w:lang w:val="en-US"/>
        </w:rPr>
        <w:t xml:space="preserve">      type string;</w:t>
      </w:r>
    </w:p>
    <w:p w14:paraId="401801DD" w14:textId="77777777" w:rsidR="009E718A" w:rsidRPr="009E718A" w:rsidRDefault="009E718A" w:rsidP="009E718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E718A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740C4829" w14:textId="77777777" w:rsidR="009E718A" w:rsidRPr="009E718A" w:rsidRDefault="009E718A" w:rsidP="009E718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E718A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163934AC" w14:textId="77777777" w:rsidR="009E718A" w:rsidRPr="009E718A" w:rsidRDefault="009E718A" w:rsidP="009E718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E718A">
        <w:rPr>
          <w:rFonts w:ascii="Courier New" w:eastAsia="MS Mincho" w:hAnsi="Courier New"/>
          <w:sz w:val="16"/>
          <w:szCs w:val="22"/>
          <w:lang w:val="en-US"/>
        </w:rPr>
        <w:t xml:space="preserve">    leaf locationName {</w:t>
      </w:r>
    </w:p>
    <w:p w14:paraId="2BA673FE" w14:textId="77777777" w:rsidR="009E718A" w:rsidRPr="009E718A" w:rsidRDefault="009E718A" w:rsidP="009E718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E718A">
        <w:rPr>
          <w:rFonts w:ascii="Courier New" w:eastAsia="MS Mincho" w:hAnsi="Courier New"/>
          <w:sz w:val="16"/>
          <w:szCs w:val="22"/>
          <w:lang w:val="en-US"/>
        </w:rPr>
        <w:t xml:space="preserve">      description "The physical location (e.g. an address) of an entity </w:t>
      </w:r>
    </w:p>
    <w:p w14:paraId="2BBC9205" w14:textId="77777777" w:rsidR="009E718A" w:rsidRPr="009E718A" w:rsidRDefault="009E718A" w:rsidP="009E718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E718A">
        <w:rPr>
          <w:rFonts w:ascii="Courier New" w:eastAsia="MS Mincho" w:hAnsi="Courier New"/>
          <w:sz w:val="16"/>
          <w:szCs w:val="22"/>
          <w:lang w:val="en-US"/>
        </w:rPr>
        <w:t xml:space="preserve">        represented by a (derivative of) ManagedElement_. It may contain no </w:t>
      </w:r>
    </w:p>
    <w:p w14:paraId="7C3A8CE0" w14:textId="77777777" w:rsidR="009E718A" w:rsidRPr="009E718A" w:rsidRDefault="009E718A" w:rsidP="009E718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E718A">
        <w:rPr>
          <w:rFonts w:ascii="Courier New" w:eastAsia="MS Mincho" w:hAnsi="Courier New"/>
          <w:sz w:val="16"/>
          <w:szCs w:val="22"/>
          <w:lang w:val="en-US"/>
        </w:rPr>
        <w:t xml:space="preserve">        information to support the case where the derivative of </w:t>
      </w:r>
    </w:p>
    <w:p w14:paraId="6D3B5D04" w14:textId="77777777" w:rsidR="009E718A" w:rsidRPr="009E718A" w:rsidRDefault="009E718A" w:rsidP="009E718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E718A">
        <w:rPr>
          <w:rFonts w:ascii="Courier New" w:eastAsia="MS Mincho" w:hAnsi="Courier New"/>
          <w:sz w:val="16"/>
          <w:szCs w:val="22"/>
          <w:lang w:val="en-US"/>
        </w:rPr>
        <w:t xml:space="preserve">        ManagedElement_ needs to represent a distributed multi-location NE.";</w:t>
      </w:r>
    </w:p>
    <w:p w14:paraId="196C552C" w14:textId="77777777" w:rsidR="009E718A" w:rsidRPr="009E718A" w:rsidRDefault="009E718A" w:rsidP="009E718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E718A">
        <w:rPr>
          <w:rFonts w:ascii="Courier New" w:eastAsia="MS Mincho" w:hAnsi="Courier New"/>
          <w:sz w:val="16"/>
          <w:szCs w:val="22"/>
          <w:lang w:val="en-US"/>
        </w:rPr>
        <w:t xml:space="preserve">      config false;</w:t>
      </w:r>
    </w:p>
    <w:p w14:paraId="6C0C300E" w14:textId="77777777" w:rsidR="009E718A" w:rsidRPr="009E718A" w:rsidRDefault="009E718A" w:rsidP="009E718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E718A">
        <w:rPr>
          <w:rFonts w:ascii="Courier New" w:eastAsia="MS Mincho" w:hAnsi="Courier New"/>
          <w:sz w:val="16"/>
          <w:szCs w:val="22"/>
          <w:lang w:val="en-US"/>
        </w:rPr>
        <w:t xml:space="preserve">      type string;</w:t>
      </w:r>
    </w:p>
    <w:p w14:paraId="2A9C7655" w14:textId="77777777" w:rsidR="009E718A" w:rsidRPr="009E718A" w:rsidRDefault="009E718A" w:rsidP="009E718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E718A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4F746E6C" w14:textId="77777777" w:rsidR="009E718A" w:rsidRPr="009E718A" w:rsidRDefault="009E718A" w:rsidP="009E718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E718A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40BD1361" w14:textId="77777777" w:rsidR="009E718A" w:rsidRPr="009E718A" w:rsidRDefault="009E718A" w:rsidP="009E718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E718A">
        <w:rPr>
          <w:rFonts w:ascii="Courier New" w:eastAsia="MS Mincho" w:hAnsi="Courier New"/>
          <w:sz w:val="16"/>
          <w:szCs w:val="22"/>
          <w:lang w:val="en-US"/>
        </w:rPr>
        <w:t xml:space="preserve">    leaf-list managedBy {</w:t>
      </w:r>
    </w:p>
    <w:p w14:paraId="309D4A87" w14:textId="77777777" w:rsidR="009E718A" w:rsidRPr="009E718A" w:rsidRDefault="009E718A" w:rsidP="009E718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E718A">
        <w:rPr>
          <w:rFonts w:ascii="Courier New" w:eastAsia="MS Mincho" w:hAnsi="Courier New"/>
          <w:sz w:val="16"/>
          <w:szCs w:val="22"/>
          <w:lang w:val="en-US"/>
        </w:rPr>
        <w:t xml:space="preserve">      description "Relates to the role played by ManagementSystem_ in the </w:t>
      </w:r>
    </w:p>
    <w:p w14:paraId="1D40F22A" w14:textId="77777777" w:rsidR="009E718A" w:rsidRPr="009E718A" w:rsidRDefault="009E718A" w:rsidP="009E718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E718A">
        <w:rPr>
          <w:rFonts w:ascii="Courier New" w:eastAsia="MS Mincho" w:hAnsi="Courier New"/>
          <w:sz w:val="16"/>
          <w:szCs w:val="22"/>
          <w:lang w:val="en-US"/>
        </w:rPr>
        <w:t xml:space="preserve">        between ManagedSystem_ and ManagedElement_. This attribute contains </w:t>
      </w:r>
    </w:p>
    <w:p w14:paraId="5F96F5EB" w14:textId="77777777" w:rsidR="009E718A" w:rsidRPr="009E718A" w:rsidRDefault="009E718A" w:rsidP="009E718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E718A">
        <w:rPr>
          <w:rFonts w:ascii="Courier New" w:eastAsia="MS Mincho" w:hAnsi="Courier New"/>
          <w:sz w:val="16"/>
          <w:szCs w:val="22"/>
          <w:lang w:val="en-US"/>
        </w:rPr>
        <w:t xml:space="preserve">        a list of the DN(s) of the related subclasses of </w:t>
      </w:r>
    </w:p>
    <w:p w14:paraId="3D652F35" w14:textId="77777777" w:rsidR="009E718A" w:rsidRPr="009E718A" w:rsidRDefault="009E718A" w:rsidP="009E718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E718A">
        <w:rPr>
          <w:rFonts w:ascii="Courier New" w:eastAsia="MS Mincho" w:hAnsi="Courier New"/>
          <w:sz w:val="16"/>
          <w:szCs w:val="22"/>
          <w:lang w:val="en-US"/>
        </w:rPr>
        <w:t xml:space="preserve">        ManagementSystem_ instance(s).";</w:t>
      </w:r>
    </w:p>
    <w:p w14:paraId="6DD0E13D" w14:textId="77777777" w:rsidR="009E718A" w:rsidRPr="009E718A" w:rsidRDefault="009E718A" w:rsidP="009E718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15DCAF7" w14:textId="77777777" w:rsidR="009E718A" w:rsidRPr="009E718A" w:rsidRDefault="009E718A" w:rsidP="009E718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E718A">
        <w:rPr>
          <w:rFonts w:ascii="Courier New" w:eastAsia="MS Mincho" w:hAnsi="Courier New"/>
          <w:sz w:val="16"/>
          <w:szCs w:val="22"/>
          <w:lang w:val="en-US"/>
        </w:rPr>
        <w:t xml:space="preserve">      config false;</w:t>
      </w:r>
    </w:p>
    <w:p w14:paraId="06400521" w14:textId="77777777" w:rsidR="009E718A" w:rsidRPr="009E718A" w:rsidRDefault="009E718A" w:rsidP="009E718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E718A">
        <w:rPr>
          <w:rFonts w:ascii="Courier New" w:eastAsia="MS Mincho" w:hAnsi="Courier New"/>
          <w:sz w:val="16"/>
          <w:szCs w:val="22"/>
          <w:lang w:val="en-US"/>
        </w:rPr>
        <w:t xml:space="preserve">      type types3gpp:DistinguishedName;</w:t>
      </w:r>
    </w:p>
    <w:p w14:paraId="61117A96" w14:textId="77777777" w:rsidR="009E718A" w:rsidRPr="009E718A" w:rsidRDefault="009E718A" w:rsidP="009E718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E718A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7698A948" w14:textId="77777777" w:rsidR="009E718A" w:rsidRPr="009E718A" w:rsidRDefault="009E718A" w:rsidP="009E718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E718A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59A33979" w14:textId="77777777" w:rsidR="009E718A" w:rsidRPr="009E718A" w:rsidRDefault="009E718A" w:rsidP="009E718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E718A">
        <w:rPr>
          <w:rFonts w:ascii="Courier New" w:eastAsia="MS Mincho" w:hAnsi="Courier New"/>
          <w:sz w:val="16"/>
          <w:szCs w:val="22"/>
          <w:lang w:val="en-US"/>
        </w:rPr>
        <w:t xml:space="preserve">    leaf-list managedElementTypeList {</w:t>
      </w:r>
    </w:p>
    <w:p w14:paraId="65E0BCC8" w14:textId="77777777" w:rsidR="009E718A" w:rsidRPr="009E718A" w:rsidRDefault="009E718A" w:rsidP="009E718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E718A">
        <w:rPr>
          <w:rFonts w:ascii="Courier New" w:eastAsia="MS Mincho" w:hAnsi="Courier New"/>
          <w:sz w:val="16"/>
          <w:szCs w:val="22"/>
          <w:lang w:val="en-US"/>
        </w:rPr>
        <w:t xml:space="preserve">      description "The type of functionality provided by the ManagedElement.</w:t>
      </w:r>
    </w:p>
    <w:p w14:paraId="79B73F16" w14:textId="77777777" w:rsidR="009E718A" w:rsidRPr="009E718A" w:rsidRDefault="009E718A" w:rsidP="009E718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E718A">
        <w:rPr>
          <w:rFonts w:ascii="Courier New" w:eastAsia="MS Mincho" w:hAnsi="Courier New"/>
          <w:sz w:val="16"/>
          <w:szCs w:val="22"/>
          <w:lang w:val="en-US"/>
        </w:rPr>
        <w:t xml:space="preserve">        It may represent one ME functionality or a combination of </w:t>
      </w:r>
    </w:p>
    <w:p w14:paraId="05FC278E" w14:textId="77777777" w:rsidR="009E718A" w:rsidRPr="009E718A" w:rsidRDefault="009E718A" w:rsidP="009E718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E718A">
        <w:rPr>
          <w:rFonts w:ascii="Courier New" w:eastAsia="MS Mincho" w:hAnsi="Courier New"/>
          <w:sz w:val="16"/>
          <w:szCs w:val="22"/>
          <w:lang w:val="en-US"/>
        </w:rPr>
        <w:t xml:space="preserve">        more than one functionality. </w:t>
      </w:r>
    </w:p>
    <w:p w14:paraId="3586301A" w14:textId="77777777" w:rsidR="009E718A" w:rsidRPr="009E718A" w:rsidRDefault="009E718A" w:rsidP="009E718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E718A">
        <w:rPr>
          <w:rFonts w:ascii="Courier New" w:eastAsia="MS Mincho" w:hAnsi="Courier New"/>
          <w:sz w:val="16"/>
          <w:szCs w:val="22"/>
          <w:lang w:val="en-US"/>
        </w:rPr>
        <w:t xml:space="preserve">        1) The allowed values of this attribute are the names of the IOC(s) </w:t>
      </w:r>
    </w:p>
    <w:p w14:paraId="77F03427" w14:textId="77777777" w:rsidR="009E718A" w:rsidRPr="009E718A" w:rsidRDefault="009E718A" w:rsidP="009E718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E718A">
        <w:rPr>
          <w:rFonts w:ascii="Courier New" w:eastAsia="MS Mincho" w:hAnsi="Courier New"/>
          <w:sz w:val="16"/>
          <w:szCs w:val="22"/>
          <w:lang w:val="en-US"/>
        </w:rPr>
        <w:t xml:space="preserve">        that are (a) derived/subclassed from ManagedFunction and (b) directly </w:t>
      </w:r>
    </w:p>
    <w:p w14:paraId="550DACC9" w14:textId="77777777" w:rsidR="009E718A" w:rsidRPr="009E718A" w:rsidRDefault="009E718A" w:rsidP="009E718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E718A">
        <w:rPr>
          <w:rFonts w:ascii="Courier New" w:eastAsia="MS Mincho" w:hAnsi="Courier New"/>
          <w:sz w:val="16"/>
          <w:szCs w:val="22"/>
          <w:lang w:val="en-US"/>
        </w:rPr>
        <w:t xml:space="preserve">        name-contained by ManagedElement IOC (on the first level below </w:t>
      </w:r>
    </w:p>
    <w:p w14:paraId="08AA7529" w14:textId="77777777" w:rsidR="009E718A" w:rsidRPr="009E718A" w:rsidRDefault="009E718A" w:rsidP="009E718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E718A">
        <w:rPr>
          <w:rFonts w:ascii="Courier New" w:eastAsia="MS Mincho" w:hAnsi="Courier New"/>
          <w:sz w:val="16"/>
          <w:szCs w:val="22"/>
          <w:lang w:val="en-US"/>
        </w:rPr>
        <w:t xml:space="preserve">        ManagedElement), but with the string 'Function' excluded. </w:t>
      </w:r>
    </w:p>
    <w:p w14:paraId="0E5D6D14" w14:textId="77777777" w:rsidR="009E718A" w:rsidRPr="009E718A" w:rsidRDefault="009E718A" w:rsidP="009E718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E718A">
        <w:rPr>
          <w:rFonts w:ascii="Courier New" w:eastAsia="MS Mincho" w:hAnsi="Courier New"/>
          <w:sz w:val="16"/>
          <w:szCs w:val="22"/>
          <w:lang w:val="en-US"/>
        </w:rPr>
        <w:t xml:space="preserve">        2) If a ManagedElement contains multiple instances of a ManagedFunction </w:t>
      </w:r>
    </w:p>
    <w:p w14:paraId="312E612C" w14:textId="77777777" w:rsidR="009E718A" w:rsidRPr="009E718A" w:rsidRDefault="009E718A" w:rsidP="009E718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E718A">
        <w:rPr>
          <w:rFonts w:ascii="Courier New" w:eastAsia="MS Mincho" w:hAnsi="Courier New"/>
          <w:sz w:val="16"/>
          <w:szCs w:val="22"/>
          <w:lang w:val="en-US"/>
        </w:rPr>
        <w:t xml:space="preserve">        this attribute will not contain repeated values.</w:t>
      </w:r>
    </w:p>
    <w:p w14:paraId="5B52A4B5" w14:textId="77777777" w:rsidR="009E718A" w:rsidRPr="009E718A" w:rsidRDefault="009E718A" w:rsidP="009E718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E718A">
        <w:rPr>
          <w:rFonts w:ascii="Courier New" w:eastAsia="MS Mincho" w:hAnsi="Courier New"/>
          <w:sz w:val="16"/>
          <w:szCs w:val="22"/>
          <w:lang w:val="en-US"/>
        </w:rPr>
        <w:t xml:space="preserve">        3) The capitalisation (usage of upper/lower case) of characters in this </w:t>
      </w:r>
    </w:p>
    <w:p w14:paraId="0C8597C9" w14:textId="77777777" w:rsidR="009E718A" w:rsidRPr="009E718A" w:rsidRDefault="009E718A" w:rsidP="009E718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E718A">
        <w:rPr>
          <w:rFonts w:ascii="Courier New" w:eastAsia="MS Mincho" w:hAnsi="Courier New"/>
          <w:sz w:val="16"/>
          <w:szCs w:val="22"/>
          <w:lang w:val="en-US"/>
        </w:rPr>
        <w:t xml:space="preserve">        attribute is insignificant.  Thus, the NodeB should be case insensitive </w:t>
      </w:r>
    </w:p>
    <w:p w14:paraId="7C1CC04D" w14:textId="77777777" w:rsidR="009E718A" w:rsidRPr="009E718A" w:rsidRDefault="009E718A" w:rsidP="009E718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E718A">
        <w:rPr>
          <w:rFonts w:ascii="Courier New" w:eastAsia="MS Mincho" w:hAnsi="Courier New"/>
          <w:sz w:val="16"/>
          <w:szCs w:val="22"/>
          <w:lang w:val="en-US"/>
        </w:rPr>
        <w:t xml:space="preserve">        when reading these values.</w:t>
      </w:r>
    </w:p>
    <w:p w14:paraId="760A3258" w14:textId="77777777" w:rsidR="009E718A" w:rsidRPr="009E718A" w:rsidRDefault="009E718A" w:rsidP="009E718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E718A">
        <w:rPr>
          <w:rFonts w:ascii="Courier New" w:eastAsia="MS Mincho" w:hAnsi="Courier New"/>
          <w:sz w:val="16"/>
          <w:szCs w:val="22"/>
          <w:lang w:val="en-US"/>
        </w:rPr>
        <w:t xml:space="preserve">        4) Two examples of allowed values are: </w:t>
      </w:r>
    </w:p>
    <w:p w14:paraId="003A5B39" w14:textId="77777777" w:rsidR="009E718A" w:rsidRPr="009E718A" w:rsidRDefault="009E718A" w:rsidP="009E718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E718A">
        <w:rPr>
          <w:rFonts w:ascii="Courier New" w:eastAsia="MS Mincho" w:hAnsi="Courier New"/>
          <w:sz w:val="16"/>
          <w:szCs w:val="22"/>
          <w:lang w:val="en-US"/>
        </w:rPr>
        <w:t xml:space="preserve">        -  NodeB;</w:t>
      </w:r>
    </w:p>
    <w:p w14:paraId="59CA59EB" w14:textId="77777777" w:rsidR="009E718A" w:rsidRPr="009E718A" w:rsidRDefault="009E718A" w:rsidP="009E718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E718A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    -  HLR, VLR.";</w:t>
      </w:r>
    </w:p>
    <w:p w14:paraId="42E87FC3" w14:textId="77777777" w:rsidR="009E718A" w:rsidRPr="009E718A" w:rsidRDefault="009E718A" w:rsidP="009E718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C7A3993" w14:textId="77777777" w:rsidR="009E718A" w:rsidRPr="009E718A" w:rsidRDefault="009E718A" w:rsidP="009E718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E718A">
        <w:rPr>
          <w:rFonts w:ascii="Courier New" w:eastAsia="MS Mincho" w:hAnsi="Courier New"/>
          <w:sz w:val="16"/>
          <w:szCs w:val="22"/>
          <w:lang w:val="en-US"/>
        </w:rPr>
        <w:t xml:space="preserve">      config false;</w:t>
      </w:r>
    </w:p>
    <w:p w14:paraId="27FF9F29" w14:textId="77777777" w:rsidR="009E718A" w:rsidRPr="009E718A" w:rsidRDefault="009E718A" w:rsidP="009E718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E718A">
        <w:rPr>
          <w:rFonts w:ascii="Courier New" w:eastAsia="MS Mincho" w:hAnsi="Courier New"/>
          <w:sz w:val="16"/>
          <w:szCs w:val="22"/>
          <w:lang w:val="en-US"/>
        </w:rPr>
        <w:t xml:space="preserve">      min-elements 1;</w:t>
      </w:r>
    </w:p>
    <w:p w14:paraId="1489AAF5" w14:textId="77777777" w:rsidR="009E718A" w:rsidRPr="009E718A" w:rsidRDefault="009E718A" w:rsidP="009E718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E718A">
        <w:rPr>
          <w:rFonts w:ascii="Courier New" w:eastAsia="MS Mincho" w:hAnsi="Courier New"/>
          <w:sz w:val="16"/>
          <w:szCs w:val="22"/>
          <w:lang w:val="en-US"/>
        </w:rPr>
        <w:t xml:space="preserve">      type string;</w:t>
      </w:r>
    </w:p>
    <w:p w14:paraId="0070424A" w14:textId="77777777" w:rsidR="009E718A" w:rsidRPr="009E718A" w:rsidRDefault="009E718A" w:rsidP="009E718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E718A">
        <w:rPr>
          <w:rFonts w:ascii="Courier New" w:eastAsia="MS Mincho" w:hAnsi="Courier New"/>
          <w:sz w:val="16"/>
          <w:szCs w:val="22"/>
          <w:lang w:val="en-US"/>
        </w:rPr>
        <w:t xml:space="preserve">    }    </w:t>
      </w:r>
    </w:p>
    <w:p w14:paraId="6DABB6B8" w14:textId="77777777" w:rsidR="009E718A" w:rsidRPr="009E718A" w:rsidRDefault="009E718A" w:rsidP="009E718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E718A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6F8DA6A1" w14:textId="77777777" w:rsidR="009E718A" w:rsidRPr="009E718A" w:rsidRDefault="009E718A" w:rsidP="009E718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E718A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283E688C" w14:textId="77777777" w:rsidR="009E718A" w:rsidRPr="009E718A" w:rsidRDefault="009E718A" w:rsidP="009E718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E718A">
        <w:rPr>
          <w:rFonts w:ascii="Courier New" w:eastAsia="MS Mincho" w:hAnsi="Courier New"/>
          <w:sz w:val="16"/>
          <w:szCs w:val="22"/>
          <w:lang w:val="en-US"/>
        </w:rPr>
        <w:t xml:space="preserve">  grouping ManagedElementGrp {</w:t>
      </w:r>
    </w:p>
    <w:p w14:paraId="7D3D98A6" w14:textId="77777777" w:rsidR="009E718A" w:rsidRPr="009E718A" w:rsidRDefault="009E718A" w:rsidP="009E718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E718A">
        <w:rPr>
          <w:rFonts w:ascii="Courier New" w:eastAsia="MS Mincho" w:hAnsi="Courier New"/>
          <w:sz w:val="16"/>
          <w:szCs w:val="22"/>
          <w:lang w:val="en-US"/>
        </w:rPr>
        <w:t xml:space="preserve">    description "Represents telecommunications equipment or </w:t>
      </w:r>
    </w:p>
    <w:p w14:paraId="3F1617AF" w14:textId="77777777" w:rsidR="009E718A" w:rsidRPr="009E718A" w:rsidRDefault="009E718A" w:rsidP="009E718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E718A">
        <w:rPr>
          <w:rFonts w:ascii="Courier New" w:eastAsia="MS Mincho" w:hAnsi="Courier New"/>
          <w:sz w:val="16"/>
          <w:szCs w:val="22"/>
          <w:lang w:val="en-US"/>
        </w:rPr>
        <w:t xml:space="preserve">      TMN entities within the telecommunications network providing support </w:t>
      </w:r>
    </w:p>
    <w:p w14:paraId="4D976652" w14:textId="77777777" w:rsidR="009E718A" w:rsidRPr="009E718A" w:rsidRDefault="009E718A" w:rsidP="009E718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E718A">
        <w:rPr>
          <w:rFonts w:ascii="Courier New" w:eastAsia="MS Mincho" w:hAnsi="Courier New"/>
          <w:sz w:val="16"/>
          <w:szCs w:val="22"/>
          <w:lang w:val="en-US"/>
        </w:rPr>
        <w:t xml:space="preserve">      and/or service to the subscriber.";</w:t>
      </w:r>
    </w:p>
    <w:p w14:paraId="443D3826" w14:textId="77777777" w:rsidR="009E718A" w:rsidRPr="009E718A" w:rsidRDefault="009E718A" w:rsidP="009E718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E718A">
        <w:rPr>
          <w:rFonts w:ascii="Courier New" w:eastAsia="MS Mincho" w:hAnsi="Courier New"/>
          <w:sz w:val="16"/>
          <w:szCs w:val="22"/>
          <w:lang w:val="en-US"/>
        </w:rPr>
        <w:t xml:space="preserve">     </w:t>
      </w:r>
    </w:p>
    <w:p w14:paraId="7B9FD3E8" w14:textId="77777777" w:rsidR="009E718A" w:rsidRPr="009E718A" w:rsidRDefault="009E718A" w:rsidP="009E718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E718A">
        <w:rPr>
          <w:rFonts w:ascii="Courier New" w:eastAsia="MS Mincho" w:hAnsi="Courier New"/>
          <w:sz w:val="16"/>
          <w:szCs w:val="22"/>
          <w:lang w:val="en-US"/>
        </w:rPr>
        <w:t xml:space="preserve">    uses ManagedElement_Grp;</w:t>
      </w:r>
    </w:p>
    <w:p w14:paraId="3D915DC6" w14:textId="77777777" w:rsidR="009E718A" w:rsidRPr="009E718A" w:rsidRDefault="009E718A" w:rsidP="009E718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E718A">
        <w:rPr>
          <w:rFonts w:ascii="Courier New" w:eastAsia="MS Mincho" w:hAnsi="Courier New"/>
          <w:sz w:val="16"/>
          <w:szCs w:val="22"/>
          <w:lang w:val="en-US"/>
        </w:rPr>
        <w:t xml:space="preserve">    uses meas3gpp:SupportedPerfMetricGroupGrp;</w:t>
      </w:r>
    </w:p>
    <w:p w14:paraId="0CC73D64" w14:textId="77777777" w:rsidR="009E718A" w:rsidRPr="009E718A" w:rsidRDefault="009E718A" w:rsidP="009E718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E718A">
        <w:rPr>
          <w:rFonts w:ascii="Courier New" w:eastAsia="MS Mincho" w:hAnsi="Courier New"/>
          <w:sz w:val="16"/>
          <w:szCs w:val="22"/>
          <w:lang w:val="en-US"/>
        </w:rPr>
        <w:t xml:space="preserve">         </w:t>
      </w:r>
    </w:p>
    <w:p w14:paraId="528ACB3E" w14:textId="77777777" w:rsidR="009E718A" w:rsidRPr="009E718A" w:rsidRDefault="009E718A" w:rsidP="009E718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E718A">
        <w:rPr>
          <w:rFonts w:ascii="Courier New" w:eastAsia="MS Mincho" w:hAnsi="Courier New"/>
          <w:sz w:val="16"/>
          <w:szCs w:val="22"/>
          <w:lang w:val="en-US"/>
        </w:rPr>
        <w:t xml:space="preserve">    leaf vendorName {</w:t>
      </w:r>
    </w:p>
    <w:p w14:paraId="31A3DFEB" w14:textId="77777777" w:rsidR="009E718A" w:rsidRPr="009E718A" w:rsidRDefault="009E718A" w:rsidP="009E718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E718A">
        <w:rPr>
          <w:rFonts w:ascii="Courier New" w:eastAsia="MS Mincho" w:hAnsi="Courier New"/>
          <w:sz w:val="16"/>
          <w:szCs w:val="22"/>
          <w:lang w:val="en-US"/>
        </w:rPr>
        <w:t xml:space="preserve">      config false;</w:t>
      </w:r>
    </w:p>
    <w:p w14:paraId="76D1FE67" w14:textId="77777777" w:rsidR="009E718A" w:rsidRPr="009E718A" w:rsidRDefault="009E718A" w:rsidP="009E718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E718A">
        <w:rPr>
          <w:rFonts w:ascii="Courier New" w:eastAsia="MS Mincho" w:hAnsi="Courier New"/>
          <w:sz w:val="16"/>
          <w:szCs w:val="22"/>
          <w:lang w:val="en-US"/>
        </w:rPr>
        <w:t xml:space="preserve">      type string;</w:t>
      </w:r>
    </w:p>
    <w:p w14:paraId="7119B2EC" w14:textId="77777777" w:rsidR="009E718A" w:rsidRPr="009E718A" w:rsidRDefault="009E718A" w:rsidP="009E718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E718A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01F1EB2B" w14:textId="77777777" w:rsidR="009E718A" w:rsidRPr="009E718A" w:rsidRDefault="009E718A" w:rsidP="009E718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E718A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</w:p>
    <w:p w14:paraId="38D78599" w14:textId="77777777" w:rsidR="009E718A" w:rsidRPr="009E718A" w:rsidRDefault="009E718A" w:rsidP="009E718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E718A">
        <w:rPr>
          <w:rFonts w:ascii="Courier New" w:eastAsia="MS Mincho" w:hAnsi="Courier New"/>
          <w:sz w:val="16"/>
          <w:szCs w:val="22"/>
          <w:lang w:val="en-US"/>
        </w:rPr>
        <w:t xml:space="preserve">    leaf userDefinedState {</w:t>
      </w:r>
    </w:p>
    <w:p w14:paraId="3F2D022C" w14:textId="77777777" w:rsidR="009E718A" w:rsidRPr="009E718A" w:rsidRDefault="009E718A" w:rsidP="009E718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E718A">
        <w:rPr>
          <w:rFonts w:ascii="Courier New" w:eastAsia="MS Mincho" w:hAnsi="Courier New"/>
          <w:sz w:val="16"/>
          <w:szCs w:val="22"/>
          <w:lang w:val="en-US"/>
        </w:rPr>
        <w:t xml:space="preserve">      type string;</w:t>
      </w:r>
    </w:p>
    <w:p w14:paraId="3CB91652" w14:textId="77777777" w:rsidR="009E718A" w:rsidRPr="009E718A" w:rsidRDefault="009E718A" w:rsidP="009E718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E718A">
        <w:rPr>
          <w:rFonts w:ascii="Courier New" w:eastAsia="MS Mincho" w:hAnsi="Courier New"/>
          <w:sz w:val="16"/>
          <w:szCs w:val="22"/>
          <w:lang w:val="en-US"/>
        </w:rPr>
        <w:t xml:space="preserve">      description "An operator defined state for operator specific usage";</w:t>
      </w:r>
    </w:p>
    <w:p w14:paraId="239A1471" w14:textId="77777777" w:rsidR="009E718A" w:rsidRPr="009E718A" w:rsidRDefault="009E718A" w:rsidP="009E718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E718A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690F05EB" w14:textId="77777777" w:rsidR="009E718A" w:rsidRPr="009E718A" w:rsidRDefault="009E718A" w:rsidP="009E718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E718A">
        <w:rPr>
          <w:rFonts w:ascii="Courier New" w:eastAsia="MS Mincho" w:hAnsi="Courier New"/>
          <w:sz w:val="16"/>
          <w:szCs w:val="22"/>
          <w:lang w:val="en-US"/>
        </w:rPr>
        <w:t xml:space="preserve">          </w:t>
      </w:r>
    </w:p>
    <w:p w14:paraId="00630488" w14:textId="77777777" w:rsidR="009E718A" w:rsidRPr="009E718A" w:rsidRDefault="009E718A" w:rsidP="009E718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E718A">
        <w:rPr>
          <w:rFonts w:ascii="Courier New" w:eastAsia="MS Mincho" w:hAnsi="Courier New"/>
          <w:sz w:val="16"/>
          <w:szCs w:val="22"/>
          <w:lang w:val="en-US"/>
        </w:rPr>
        <w:t xml:space="preserve">    leaf swVersion {</w:t>
      </w:r>
    </w:p>
    <w:p w14:paraId="71B1880E" w14:textId="77777777" w:rsidR="009E718A" w:rsidRPr="009E718A" w:rsidRDefault="009E718A" w:rsidP="009E718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E718A">
        <w:rPr>
          <w:rFonts w:ascii="Courier New" w:eastAsia="MS Mincho" w:hAnsi="Courier New"/>
          <w:sz w:val="16"/>
          <w:szCs w:val="22"/>
          <w:lang w:val="en-US"/>
        </w:rPr>
        <w:t xml:space="preserve">      config false;</w:t>
      </w:r>
    </w:p>
    <w:p w14:paraId="42BD7933" w14:textId="77777777" w:rsidR="009E718A" w:rsidRPr="009E718A" w:rsidRDefault="009E718A" w:rsidP="009E718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E718A">
        <w:rPr>
          <w:rFonts w:ascii="Courier New" w:eastAsia="MS Mincho" w:hAnsi="Courier New"/>
          <w:sz w:val="16"/>
          <w:szCs w:val="22"/>
          <w:lang w:val="en-US"/>
        </w:rPr>
        <w:t xml:space="preserve">      type string;</w:t>
      </w:r>
    </w:p>
    <w:p w14:paraId="79DF61FB" w14:textId="77777777" w:rsidR="009E718A" w:rsidRPr="009E718A" w:rsidRDefault="009E718A" w:rsidP="009E718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E718A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09BECCD4" w14:textId="77777777" w:rsidR="009E718A" w:rsidRPr="009E718A" w:rsidRDefault="009E718A" w:rsidP="009E718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E718A">
        <w:rPr>
          <w:rFonts w:ascii="Courier New" w:eastAsia="MS Mincho" w:hAnsi="Courier New"/>
          <w:sz w:val="16"/>
          <w:szCs w:val="22"/>
          <w:lang w:val="en-US"/>
        </w:rPr>
        <w:t xml:space="preserve">          </w:t>
      </w:r>
    </w:p>
    <w:p w14:paraId="77C49131" w14:textId="77777777" w:rsidR="009E718A" w:rsidRPr="009E718A" w:rsidRDefault="009E718A" w:rsidP="009E718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E718A">
        <w:rPr>
          <w:rFonts w:ascii="Courier New" w:eastAsia="MS Mincho" w:hAnsi="Courier New"/>
          <w:sz w:val="16"/>
          <w:szCs w:val="22"/>
          <w:lang w:val="en-US"/>
        </w:rPr>
        <w:t xml:space="preserve">    leaf priorityLabel {</w:t>
      </w:r>
    </w:p>
    <w:p w14:paraId="4B02FD23" w14:textId="77777777" w:rsidR="009E718A" w:rsidRPr="009E718A" w:rsidRDefault="009E718A" w:rsidP="009E718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E718A">
        <w:rPr>
          <w:rFonts w:ascii="Courier New" w:eastAsia="MS Mincho" w:hAnsi="Courier New"/>
          <w:sz w:val="16"/>
          <w:szCs w:val="22"/>
          <w:lang w:val="en-US"/>
        </w:rPr>
        <w:t xml:space="preserve">      type uint32;</w:t>
      </w:r>
    </w:p>
    <w:p w14:paraId="4CB5F6C4" w14:textId="77777777" w:rsidR="009E718A" w:rsidRPr="009E718A" w:rsidRDefault="009E718A" w:rsidP="009E718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E718A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7BC888E1" w14:textId="77777777" w:rsidR="009E718A" w:rsidRPr="009E718A" w:rsidRDefault="009E718A" w:rsidP="009E718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E718A">
        <w:rPr>
          <w:rFonts w:ascii="Courier New" w:eastAsia="MS Mincho" w:hAnsi="Courier New"/>
          <w:sz w:val="16"/>
          <w:szCs w:val="22"/>
          <w:lang w:val="en-US"/>
        </w:rPr>
        <w:t xml:space="preserve">    }      </w:t>
      </w:r>
    </w:p>
    <w:p w14:paraId="57380B1C" w14:textId="77777777" w:rsidR="009E718A" w:rsidRPr="009E718A" w:rsidRDefault="009E718A" w:rsidP="009E718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E718A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1C0F1641" w14:textId="77777777" w:rsidR="009E718A" w:rsidRPr="009E718A" w:rsidRDefault="009E718A" w:rsidP="009E718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9D5705E" w14:textId="77777777" w:rsidR="009E718A" w:rsidRPr="009E718A" w:rsidRDefault="009E718A" w:rsidP="009E718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E718A">
        <w:rPr>
          <w:rFonts w:ascii="Courier New" w:eastAsia="MS Mincho" w:hAnsi="Courier New"/>
          <w:sz w:val="16"/>
          <w:szCs w:val="22"/>
          <w:lang w:val="en-US"/>
        </w:rPr>
        <w:t xml:space="preserve">  list ManagedElement {</w:t>
      </w:r>
    </w:p>
    <w:p w14:paraId="5C4474D4" w14:textId="77777777" w:rsidR="009E718A" w:rsidRPr="009E718A" w:rsidRDefault="009E718A" w:rsidP="009E718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E718A">
        <w:rPr>
          <w:rFonts w:ascii="Courier New" w:eastAsia="MS Mincho" w:hAnsi="Courier New"/>
          <w:sz w:val="16"/>
          <w:szCs w:val="22"/>
          <w:lang w:val="en-US"/>
        </w:rPr>
        <w:t xml:space="preserve">    description "Represents telecommunications equipment or TMN entities within</w:t>
      </w:r>
    </w:p>
    <w:p w14:paraId="4942C913" w14:textId="77777777" w:rsidR="009E718A" w:rsidRPr="009E718A" w:rsidRDefault="009E718A" w:rsidP="009E718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E718A">
        <w:rPr>
          <w:rFonts w:ascii="Courier New" w:eastAsia="MS Mincho" w:hAnsi="Courier New"/>
          <w:sz w:val="16"/>
          <w:szCs w:val="22"/>
          <w:lang w:val="en-US"/>
        </w:rPr>
        <w:t xml:space="preserve">      the telecommunications network providing support and/or service to the</w:t>
      </w:r>
    </w:p>
    <w:p w14:paraId="2228B280" w14:textId="77777777" w:rsidR="009E718A" w:rsidRPr="009E718A" w:rsidRDefault="009E718A" w:rsidP="009E718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E718A">
        <w:rPr>
          <w:rFonts w:ascii="Courier New" w:eastAsia="MS Mincho" w:hAnsi="Courier New"/>
          <w:sz w:val="16"/>
          <w:szCs w:val="22"/>
          <w:lang w:val="en-US"/>
        </w:rPr>
        <w:t xml:space="preserve">      subscriber. An ManagedElement IOC is used to represent a Network Element</w:t>
      </w:r>
    </w:p>
    <w:p w14:paraId="0E548EC0" w14:textId="77777777" w:rsidR="009E718A" w:rsidRPr="009E718A" w:rsidRDefault="009E718A" w:rsidP="009E718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E718A">
        <w:rPr>
          <w:rFonts w:ascii="Courier New" w:eastAsia="MS Mincho" w:hAnsi="Courier New"/>
          <w:sz w:val="16"/>
          <w:szCs w:val="22"/>
          <w:lang w:val="en-US"/>
        </w:rPr>
        <w:t xml:space="preserve">      defined in TS 32.101 including virtualizeation or non-virtualization</w:t>
      </w:r>
    </w:p>
    <w:p w14:paraId="5CF522B5" w14:textId="77777777" w:rsidR="009E718A" w:rsidRPr="009E718A" w:rsidRDefault="009E718A" w:rsidP="009E718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E718A">
        <w:rPr>
          <w:rFonts w:ascii="Courier New" w:eastAsia="MS Mincho" w:hAnsi="Courier New"/>
          <w:sz w:val="16"/>
          <w:szCs w:val="22"/>
          <w:lang w:val="en-US"/>
        </w:rPr>
        <w:t xml:space="preserve">      scenario. An ManagedElement instance is used for communicating with a</w:t>
      </w:r>
    </w:p>
    <w:p w14:paraId="4341541E" w14:textId="77777777" w:rsidR="009E718A" w:rsidRPr="009E718A" w:rsidRDefault="009E718A" w:rsidP="009E718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E718A">
        <w:rPr>
          <w:rFonts w:ascii="Courier New" w:eastAsia="MS Mincho" w:hAnsi="Courier New"/>
          <w:sz w:val="16"/>
          <w:szCs w:val="22"/>
          <w:lang w:val="en-US"/>
        </w:rPr>
        <w:t xml:space="preserve">      manager (directly or indirectly) over one or more management interfaces</w:t>
      </w:r>
    </w:p>
    <w:p w14:paraId="3C44DEFC" w14:textId="77777777" w:rsidR="009E718A" w:rsidRPr="009E718A" w:rsidRDefault="009E718A" w:rsidP="009E718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E718A">
        <w:rPr>
          <w:rFonts w:ascii="Courier New" w:eastAsia="MS Mincho" w:hAnsi="Courier New"/>
          <w:sz w:val="16"/>
          <w:szCs w:val="22"/>
          <w:lang w:val="en-US"/>
        </w:rPr>
        <w:t xml:space="preserve">      for the purpose of being monitored and/or controlled. ManagedElement may</w:t>
      </w:r>
    </w:p>
    <w:p w14:paraId="392B4C74" w14:textId="77777777" w:rsidR="009E718A" w:rsidRPr="009E718A" w:rsidRDefault="009E718A" w:rsidP="009E718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E718A">
        <w:rPr>
          <w:rFonts w:ascii="Courier New" w:eastAsia="MS Mincho" w:hAnsi="Courier New"/>
          <w:sz w:val="16"/>
          <w:szCs w:val="22"/>
          <w:lang w:val="en-US"/>
        </w:rPr>
        <w:t xml:space="preserve">      or may not additionally perform element management functionality.</w:t>
      </w:r>
    </w:p>
    <w:p w14:paraId="4D20CEFD" w14:textId="77777777" w:rsidR="009E718A" w:rsidRPr="009E718A" w:rsidRDefault="009E718A" w:rsidP="009E718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E718A">
        <w:rPr>
          <w:rFonts w:ascii="Courier New" w:eastAsia="MS Mincho" w:hAnsi="Courier New"/>
          <w:sz w:val="16"/>
          <w:szCs w:val="22"/>
          <w:lang w:val="en-US"/>
        </w:rPr>
        <w:t xml:space="preserve">      An ManagedElement contains equipment that may or may not be geographically</w:t>
      </w:r>
    </w:p>
    <w:p w14:paraId="7EB1995F" w14:textId="77777777" w:rsidR="009E718A" w:rsidRPr="009E718A" w:rsidRDefault="009E718A" w:rsidP="009E718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E718A">
        <w:rPr>
          <w:rFonts w:ascii="Courier New" w:eastAsia="MS Mincho" w:hAnsi="Courier New"/>
          <w:sz w:val="16"/>
          <w:szCs w:val="22"/>
          <w:lang w:val="en-US"/>
        </w:rPr>
        <w:t xml:space="preserve">      distributed.</w:t>
      </w:r>
    </w:p>
    <w:p w14:paraId="7E55CD11" w14:textId="77777777" w:rsidR="009E718A" w:rsidRPr="009E718A" w:rsidRDefault="009E718A" w:rsidP="009E718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CA8F33F" w14:textId="77777777" w:rsidR="009E718A" w:rsidRPr="009E718A" w:rsidRDefault="009E718A" w:rsidP="009E718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E718A">
        <w:rPr>
          <w:rFonts w:ascii="Courier New" w:eastAsia="MS Mincho" w:hAnsi="Courier New"/>
          <w:sz w:val="16"/>
          <w:szCs w:val="22"/>
          <w:lang w:val="en-US"/>
        </w:rPr>
        <w:t xml:space="preserve">      A telecommunication equipment has software and hardware components. The</w:t>
      </w:r>
    </w:p>
    <w:p w14:paraId="38888B48" w14:textId="77777777" w:rsidR="009E718A" w:rsidRPr="009E718A" w:rsidRDefault="009E718A" w:rsidP="009E718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E718A">
        <w:rPr>
          <w:rFonts w:ascii="Courier New" w:eastAsia="MS Mincho" w:hAnsi="Courier New"/>
          <w:sz w:val="16"/>
          <w:szCs w:val="22"/>
          <w:lang w:val="en-US"/>
        </w:rPr>
        <w:t xml:space="preserve">      ManagedElement IOC described above represents following two case:</w:t>
      </w:r>
    </w:p>
    <w:p w14:paraId="6954295D" w14:textId="77777777" w:rsidR="009E718A" w:rsidRPr="009E718A" w:rsidRDefault="009E718A" w:rsidP="009E718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E718A">
        <w:rPr>
          <w:rFonts w:ascii="Courier New" w:eastAsia="MS Mincho" w:hAnsi="Courier New"/>
          <w:sz w:val="16"/>
          <w:szCs w:val="22"/>
          <w:lang w:val="en-US"/>
        </w:rPr>
        <w:t xml:space="preserve">      - In the case when the software component is designed to run on dedicated</w:t>
      </w:r>
    </w:p>
    <w:p w14:paraId="5CC3B750" w14:textId="77777777" w:rsidR="009E718A" w:rsidRPr="009E718A" w:rsidRDefault="009E718A" w:rsidP="009E718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E718A">
        <w:rPr>
          <w:rFonts w:ascii="Courier New" w:eastAsia="MS Mincho" w:hAnsi="Courier New"/>
          <w:sz w:val="16"/>
          <w:szCs w:val="22"/>
          <w:lang w:val="en-US"/>
        </w:rPr>
        <w:t xml:space="preserve">        hardware component, the ManagedElement IOC description includes both</w:t>
      </w:r>
    </w:p>
    <w:p w14:paraId="5B5C72CB" w14:textId="77777777" w:rsidR="009E718A" w:rsidRPr="009E718A" w:rsidRDefault="009E718A" w:rsidP="009E718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E718A">
        <w:rPr>
          <w:rFonts w:ascii="Courier New" w:eastAsia="MS Mincho" w:hAnsi="Courier New"/>
          <w:sz w:val="16"/>
          <w:szCs w:val="22"/>
          <w:lang w:val="en-US"/>
        </w:rPr>
        <w:t xml:space="preserve">        software and hardware components.</w:t>
      </w:r>
    </w:p>
    <w:p w14:paraId="04ACC3D2" w14:textId="77777777" w:rsidR="009E718A" w:rsidRPr="009E718A" w:rsidRDefault="009E718A" w:rsidP="009E718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E718A">
        <w:rPr>
          <w:rFonts w:ascii="Courier New" w:eastAsia="MS Mincho" w:hAnsi="Courier New"/>
          <w:sz w:val="16"/>
          <w:szCs w:val="22"/>
          <w:lang w:val="en-US"/>
        </w:rPr>
        <w:t xml:space="preserve">      - In the case when the software is designed to run on ETSI NFV defined</w:t>
      </w:r>
    </w:p>
    <w:p w14:paraId="72E0FC3E" w14:textId="77777777" w:rsidR="009E718A" w:rsidRPr="009E718A" w:rsidRDefault="009E718A" w:rsidP="009E718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E718A">
        <w:rPr>
          <w:rFonts w:ascii="Courier New" w:eastAsia="MS Mincho" w:hAnsi="Courier New"/>
          <w:sz w:val="16"/>
          <w:szCs w:val="22"/>
          <w:lang w:val="en-US"/>
        </w:rPr>
        <w:t xml:space="preserve">        NFVI [15], the ManagedElement IOC description would exclude the NFVI</w:t>
      </w:r>
    </w:p>
    <w:p w14:paraId="3C39D620" w14:textId="77777777" w:rsidR="009E718A" w:rsidRPr="009E718A" w:rsidRDefault="009E718A" w:rsidP="009E718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E718A">
        <w:rPr>
          <w:rFonts w:ascii="Courier New" w:eastAsia="MS Mincho" w:hAnsi="Courier New"/>
          <w:sz w:val="16"/>
          <w:szCs w:val="22"/>
          <w:lang w:val="en-US"/>
        </w:rPr>
        <w:t xml:space="preserve">        component supporting the above  mentioned subject software.</w:t>
      </w:r>
    </w:p>
    <w:p w14:paraId="11D8705B" w14:textId="77777777" w:rsidR="009E718A" w:rsidRPr="009E718A" w:rsidRDefault="009E718A" w:rsidP="009E718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75B07A9" w14:textId="77777777" w:rsidR="009E718A" w:rsidRPr="009E718A" w:rsidRDefault="009E718A" w:rsidP="009E718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E718A">
        <w:rPr>
          <w:rFonts w:ascii="Courier New" w:eastAsia="MS Mincho" w:hAnsi="Courier New"/>
          <w:sz w:val="16"/>
          <w:szCs w:val="22"/>
          <w:lang w:val="en-US"/>
        </w:rPr>
        <w:t xml:space="preserve">      A ManagedElement may be contained in either a SubNetwork or in a MeContext</w:t>
      </w:r>
    </w:p>
    <w:p w14:paraId="3A41A581" w14:textId="77777777" w:rsidR="009E718A" w:rsidRPr="009E718A" w:rsidRDefault="009E718A" w:rsidP="009E718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E718A">
        <w:rPr>
          <w:rFonts w:ascii="Courier New" w:eastAsia="MS Mincho" w:hAnsi="Courier New"/>
          <w:sz w:val="16"/>
          <w:szCs w:val="22"/>
          <w:lang w:val="en-US"/>
        </w:rPr>
        <w:t xml:space="preserve">      instance. A single ManagedElement may also exist stand-alone with no</w:t>
      </w:r>
    </w:p>
    <w:p w14:paraId="037707CE" w14:textId="77777777" w:rsidR="009E718A" w:rsidRPr="009E718A" w:rsidRDefault="009E718A" w:rsidP="009E718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E718A">
        <w:rPr>
          <w:rFonts w:ascii="Courier New" w:eastAsia="MS Mincho" w:hAnsi="Courier New"/>
          <w:sz w:val="16"/>
          <w:szCs w:val="22"/>
          <w:lang w:val="en-US"/>
        </w:rPr>
        <w:t xml:space="preserve">      parent at all.</w:t>
      </w:r>
    </w:p>
    <w:p w14:paraId="08731752" w14:textId="77777777" w:rsidR="009E718A" w:rsidRPr="009E718A" w:rsidRDefault="009E718A" w:rsidP="009E718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42526215" w14:textId="77777777" w:rsidR="009E718A" w:rsidRPr="009E718A" w:rsidRDefault="009E718A" w:rsidP="009E718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E718A">
        <w:rPr>
          <w:rFonts w:ascii="Courier New" w:eastAsia="MS Mincho" w:hAnsi="Courier New"/>
          <w:sz w:val="16"/>
          <w:szCs w:val="22"/>
          <w:lang w:val="en-US"/>
        </w:rPr>
        <w:t xml:space="preserve">      The relation of ManagedElement IOC and ManagedFunction IOC can be</w:t>
      </w:r>
    </w:p>
    <w:p w14:paraId="6D89896E" w14:textId="77777777" w:rsidR="009E718A" w:rsidRPr="009E718A" w:rsidRDefault="009E718A" w:rsidP="009E718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E718A">
        <w:rPr>
          <w:rFonts w:ascii="Courier New" w:eastAsia="MS Mincho" w:hAnsi="Courier New"/>
          <w:sz w:val="16"/>
          <w:szCs w:val="22"/>
          <w:lang w:val="en-US"/>
        </w:rPr>
        <w:t xml:space="preserve">      described as following:</w:t>
      </w:r>
    </w:p>
    <w:p w14:paraId="506A3DF1" w14:textId="77777777" w:rsidR="009E718A" w:rsidRPr="009E718A" w:rsidRDefault="009E718A" w:rsidP="009E718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E718A">
        <w:rPr>
          <w:rFonts w:ascii="Courier New" w:eastAsia="MS Mincho" w:hAnsi="Courier New"/>
          <w:sz w:val="16"/>
          <w:szCs w:val="22"/>
          <w:lang w:val="en-US"/>
        </w:rPr>
        <w:t xml:space="preserve">      - A ManaagedElement instance may have 1..1 containment relationship to a</w:t>
      </w:r>
    </w:p>
    <w:p w14:paraId="16D71F7E" w14:textId="77777777" w:rsidR="009E718A" w:rsidRPr="009E718A" w:rsidRDefault="009E718A" w:rsidP="009E718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E718A">
        <w:rPr>
          <w:rFonts w:ascii="Courier New" w:eastAsia="MS Mincho" w:hAnsi="Courier New"/>
          <w:sz w:val="16"/>
          <w:szCs w:val="22"/>
          <w:lang w:val="en-US"/>
        </w:rPr>
        <w:t xml:space="preserve">        ManagedFunction instance. In this case, the ManagedElement IOC may be</w:t>
      </w:r>
    </w:p>
    <w:p w14:paraId="55DFEF8D" w14:textId="77777777" w:rsidR="009E718A" w:rsidRPr="009E718A" w:rsidRDefault="009E718A" w:rsidP="009E718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E718A">
        <w:rPr>
          <w:rFonts w:ascii="Courier New" w:eastAsia="MS Mincho" w:hAnsi="Courier New"/>
          <w:sz w:val="16"/>
          <w:szCs w:val="22"/>
          <w:lang w:val="en-US"/>
        </w:rPr>
        <w:t xml:space="preserve">        used to represent a NE with single functionality. For example, a</w:t>
      </w:r>
    </w:p>
    <w:p w14:paraId="0AF5D8B4" w14:textId="77777777" w:rsidR="009E718A" w:rsidRPr="009E718A" w:rsidRDefault="009E718A" w:rsidP="009E718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E718A">
        <w:rPr>
          <w:rFonts w:ascii="Courier New" w:eastAsia="MS Mincho" w:hAnsi="Courier New"/>
          <w:sz w:val="16"/>
          <w:szCs w:val="22"/>
          <w:lang w:val="en-US"/>
        </w:rPr>
        <w:t xml:space="preserve">        ManagedElement is used to represent the 3GPP defined RNC node;</w:t>
      </w:r>
    </w:p>
    <w:p w14:paraId="14873B1F" w14:textId="77777777" w:rsidR="009E718A" w:rsidRPr="009E718A" w:rsidRDefault="009E718A" w:rsidP="009E718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E718A">
        <w:rPr>
          <w:rFonts w:ascii="Courier New" w:eastAsia="MS Mincho" w:hAnsi="Courier New"/>
          <w:sz w:val="16"/>
          <w:szCs w:val="22"/>
          <w:lang w:val="en-US"/>
        </w:rPr>
        <w:t xml:space="preserve">      - A ManagedElement instance may have 1..N containment relationship to</w:t>
      </w:r>
    </w:p>
    <w:p w14:paraId="22F3E3EA" w14:textId="77777777" w:rsidR="009E718A" w:rsidRPr="009E718A" w:rsidRDefault="009E718A" w:rsidP="009E718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E718A">
        <w:rPr>
          <w:rFonts w:ascii="Courier New" w:eastAsia="MS Mincho" w:hAnsi="Courier New"/>
          <w:sz w:val="16"/>
          <w:szCs w:val="22"/>
          <w:lang w:val="en-US"/>
        </w:rPr>
        <w:t xml:space="preserve">        multiple ManagedFunction IOC instances. In this case, the ManagedElement</w:t>
      </w:r>
    </w:p>
    <w:p w14:paraId="017B3EB6" w14:textId="77777777" w:rsidR="009E718A" w:rsidRPr="009E718A" w:rsidRDefault="009E718A" w:rsidP="009E718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E718A">
        <w:rPr>
          <w:rFonts w:ascii="Courier New" w:eastAsia="MS Mincho" w:hAnsi="Courier New"/>
          <w:sz w:val="16"/>
          <w:szCs w:val="22"/>
          <w:lang w:val="en-US"/>
        </w:rPr>
        <w:t xml:space="preserve">        IOC may be used to represent a NE with combined ManagedFunction</w:t>
      </w:r>
    </w:p>
    <w:p w14:paraId="70217028" w14:textId="77777777" w:rsidR="009E718A" w:rsidRPr="009E718A" w:rsidRDefault="009E718A" w:rsidP="009E718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E718A">
        <w:rPr>
          <w:rFonts w:ascii="Courier New" w:eastAsia="MS Mincho" w:hAnsi="Courier New"/>
          <w:sz w:val="16"/>
          <w:szCs w:val="22"/>
          <w:lang w:val="en-US"/>
        </w:rPr>
        <w:t xml:space="preserve">        funcationality (as indicated by the managedElementType attribute and the</w:t>
      </w:r>
    </w:p>
    <w:p w14:paraId="4DD89688" w14:textId="77777777" w:rsidR="009E718A" w:rsidRPr="009E718A" w:rsidRDefault="009E718A" w:rsidP="009E718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E718A">
        <w:rPr>
          <w:rFonts w:ascii="Courier New" w:eastAsia="MS Mincho" w:hAnsi="Courier New"/>
          <w:sz w:val="16"/>
          <w:szCs w:val="22"/>
          <w:lang w:val="en-US"/>
        </w:rPr>
        <w:t xml:space="preserve">        contained instances of different ManagedFunction IOCs).For example, a </w:t>
      </w:r>
    </w:p>
    <w:p w14:paraId="0913C949" w14:textId="77777777" w:rsidR="009E718A" w:rsidRPr="009E718A" w:rsidRDefault="009E718A" w:rsidP="009E718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E718A">
        <w:rPr>
          <w:rFonts w:ascii="Courier New" w:eastAsia="MS Mincho" w:hAnsi="Courier New"/>
          <w:sz w:val="16"/>
          <w:szCs w:val="22"/>
          <w:lang w:val="en-US"/>
        </w:rPr>
        <w:t xml:space="preserve">        ManagedElement is used to represent the combined functionality of 3GPP</w:t>
      </w:r>
    </w:p>
    <w:p w14:paraId="571D9BE2" w14:textId="77777777" w:rsidR="009E718A" w:rsidRPr="009E718A" w:rsidRDefault="009E718A" w:rsidP="009E718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E718A">
        <w:rPr>
          <w:rFonts w:ascii="Courier New" w:eastAsia="MS Mincho" w:hAnsi="Courier New"/>
          <w:sz w:val="16"/>
          <w:szCs w:val="22"/>
          <w:lang w:val="en-US"/>
        </w:rPr>
        <w:t xml:space="preserve">        defined gNBCUCPFuntion, gNBCUUPFunction and gNBDUFunction";</w:t>
      </w:r>
    </w:p>
    <w:p w14:paraId="25F206F1" w14:textId="77777777" w:rsidR="009E718A" w:rsidRPr="009E718A" w:rsidRDefault="009E718A" w:rsidP="009E718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51011D39" w14:textId="77777777" w:rsidR="009E718A" w:rsidRPr="009E718A" w:rsidRDefault="009E718A" w:rsidP="009E718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E718A">
        <w:rPr>
          <w:rFonts w:ascii="Courier New" w:eastAsia="MS Mincho" w:hAnsi="Courier New"/>
          <w:sz w:val="16"/>
          <w:szCs w:val="22"/>
          <w:lang w:val="en-US"/>
        </w:rPr>
        <w:t xml:space="preserve">    key id;   </w:t>
      </w:r>
    </w:p>
    <w:p w14:paraId="32CAED19" w14:textId="77777777" w:rsidR="009E718A" w:rsidRPr="009E718A" w:rsidRDefault="009E718A" w:rsidP="009E718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E718A">
        <w:rPr>
          <w:rFonts w:ascii="Courier New" w:eastAsia="MS Mincho" w:hAnsi="Courier New"/>
          <w:sz w:val="16"/>
          <w:szCs w:val="22"/>
          <w:lang w:val="en-US"/>
        </w:rPr>
        <w:t xml:space="preserve">    uses top3gpp:Top_Grp;</w:t>
      </w:r>
    </w:p>
    <w:p w14:paraId="2DF6A64F" w14:textId="77777777" w:rsidR="009E718A" w:rsidRPr="009E718A" w:rsidRDefault="009E718A" w:rsidP="009E718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E718A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container attributes {</w:t>
      </w:r>
    </w:p>
    <w:p w14:paraId="6A56F073" w14:textId="77777777" w:rsidR="009E718A" w:rsidRPr="009E718A" w:rsidRDefault="009E718A" w:rsidP="009E718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E718A">
        <w:rPr>
          <w:rFonts w:ascii="Courier New" w:eastAsia="MS Mincho" w:hAnsi="Courier New"/>
          <w:sz w:val="16"/>
          <w:szCs w:val="22"/>
          <w:lang w:val="en-US"/>
        </w:rPr>
        <w:t xml:space="preserve">      uses ManagedElementGrp;</w:t>
      </w:r>
    </w:p>
    <w:p w14:paraId="24535E1F" w14:textId="77777777" w:rsidR="009E718A" w:rsidRPr="009E718A" w:rsidRDefault="009E718A" w:rsidP="009E718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E718A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2D4E85C8" w14:textId="77777777" w:rsidR="009E718A" w:rsidRPr="009E718A" w:rsidRDefault="009E718A" w:rsidP="009E718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E718A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386F1E2D" w14:textId="77777777" w:rsidR="009E718A" w:rsidRPr="009E718A" w:rsidRDefault="009E718A" w:rsidP="009E718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E718A">
        <w:rPr>
          <w:rFonts w:ascii="Courier New" w:eastAsia="MS Mincho" w:hAnsi="Courier New"/>
          <w:sz w:val="16"/>
          <w:szCs w:val="22"/>
          <w:lang w:val="en-US"/>
        </w:rPr>
        <w:t xml:space="preserve">    uses meas3gpp:MeasurementSubtree {</w:t>
      </w:r>
    </w:p>
    <w:p w14:paraId="19E579FE" w14:textId="77777777" w:rsidR="009E718A" w:rsidRPr="009E718A" w:rsidRDefault="009E718A" w:rsidP="009E718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E718A">
        <w:rPr>
          <w:rFonts w:ascii="Courier New" w:eastAsia="MS Mincho" w:hAnsi="Courier New"/>
          <w:sz w:val="16"/>
          <w:szCs w:val="22"/>
          <w:lang w:val="en-US"/>
        </w:rPr>
        <w:t xml:space="preserve">      if-feature MeasurementsUnderManagedElement;</w:t>
      </w:r>
    </w:p>
    <w:p w14:paraId="1385D05B" w14:textId="77777777" w:rsidR="009E718A" w:rsidRPr="009E718A" w:rsidRDefault="009E718A" w:rsidP="009E718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E718A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0F96E6B0" w14:textId="77777777" w:rsidR="009E718A" w:rsidRPr="009E718A" w:rsidRDefault="009E718A" w:rsidP="009E718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E718A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2B1CA72F" w14:textId="77777777" w:rsidR="009E718A" w:rsidRPr="009E718A" w:rsidRDefault="009E718A" w:rsidP="009E718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E718A">
        <w:rPr>
          <w:rFonts w:ascii="Courier New" w:eastAsia="MS Mincho" w:hAnsi="Courier New"/>
          <w:sz w:val="16"/>
          <w:szCs w:val="22"/>
          <w:lang w:val="en-US"/>
        </w:rPr>
        <w:t xml:space="preserve">    uses subscr3gpp:SubscriptionControlSubtree {</w:t>
      </w:r>
    </w:p>
    <w:p w14:paraId="0546873A" w14:textId="77777777" w:rsidR="009E718A" w:rsidRPr="009E718A" w:rsidRDefault="009E718A" w:rsidP="009E718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E718A">
        <w:rPr>
          <w:rFonts w:ascii="Courier New" w:eastAsia="MS Mincho" w:hAnsi="Courier New"/>
          <w:sz w:val="16"/>
          <w:szCs w:val="22"/>
          <w:lang w:val="en-US"/>
        </w:rPr>
        <w:t xml:space="preserve">      if-feature SubscriptionControlUnderManagedElement;</w:t>
      </w:r>
    </w:p>
    <w:p w14:paraId="7DBE64AE" w14:textId="77777777" w:rsidR="009E718A" w:rsidRPr="009E718A" w:rsidRDefault="009E718A" w:rsidP="009E718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E718A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0C295249" w14:textId="77777777" w:rsidR="009E718A" w:rsidRPr="009E718A" w:rsidRDefault="009E718A" w:rsidP="009E718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E718A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284683BA" w14:textId="77777777" w:rsidR="009E718A" w:rsidRPr="009E718A" w:rsidRDefault="009E718A" w:rsidP="009E718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E718A">
        <w:rPr>
          <w:rFonts w:ascii="Courier New" w:eastAsia="MS Mincho" w:hAnsi="Courier New"/>
          <w:sz w:val="16"/>
          <w:szCs w:val="22"/>
          <w:lang w:val="en-US"/>
        </w:rPr>
        <w:t xml:space="preserve">    uses fm3gpp:FmSubtree {</w:t>
      </w:r>
    </w:p>
    <w:p w14:paraId="34383BCE" w14:textId="77777777" w:rsidR="009E718A" w:rsidRPr="009E718A" w:rsidRDefault="009E718A" w:rsidP="009E718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E718A">
        <w:rPr>
          <w:rFonts w:ascii="Courier New" w:eastAsia="MS Mincho" w:hAnsi="Courier New"/>
          <w:sz w:val="16"/>
          <w:szCs w:val="22"/>
          <w:lang w:val="en-US"/>
        </w:rPr>
        <w:t xml:space="preserve">      if-feature FmUnderManagedElement;</w:t>
      </w:r>
    </w:p>
    <w:p w14:paraId="6C5B2161" w14:textId="77777777" w:rsidR="009E718A" w:rsidRPr="009E718A" w:rsidRDefault="009E718A" w:rsidP="009E718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E718A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7F1C7461" w14:textId="77777777" w:rsidR="009E718A" w:rsidRPr="009E718A" w:rsidRDefault="009E718A" w:rsidP="009E718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1A9AE0B" w14:textId="77777777" w:rsidR="009E718A" w:rsidRPr="009E718A" w:rsidRDefault="009E718A" w:rsidP="009E718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E718A">
        <w:rPr>
          <w:rFonts w:ascii="Courier New" w:eastAsia="MS Mincho" w:hAnsi="Courier New"/>
          <w:sz w:val="16"/>
          <w:szCs w:val="22"/>
          <w:lang w:val="en-US"/>
        </w:rPr>
        <w:t xml:space="preserve">    uses trace3gpp:TraceSubtree {</w:t>
      </w:r>
    </w:p>
    <w:p w14:paraId="658698C3" w14:textId="77777777" w:rsidR="009E718A" w:rsidRPr="009E718A" w:rsidRDefault="009E718A" w:rsidP="009E718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E718A">
        <w:rPr>
          <w:rFonts w:ascii="Courier New" w:eastAsia="MS Mincho" w:hAnsi="Courier New"/>
          <w:sz w:val="16"/>
          <w:szCs w:val="22"/>
          <w:lang w:val="en-US"/>
        </w:rPr>
        <w:t xml:space="preserve">      if-feature TraceUnderManagedElement;</w:t>
      </w:r>
    </w:p>
    <w:p w14:paraId="779F5697" w14:textId="77777777" w:rsidR="009E718A" w:rsidRPr="009E718A" w:rsidRDefault="009E718A" w:rsidP="009E718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E718A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36C9DDC9" w14:textId="77777777" w:rsidR="009E718A" w:rsidRPr="009E718A" w:rsidRDefault="009E718A" w:rsidP="009E718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94E3677" w14:textId="77777777" w:rsidR="009E718A" w:rsidRPr="009E718A" w:rsidRDefault="009E718A" w:rsidP="009E718A">
      <w:pPr>
        <w:spacing w:after="0"/>
        <w:rPr>
          <w:ins w:id="12" w:author="lengyelb"/>
          <w:rFonts w:ascii="Courier New" w:eastAsia="MS Mincho" w:hAnsi="Courier New"/>
          <w:sz w:val="16"/>
          <w:szCs w:val="22"/>
          <w:lang w:val="en-US"/>
        </w:rPr>
      </w:pPr>
      <w:ins w:id="13" w:author="lengyelb">
        <w:r w:rsidRPr="009E718A">
          <w:rPr>
            <w:rFonts w:ascii="Courier New" w:eastAsia="MS Mincho" w:hAnsi="Courier New"/>
            <w:sz w:val="16"/>
            <w:szCs w:val="22"/>
            <w:lang w:val="en-US"/>
          </w:rPr>
          <w:t xml:space="preserve">    uses files3gpp:FilesSubtree;  </w:t>
        </w:r>
      </w:ins>
    </w:p>
    <w:p w14:paraId="488C7A40" w14:textId="77777777" w:rsidR="009E718A" w:rsidRPr="009E718A" w:rsidRDefault="009E718A" w:rsidP="009E718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E718A">
        <w:rPr>
          <w:rFonts w:ascii="Courier New" w:eastAsia="MS Mincho" w:hAnsi="Courier New"/>
          <w:sz w:val="16"/>
          <w:szCs w:val="22"/>
          <w:lang w:val="en-US"/>
        </w:rPr>
        <w:t xml:space="preserve">  }    </w:t>
      </w:r>
    </w:p>
    <w:p w14:paraId="503ACF60" w14:textId="77777777" w:rsidR="009E718A" w:rsidRPr="009E718A" w:rsidRDefault="009E718A" w:rsidP="009E718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E718A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7B3285D1" w14:textId="77777777" w:rsidR="009E718A" w:rsidRPr="009E718A" w:rsidRDefault="009E718A" w:rsidP="009E718A">
      <w:pPr>
        <w:tabs>
          <w:tab w:val="left" w:pos="0"/>
          <w:tab w:val="center" w:pos="4820"/>
          <w:tab w:val="right" w:pos="9638"/>
        </w:tabs>
        <w:spacing w:after="0" w:line="276" w:lineRule="auto"/>
        <w:rPr>
          <w:rFonts w:ascii="Courier New" w:eastAsia="MS Mincho" w:hAnsi="Courier New"/>
          <w:sz w:val="16"/>
          <w:szCs w:val="22"/>
          <w:lang w:val="en-US"/>
        </w:rPr>
      </w:pPr>
      <w:r w:rsidRPr="009E718A">
        <w:rPr>
          <w:rFonts w:ascii="Courier New" w:eastAsia="MS Mincho" w:hAnsi="Courier New"/>
          <w:sz w:val="16"/>
          <w:szCs w:val="22"/>
          <w:lang w:val="en-US"/>
        </w:rPr>
        <w:t>&lt;CODE ENDS&gt;</w:t>
      </w:r>
    </w:p>
    <w:p w14:paraId="2901C050" w14:textId="77777777" w:rsidR="00666E29" w:rsidRPr="00432247" w:rsidRDefault="00666E29" w:rsidP="00666E29">
      <w:pPr>
        <w:rPr>
          <w:rFonts w:ascii="Courier New" w:hAnsi="Courier New"/>
          <w:noProof/>
          <w:sz w:val="16"/>
        </w:rPr>
      </w:pPr>
    </w:p>
    <w:p w14:paraId="433B90D5" w14:textId="77777777" w:rsidR="00666E29" w:rsidRDefault="00666E29" w:rsidP="00666E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Next change</w:t>
      </w:r>
    </w:p>
    <w:p w14:paraId="7DA88E98" w14:textId="77777777" w:rsidR="00666E29" w:rsidRPr="00666E29" w:rsidRDefault="00666E29" w:rsidP="00666E29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eastAsia="zh-CN"/>
        </w:rPr>
      </w:pPr>
      <w:bookmarkStart w:id="14" w:name="_Toc113976921"/>
      <w:r w:rsidRPr="00666E29">
        <w:rPr>
          <w:rFonts w:ascii="Arial" w:hAnsi="Arial"/>
          <w:sz w:val="32"/>
          <w:lang w:eastAsia="zh-CN"/>
        </w:rPr>
        <w:t>D.2.4</w:t>
      </w:r>
      <w:r w:rsidRPr="00666E29">
        <w:rPr>
          <w:rFonts w:ascii="Arial" w:hAnsi="Arial"/>
          <w:sz w:val="32"/>
          <w:lang w:eastAsia="zh-CN"/>
        </w:rPr>
        <w:tab/>
        <w:t>module _3gpp-common-measurements.yang</w:t>
      </w:r>
      <w:bookmarkEnd w:id="14"/>
    </w:p>
    <w:p w14:paraId="69573AFC" w14:textId="77777777" w:rsidR="00CA6583" w:rsidRPr="00CA6583" w:rsidRDefault="00CA6583" w:rsidP="00CA6583">
      <w:pPr>
        <w:tabs>
          <w:tab w:val="left" w:pos="0"/>
          <w:tab w:val="center" w:pos="4820"/>
          <w:tab w:val="right" w:pos="9638"/>
        </w:tabs>
        <w:spacing w:after="0" w:line="276" w:lineRule="auto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>&lt;CODE BEGINS&gt;</w:t>
      </w:r>
    </w:p>
    <w:p w14:paraId="527ED67F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>module _3gpp-common-measurements {</w:t>
      </w:r>
    </w:p>
    <w:p w14:paraId="66F7B720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yang-version 1.1;</w:t>
      </w:r>
    </w:p>
    <w:p w14:paraId="48394388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namespace "urn:3gpp:sa5:_3gpp-common-measurements";</w:t>
      </w:r>
    </w:p>
    <w:p w14:paraId="57E08A60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prefix "meas3gpp";</w:t>
      </w:r>
    </w:p>
    <w:p w14:paraId="5C297A23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E3F74D2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import _3gpp-common-top { prefix top3gpp; }</w:t>
      </w:r>
    </w:p>
    <w:p w14:paraId="2371698B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import _3gpp-common-yang-types { prefix types3gpp; }</w:t>
      </w:r>
    </w:p>
    <w:p w14:paraId="50EAB763" w14:textId="77777777" w:rsidR="00CA6583" w:rsidRPr="00CA6583" w:rsidRDefault="00CA6583" w:rsidP="00CA6583">
      <w:pPr>
        <w:spacing w:after="0"/>
        <w:rPr>
          <w:ins w:id="15" w:author="lengyelb"/>
          <w:rFonts w:ascii="Courier New" w:eastAsia="MS Mincho" w:hAnsi="Courier New"/>
          <w:sz w:val="16"/>
          <w:szCs w:val="22"/>
          <w:lang w:val="en-US"/>
        </w:rPr>
      </w:pPr>
      <w:ins w:id="16" w:author="lengyelb">
        <w:r w:rsidRPr="00CA6583">
          <w:rPr>
            <w:rFonts w:ascii="Courier New" w:eastAsia="MS Mincho" w:hAnsi="Courier New"/>
            <w:sz w:val="16"/>
            <w:szCs w:val="22"/>
            <w:lang w:val="en-US"/>
          </w:rPr>
          <w:t xml:space="preserve">  import _3gpp-common-files { prefix files3gpp; }</w:t>
        </w:r>
      </w:ins>
    </w:p>
    <w:p w14:paraId="578A2C27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ACCB02D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organization "3GPP SA5";</w:t>
      </w:r>
    </w:p>
    <w:p w14:paraId="498FB0A6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contact "https://www.3gpp.org/DynaReport/TSG-WG--S5--officials.htm?Itemid=464";</w:t>
      </w:r>
    </w:p>
    <w:p w14:paraId="2878A55A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76C2764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description "Defines Measurement and KPI related groupings</w:t>
      </w:r>
    </w:p>
    <w:p w14:paraId="4B2FFBEC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Any list/class intending to use this should include 2 or 3 uses statements</w:t>
      </w:r>
    </w:p>
    <w:p w14:paraId="0AE06959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controlled by a feature:</w:t>
      </w:r>
    </w:p>
    <w:p w14:paraId="5E36424A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299EB3F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A)</w:t>
      </w:r>
    </w:p>
    <w:p w14:paraId="45E2ABF9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>+++     feature MeasurementsUnderMyClass {</w:t>
      </w:r>
    </w:p>
    <w:p w14:paraId="23EC525D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>+++       description 'Indicates whether measurements and/or KPIs are supported</w:t>
      </w:r>
    </w:p>
    <w:p w14:paraId="3C208AA2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>+++       for this class.';</w:t>
      </w:r>
    </w:p>
    <w:p w14:paraId="47734251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>+++     }</w:t>
      </w:r>
    </w:p>
    <w:p w14:paraId="2BC3F29F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73F8565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B) include the attribute measurementsList and/or kPIsList indicating the</w:t>
      </w:r>
    </w:p>
    <w:p w14:paraId="7AED400A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supported measurment and KPI types and GPs. Note that for classes</w:t>
      </w:r>
    </w:p>
    <w:p w14:paraId="7ABEC35A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inheriting from ManagedFunction, EP_RP or SubNetwork these attributes are</w:t>
      </w:r>
    </w:p>
    <w:p w14:paraId="0359607D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already inherited, so there is no need to include them once more. E.g.</w:t>
      </w:r>
    </w:p>
    <w:p w14:paraId="16D75A94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5EBA97F6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>+++     grouping MyClassGrp {</w:t>
      </w:r>
    </w:p>
    <w:p w14:paraId="37649B0C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>+++        uses meas3gpp:SupportedPerfMetricGroup;</w:t>
      </w:r>
    </w:p>
    <w:p w14:paraId="299CFDAB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>+++     }</w:t>
      </w:r>
    </w:p>
    <w:p w14:paraId="06BC4897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0397691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C) include the class PerfmetricJob to control the measurements/KPIs. E.g.</w:t>
      </w:r>
    </w:p>
    <w:p w14:paraId="37864482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4FF1309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list MyClass {</w:t>
      </w:r>
    </w:p>
    <w:p w14:paraId="388A0009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  container attributes {</w:t>
      </w:r>
    </w:p>
    <w:p w14:paraId="213022DA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    uses MyClassGrp;</w:t>
      </w:r>
    </w:p>
    <w:p w14:paraId="4EB5C6E8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  }</w:t>
      </w:r>
    </w:p>
    <w:p w14:paraId="2E9C9796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>+++       uses meas3gpp:MeasurementSubtree {</w:t>
      </w:r>
    </w:p>
    <w:p w14:paraId="48701F26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>+++         if-feature MeasurementsUnderMyClass ;</w:t>
      </w:r>
    </w:p>
    <w:p w14:paraId="1067BD7D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>+++       }</w:t>
      </w:r>
    </w:p>
    <w:p w14:paraId="76DD1F3A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}</w:t>
      </w:r>
    </w:p>
    <w:p w14:paraId="1C03E477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5C606E63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Measurements can be contained under ManagedElement, SubNetwork, or</w:t>
      </w:r>
    </w:p>
    <w:p w14:paraId="7A77BEE7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any list representing a class inheriting from Subnetwork or</w:t>
      </w:r>
    </w:p>
    <w:p w14:paraId="5EE3962F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ManagedFunction. Note: KPIs will only be supported under SubNetwork";</w:t>
      </w:r>
    </w:p>
    <w:p w14:paraId="5C056310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55B63C6C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reference "3GPP TS 28.623</w:t>
      </w:r>
    </w:p>
    <w:p w14:paraId="4B38CC62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Generic Network Resource Model (NRM)</w:t>
      </w:r>
    </w:p>
    <w:p w14:paraId="5D059A93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Integration Reference Point (IRP);</w:t>
      </w:r>
    </w:p>
    <w:p w14:paraId="3B07E47A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Solution Set (SS) definitions</w:t>
      </w:r>
    </w:p>
    <w:p w14:paraId="38D4E573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5A735168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3GPP TS 28.622</w:t>
      </w:r>
    </w:p>
    <w:p w14:paraId="1506DA73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Generic Network Resource Model (NRM)</w:t>
      </w:r>
    </w:p>
    <w:p w14:paraId="42F7352F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Integration Reference Point (IRP);</w:t>
      </w:r>
    </w:p>
    <w:p w14:paraId="20C029E3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Information Service (IS)";</w:t>
      </w:r>
    </w:p>
    <w:p w14:paraId="0713ACD4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8D9FFCF" w14:textId="77777777" w:rsidR="00CA6583" w:rsidRPr="00CA6583" w:rsidRDefault="00CA6583" w:rsidP="00CA6583">
      <w:pPr>
        <w:spacing w:after="0"/>
        <w:rPr>
          <w:ins w:id="17" w:author="lengyelb"/>
          <w:rFonts w:ascii="Courier New" w:eastAsia="MS Mincho" w:hAnsi="Courier New"/>
          <w:sz w:val="16"/>
          <w:szCs w:val="22"/>
          <w:lang w:val="en-US"/>
        </w:rPr>
      </w:pPr>
      <w:ins w:id="18" w:author="lengyelb">
        <w:r w:rsidRPr="00CA6583">
          <w:rPr>
            <w:rFonts w:ascii="Courier New" w:eastAsia="MS Mincho" w:hAnsi="Courier New"/>
            <w:sz w:val="16"/>
            <w:szCs w:val="22"/>
            <w:lang w:val="en-US"/>
          </w:rPr>
          <w:t xml:space="preserve">  revision 2022-09-30 { reference CR-0191; }</w:t>
        </w:r>
      </w:ins>
    </w:p>
    <w:p w14:paraId="7E3763EA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revision 2021-07-22 { reference "CR-0137"; }</w:t>
      </w:r>
    </w:p>
    <w:p w14:paraId="2E00FF4C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revision 2020-11-06 { reference "CR-0118"; }</w:t>
      </w:r>
    </w:p>
    <w:p w14:paraId="774EC0AD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revision 2020-09-04 { reference "CR-000107"; }</w:t>
      </w:r>
    </w:p>
    <w:p w14:paraId="2342A449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revision 2020-06-08 { reference "CR-0092"; }</w:t>
      </w:r>
    </w:p>
    <w:p w14:paraId="4EA54CAD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revision 2020-05-31 { reference "CR-0084"; }</w:t>
      </w:r>
    </w:p>
    <w:p w14:paraId="367B5F9E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revision 2020-03-11 { reference "S5-201581, SP-200229"; }</w:t>
      </w:r>
    </w:p>
    <w:p w14:paraId="360FF0EA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revision 2019-11-21 { reference "S5-197275, S5-197735"; }</w:t>
      </w:r>
    </w:p>
    <w:p w14:paraId="1C9A038C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revision 2019-10-28 { reference "S5-193516"; }</w:t>
      </w:r>
    </w:p>
    <w:p w14:paraId="5B86D0B9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revision 2019-06-17 { reference " "; }</w:t>
      </w:r>
    </w:p>
    <w:p w14:paraId="5E023241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54EDAC8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grouping ThresholdInfoGrp {</w:t>
      </w:r>
    </w:p>
    <w:p w14:paraId="0D2BE51B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description "Defines a single threshold level.";</w:t>
      </w:r>
    </w:p>
    <w:p w14:paraId="6800E3FE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5378768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leaf-list measurementTypes {</w:t>
      </w:r>
    </w:p>
    <w:p w14:paraId="3E52451F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type string;</w:t>
      </w:r>
    </w:p>
    <w:p w14:paraId="753293C5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description "The Measurement type can be those specified in TS 28.552,</w:t>
      </w:r>
    </w:p>
    <w:p w14:paraId="305BE0C8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TS 32.404 and can be those specified by other SDOs or can be</w:t>
      </w:r>
    </w:p>
    <w:p w14:paraId="4FCB2801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vendor-specific.";</w:t>
      </w:r>
    </w:p>
    <w:p w14:paraId="3FCA95EA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59E60CE5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98993B1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leaf thresholdLevel {</w:t>
      </w:r>
    </w:p>
    <w:p w14:paraId="5DF3D9B8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type uint64;</w:t>
      </w:r>
    </w:p>
    <w:p w14:paraId="6EF461AD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30541106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description "Number (key) for a single threshold in the threshold list</w:t>
      </w:r>
    </w:p>
    <w:p w14:paraId="241DF1AB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applicable to the monitored performance metric.";</w:t>
      </w:r>
    </w:p>
    <w:p w14:paraId="2BCCE279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6E18FC05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4F893145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leaf thresholdDirection {</w:t>
      </w:r>
    </w:p>
    <w:p w14:paraId="5D33FBCE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type enumeration {</w:t>
      </w:r>
    </w:p>
    <w:p w14:paraId="2E500293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enum UP;</w:t>
      </w:r>
    </w:p>
    <w:p w14:paraId="4E7F9B17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enum DOWN;</w:t>
      </w:r>
    </w:p>
    <w:p w14:paraId="106DAB75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enum UP_AND_DOWN;</w:t>
      </w:r>
    </w:p>
    <w:p w14:paraId="5A5762C5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65751367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must '. = "UP_AND_DOWN" or  not(../hysteresis)' {</w:t>
      </w:r>
    </w:p>
    <w:p w14:paraId="57764F93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error-message "In case a threshold with hysteresis is configured, the "</w:t>
      </w:r>
    </w:p>
    <w:p w14:paraId="70D7AF96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  +"threshold direction attribute shall be set to 'UP_AND_DOWN'.";</w:t>
      </w:r>
    </w:p>
    <w:p w14:paraId="1D7810FE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2230B1B9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411ECAB1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description "Direction of a threshold indicating the direction for which</w:t>
      </w:r>
    </w:p>
    <w:p w14:paraId="5552C2E3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a threshold crossing triggers a threshold.</w:t>
      </w:r>
    </w:p>
    <w:p w14:paraId="630B6F74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48BFB20C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When the threshold direction is configured to 'UP', the associated</w:t>
      </w:r>
    </w:p>
    <w:p w14:paraId="7D1E4854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treshold is triggered only when the performance metric value is going</w:t>
      </w:r>
    </w:p>
    <w:p w14:paraId="0DC9B3C8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up upon reaching or crossing the threshold value. The treshold is not</w:t>
      </w:r>
    </w:p>
    <w:p w14:paraId="0E02BD7A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triggered, when the performance metric is going down upon reaching or</w:t>
      </w:r>
    </w:p>
    <w:p w14:paraId="1A2B9F2E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crossing the threshold value.</w:t>
      </w:r>
    </w:p>
    <w:p w14:paraId="1686617C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C56873F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Vice versa, when the threshold direction is configured to 'DOWN', the</w:t>
      </w:r>
    </w:p>
    <w:p w14:paraId="5E8F5460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associated treshold is triggered only when the performance metric is</w:t>
      </w:r>
    </w:p>
    <w:p w14:paraId="3BA4D492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going down upon reaching or crossing the threshold value. The treshold</w:t>
      </w:r>
    </w:p>
    <w:p w14:paraId="3D7BBBE2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is not triggered, when the performance metric is going up upon reaching</w:t>
      </w:r>
    </w:p>
    <w:p w14:paraId="4EE39495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or crossing the threshold value.</w:t>
      </w:r>
    </w:p>
    <w:p w14:paraId="0BC7FCE9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23E35E3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When the threshold direction is set to 'UP_AND_DOWN' the treshold is</w:t>
      </w:r>
    </w:p>
    <w:p w14:paraId="77A604A0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active in both direcions.</w:t>
      </w:r>
    </w:p>
    <w:p w14:paraId="370C730C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3A67630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In case a threshold with hysteresis is configured, the threshold</w:t>
      </w:r>
    </w:p>
    <w:p w14:paraId="5410FFAE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direction attribute shall be set to 'UP_AND_DOWN'.";</w:t>
      </w:r>
    </w:p>
    <w:p w14:paraId="2B2D93F3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0E918DAC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0F4C266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leaf thresholdValue {</w:t>
      </w:r>
    </w:p>
    <w:p w14:paraId="48D27E66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type union {</w:t>
      </w:r>
    </w:p>
    <w:p w14:paraId="4E47E380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type int64;</w:t>
      </w:r>
    </w:p>
    <w:p w14:paraId="36EF7FA4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type decimal64 {</w:t>
      </w:r>
    </w:p>
    <w:p w14:paraId="1D007DC3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  fraction-digits 2;</w:t>
      </w:r>
    </w:p>
    <w:p w14:paraId="36E56ABF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}</w:t>
      </w:r>
    </w:p>
    <w:p w14:paraId="1A3CF11D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  }</w:t>
      </w:r>
    </w:p>
    <w:p w14:paraId="2EFAA334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6053C82C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description "Value against which the monitored performance metric is</w:t>
      </w:r>
    </w:p>
    <w:p w14:paraId="0933285D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compared at a threshold level in case the hysteresis is zero";</w:t>
      </w:r>
    </w:p>
    <w:p w14:paraId="0AA02C3D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3DCDD955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D175C0F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leaf hysteresis {</w:t>
      </w:r>
    </w:p>
    <w:p w14:paraId="24337E8C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type union {</w:t>
      </w:r>
    </w:p>
    <w:p w14:paraId="668A8531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type uint64;</w:t>
      </w:r>
    </w:p>
    <w:p w14:paraId="6B249BD0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type decimal64 {</w:t>
      </w:r>
    </w:p>
    <w:p w14:paraId="767A73CB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  fraction-digits 2;</w:t>
      </w:r>
    </w:p>
    <w:p w14:paraId="52B92F0D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  range "0..max";</w:t>
      </w:r>
    </w:p>
    <w:p w14:paraId="254EECC0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}</w:t>
      </w:r>
    </w:p>
    <w:p w14:paraId="5FDD5239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48A831B1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description "Hysteresis of a threshold. If this attribute is present</w:t>
      </w:r>
    </w:p>
    <w:p w14:paraId="77873D19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the monitored performance metric is not compared against the</w:t>
      </w:r>
    </w:p>
    <w:p w14:paraId="1A3FD435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threshold value as specified by the thresholdValue attribute but</w:t>
      </w:r>
    </w:p>
    <w:p w14:paraId="1DBCACEE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against a high and low threshold value given by</w:t>
      </w:r>
    </w:p>
    <w:p w14:paraId="6A42D85C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21734094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  threshold-high = thresholdValue + hysteresis</w:t>
      </w:r>
    </w:p>
    <w:p w14:paraId="5D812A9B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  threshold-low = thresholdValue - hysteresis</w:t>
      </w:r>
    </w:p>
    <w:p w14:paraId="3F4C6908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16620E2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When going up, the threshold is triggered when the performance metric</w:t>
      </w:r>
    </w:p>
    <w:p w14:paraId="76087B27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reaches or crosses the high threshold value. When going down, the</w:t>
      </w:r>
    </w:p>
    <w:p w14:paraId="3E698D84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hreshold is triggered when the performance metric reaches or crosses</w:t>
      </w:r>
    </w:p>
    <w:p w14:paraId="7266CEA7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the low threshold value.</w:t>
      </w:r>
    </w:p>
    <w:p w14:paraId="6D12C45E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40432FA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A hysteresis may be present only when the monitored performance</w:t>
      </w:r>
    </w:p>
    <w:p w14:paraId="302458CB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metric is not of type counter that can go up only. If present</w:t>
      </w:r>
    </w:p>
    <w:p w14:paraId="7D6F3185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for a performance metric of type counter, it shall be ignored.";</w:t>
      </w:r>
    </w:p>
    <w:p w14:paraId="2DCBA9FD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79450D52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691D0EC1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ACBE7A5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grouping SupportedPerfMetricGroupGrp {</w:t>
      </w:r>
    </w:p>
    <w:p w14:paraId="1B825D24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list SupportedPerfMetricGroup {</w:t>
      </w:r>
    </w:p>
    <w:p w14:paraId="733BEA65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config false;</w:t>
      </w:r>
    </w:p>
    <w:p w14:paraId="5C9C06FF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description "Captures a group of supported performance metrics and</w:t>
      </w:r>
    </w:p>
    <w:p w14:paraId="68C54A76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associated parameters related to their production and reporting.</w:t>
      </w:r>
    </w:p>
    <w:p w14:paraId="73C68B4C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A SupportedPerfMetricGroup attribute which is part of an MOI may</w:t>
      </w:r>
    </w:p>
    <w:p w14:paraId="22DADB2C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define performanceMetrics for any MOI under the subtree contained</w:t>
      </w:r>
    </w:p>
    <w:p w14:paraId="4116E480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under that MOI, e.g. SupportedPerfMetricGroup on a ManagedElement</w:t>
      </w:r>
    </w:p>
    <w:p w14:paraId="2648E136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can specify supported metrics for contained ManagedFunctions</w:t>
      </w:r>
    </w:p>
    <w:p w14:paraId="54F49EDF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like a GNBDUFunction.";</w:t>
      </w:r>
    </w:p>
    <w:p w14:paraId="477FAB13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7D2DE7C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leaf-list performanceMetrics {</w:t>
      </w:r>
    </w:p>
    <w:p w14:paraId="3FADE1B6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type string;</w:t>
      </w:r>
    </w:p>
    <w:p w14:paraId="0CB8D278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min-elements 1;</w:t>
      </w:r>
    </w:p>
    <w:p w14:paraId="296F06C8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description "Performance metrics include measurements defined in</w:t>
      </w:r>
    </w:p>
    <w:p w14:paraId="2364018C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  TS 28.552 and KPIs defined in TS 28.554. Performance metrics can</w:t>
      </w:r>
    </w:p>
    <w:p w14:paraId="4E9C17FF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  also be specified by other SDOs or be vendor specific.</w:t>
      </w:r>
    </w:p>
    <w:p w14:paraId="55517E0F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  Performance metrics are identfied with their names.</w:t>
      </w:r>
    </w:p>
    <w:p w14:paraId="325DD8EC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5557968C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  For measurements defined in TS 28.552 the name is constructed as</w:t>
      </w:r>
    </w:p>
    <w:p w14:paraId="1C375746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  follows:</w:t>
      </w:r>
    </w:p>
    <w:p w14:paraId="121BC6D0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  - 'family.measurementName.subcounter' for measurement types with</w:t>
      </w:r>
    </w:p>
    <w:p w14:paraId="4EA6DDBF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  subcounters</w:t>
      </w:r>
    </w:p>
    <w:p w14:paraId="7295CD76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  - 'family.measurementName' for measurement types without subcounters</w:t>
      </w:r>
    </w:p>
    <w:p w14:paraId="77F82957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  - 'family' for measurement families</w:t>
      </w:r>
    </w:p>
    <w:p w14:paraId="0656EA04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4F5C5539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  For KPIs defined in TS 28.554 the name is defined in the KPI</w:t>
      </w:r>
    </w:p>
    <w:p w14:paraId="243E4745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  definitions template as the component designated with e).</w:t>
      </w:r>
    </w:p>
    <w:p w14:paraId="0440FA90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4BD90748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  A name can also identify a vendor specific performance metric or a</w:t>
      </w:r>
    </w:p>
    <w:p w14:paraId="5FF92BFF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  group of vendor specific performance metrics.";</w:t>
      </w:r>
    </w:p>
    <w:p w14:paraId="7519C37B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786D2A76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F02D68C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leaf-list granularityPeriods {</w:t>
      </w:r>
    </w:p>
    <w:p w14:paraId="7AED7F10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type uint32 {</w:t>
      </w:r>
    </w:p>
    <w:p w14:paraId="04309096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  range 1..max ;</w:t>
      </w:r>
    </w:p>
    <w:p w14:paraId="56278310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}</w:t>
      </w:r>
    </w:p>
    <w:p w14:paraId="44DBDBF9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units seconds;</w:t>
      </w:r>
    </w:p>
    <w:p w14:paraId="4192AD28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3309BF3C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7FA2343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leaf-list reportingMethods {</w:t>
      </w:r>
    </w:p>
    <w:p w14:paraId="7227793C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type enumeration {</w:t>
      </w:r>
    </w:p>
    <w:p w14:paraId="6F62DFF7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  enum FILE_BASED_LOC_SET_BY_PRODUCER;</w:t>
      </w:r>
    </w:p>
    <w:p w14:paraId="3F36F999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  enum FILE_BASED_LOC_SET_BY_CONSUMER;</w:t>
      </w:r>
    </w:p>
    <w:p w14:paraId="3B122797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  enum STREAM_BASED;</w:t>
      </w:r>
    </w:p>
    <w:p w14:paraId="4285B0DC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    }</w:t>
      </w:r>
    </w:p>
    <w:p w14:paraId="1DDEBC12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min-elements 1;</w:t>
      </w:r>
    </w:p>
    <w:p w14:paraId="04E1B158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615D364A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4FF88CFF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leaf-list monitorGranularityPeriods {</w:t>
      </w:r>
    </w:p>
    <w:p w14:paraId="0D4603DB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type uint32 {</w:t>
      </w:r>
    </w:p>
    <w:p w14:paraId="520EADA4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  range 1..max ;</w:t>
      </w:r>
    </w:p>
    <w:p w14:paraId="1828588D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}</w:t>
      </w:r>
    </w:p>
    <w:p w14:paraId="5ED9E93F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units seconds;</w:t>
      </w:r>
    </w:p>
    <w:p w14:paraId="68D5EF6D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description "Granularity periods supported for the monitoring of</w:t>
      </w:r>
    </w:p>
    <w:p w14:paraId="724F04C2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  associated measurement types for thresholds";</w:t>
      </w:r>
    </w:p>
    <w:p w14:paraId="5C767059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46C0F97F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74305DF1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7E90DA76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619E113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grouping PerfMetricJobGrp {</w:t>
      </w:r>
    </w:p>
    <w:p w14:paraId="79DC4148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description "Represents the attributtes of the IOC PerfMetricJob";</w:t>
      </w:r>
    </w:p>
    <w:p w14:paraId="11C16DE1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44A11AFE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leaf administrativeState {</w:t>
      </w:r>
    </w:p>
    <w:p w14:paraId="73955C56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default UNLOCKED;</w:t>
      </w:r>
    </w:p>
    <w:p w14:paraId="440435D2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type types3gpp:AdministrativeState ;</w:t>
      </w:r>
    </w:p>
    <w:p w14:paraId="70918663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description "Enable or disables production of the metrics";</w:t>
      </w:r>
    </w:p>
    <w:p w14:paraId="19DD80A6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619D1D5F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37CA0C6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leaf operationalState {</w:t>
      </w:r>
    </w:p>
    <w:p w14:paraId="3F30AEE9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config false;</w:t>
      </w:r>
    </w:p>
    <w:p w14:paraId="49B2F876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71F29C35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type types3gpp:OperationalState ;</w:t>
      </w:r>
    </w:p>
    <w:p w14:paraId="035F9930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description "Indicates whether the PerfMetricJob is working.";</w:t>
      </w:r>
    </w:p>
    <w:p w14:paraId="05848AB3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48C9BAB6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E0CAF1B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leaf jobId {</w:t>
      </w:r>
    </w:p>
    <w:p w14:paraId="47A69A97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type string;</w:t>
      </w:r>
    </w:p>
    <w:p w14:paraId="5D856F64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description "Id for a PerfMetricJob job.";</w:t>
      </w:r>
    </w:p>
    <w:p w14:paraId="630F35AE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598B32B2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4C24B260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leaf-list performanceMetrics {</w:t>
      </w:r>
    </w:p>
    <w:p w14:paraId="36DBF34E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type string;</w:t>
      </w:r>
    </w:p>
    <w:p w14:paraId="2F11B66D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min-elements 1;</w:t>
      </w:r>
    </w:p>
    <w:p w14:paraId="55904B30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description "Performance metrics include measurements defined in</w:t>
      </w:r>
    </w:p>
    <w:p w14:paraId="1BA1573E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TS 28.552 and KPIs defined in TS 28.554. Performance metrics can</w:t>
      </w:r>
    </w:p>
    <w:p w14:paraId="179CA118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also be those specified by other SDOs or vendor specific metrics.</w:t>
      </w:r>
    </w:p>
    <w:p w14:paraId="6EDCD8B4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Performance metrics are identfied with their names. A name can also</w:t>
      </w:r>
    </w:p>
    <w:p w14:paraId="29725A11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identify a vendor specific group of performance metrics.</w:t>
      </w:r>
    </w:p>
    <w:p w14:paraId="22F60E93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5499F36B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For measurements defined in TS 28.552 the name is constructed as</w:t>
      </w:r>
    </w:p>
    <w:p w14:paraId="311C3DCB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follows:</w:t>
      </w:r>
    </w:p>
    <w:p w14:paraId="237B5A22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- 'family.measurementName.subcounter' for measurement types with</w:t>
      </w:r>
    </w:p>
    <w:p w14:paraId="4E3D8578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subcounters</w:t>
      </w:r>
    </w:p>
    <w:p w14:paraId="2936327F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- 'family.measurementName' for measurement types without subcounters</w:t>
      </w:r>
    </w:p>
    <w:p w14:paraId="1F3C0D2D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- 'family' for measurement families</w:t>
      </w:r>
    </w:p>
    <w:p w14:paraId="5DD2456C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6BE2469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For KPIs defined in TS 28.554 the name is defined in the KPI</w:t>
      </w:r>
    </w:p>
    <w:p w14:paraId="2787CABB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definitions template as the component designated with e).";</w:t>
      </w:r>
    </w:p>
    <w:p w14:paraId="1F7921B5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050ED1F5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24995622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leaf granularityPeriod {</w:t>
      </w:r>
    </w:p>
    <w:p w14:paraId="298A1DAF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type uint32 {</w:t>
      </w:r>
    </w:p>
    <w:p w14:paraId="32A1996B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range 1..max ;</w:t>
      </w:r>
    </w:p>
    <w:p w14:paraId="7C876559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71481279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units seconds;</w:t>
      </w:r>
    </w:p>
    <w:p w14:paraId="74F991A2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2554E06D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description "Granularity period used to produce measurements. The value</w:t>
      </w:r>
    </w:p>
    <w:p w14:paraId="443270B7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must be one of the supported granularity periods for the metric.";</w:t>
      </w:r>
    </w:p>
    <w:p w14:paraId="5E1B0262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4D3744A4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5C5115A7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leaf-list objectInstances {</w:t>
      </w:r>
    </w:p>
    <w:p w14:paraId="2DB88BD9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type types3gpp:DistinguishedName;</w:t>
      </w:r>
    </w:p>
    <w:p w14:paraId="1BD9D80E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0F424ADC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D3E8F1E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leaf-list rootObjectInstances {</w:t>
      </w:r>
    </w:p>
    <w:p w14:paraId="640570C0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type types3gpp:DistinguishedName;</w:t>
      </w:r>
    </w:p>
    <w:p w14:paraId="3FC36385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description "Each object instance designates the root of a subtree that</w:t>
      </w:r>
    </w:p>
    <w:p w14:paraId="45CDC320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contains the root object and all descendant objects.";</w:t>
      </w:r>
    </w:p>
    <w:p w14:paraId="01C38C5A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45EC177C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D4DD222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choice reportingCtrl {</w:t>
      </w:r>
    </w:p>
    <w:p w14:paraId="7D8323E9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2B059F60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  description "This choice defines the method for reporting collected</w:t>
      </w:r>
    </w:p>
    <w:p w14:paraId="11BFF7ED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performance metrics to MnS consumers as well as the parameters for</w:t>
      </w:r>
    </w:p>
    <w:p w14:paraId="0C96EE9B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configuring the reporting function. It is a choice between the control</w:t>
      </w:r>
    </w:p>
    <w:p w14:paraId="154C69EE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parameter required for the reporting methods, whose presence selects</w:t>
      </w:r>
    </w:p>
    <w:p w14:paraId="2F889D17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the reporting method as follows:</w:t>
      </w:r>
    </w:p>
    <w:p w14:paraId="26FF35BA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- When only the fileReportingPeriod attribute is present, the MnS</w:t>
      </w:r>
    </w:p>
    <w:p w14:paraId="27BCE728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producer shall store files on the MnS producer at a location selected</w:t>
      </w:r>
    </w:p>
    <w:p w14:paraId="14FCA10E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by the MnS producer and inform the MnS consumer about the availability</w:t>
      </w:r>
    </w:p>
    <w:p w14:paraId="3ABB606A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of new files and the file location using the notifyFileReady</w:t>
      </w:r>
    </w:p>
    <w:p w14:paraId="416EA38A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notification.</w:t>
      </w:r>
    </w:p>
    <w:p w14:paraId="4C84C797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- When only the fileReportingPeriod and fileLocation attributes are</w:t>
      </w:r>
    </w:p>
    <w:p w14:paraId="1CE9B942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present, the MnS producer shall store the files on the MnS consumer at</w:t>
      </w:r>
    </w:p>
    <w:p w14:paraId="4D74E4CE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the location specified by fileLocation. No notification is emitted by</w:t>
      </w:r>
    </w:p>
    <w:p w14:paraId="187A85C9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the MnS producer.</w:t>
      </w:r>
    </w:p>
    <w:p w14:paraId="2F6B266B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- When only the streamTarget attribute is present, the MnS producer</w:t>
      </w:r>
    </w:p>
    <w:p w14:paraId="3CADABC4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shall stream the data to the location specified by streamTarget.</w:t>
      </w:r>
    </w:p>
    <w:p w14:paraId="6DA35052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2D4D5CFD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For the file-based reporting methods the fileReportingPeriod attribute</w:t>
      </w:r>
    </w:p>
    <w:p w14:paraId="0BF531DA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specifies the time window during which collected measurements are stored</w:t>
      </w:r>
    </w:p>
    <w:p w14:paraId="588626CD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into the same file before the file is closed and a new file is opened.";</w:t>
      </w:r>
    </w:p>
    <w:p w14:paraId="2D8B5F90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56DDF007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case file-based-reporting {</w:t>
      </w:r>
    </w:p>
    <w:p w14:paraId="1B4E18C8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leaf fileReportingPeriod {</w:t>
      </w:r>
    </w:p>
    <w:p w14:paraId="1E197B23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  type uint32 {</w:t>
      </w:r>
    </w:p>
    <w:p w14:paraId="5295B652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    range 1..max;</w:t>
      </w:r>
    </w:p>
    <w:p w14:paraId="54804200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  }</w:t>
      </w:r>
    </w:p>
    <w:p w14:paraId="5770EE83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  units minutes;</w:t>
      </w:r>
    </w:p>
    <w:p w14:paraId="227B02BD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  must '(number(.)*"60") mod number(../granularityPeriod) = "0"' {</w:t>
      </w:r>
    </w:p>
    <w:p w14:paraId="6424DCC2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    error-message</w:t>
      </w:r>
    </w:p>
    <w:p w14:paraId="7535DEFB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      "The time-period must be a multiple of the granularityPeriod.";</w:t>
      </w:r>
    </w:p>
    <w:p w14:paraId="2EB84197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  }</w:t>
      </w:r>
    </w:p>
    <w:p w14:paraId="6DB901D0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  mandatory true;</w:t>
      </w:r>
    </w:p>
    <w:p w14:paraId="6D877F19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  description "For the file-based reporting method this is the time</w:t>
      </w:r>
    </w:p>
    <w:p w14:paraId="0223C9B6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    window during which collected measurements are stored into the same</w:t>
      </w:r>
    </w:p>
    <w:p w14:paraId="31FE06B0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    file before the file is closed and a new file is opened.</w:t>
      </w:r>
    </w:p>
    <w:p w14:paraId="795350EC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    The time-period must be a multiple of the granularityPeriod.</w:t>
      </w:r>
    </w:p>
    <w:p w14:paraId="0C546D6A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DF642C4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    Applicable when the file-based reporting method is supported";</w:t>
      </w:r>
    </w:p>
    <w:p w14:paraId="0B6C2915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}</w:t>
      </w:r>
    </w:p>
    <w:p w14:paraId="4F70AFDE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117BC0E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leaf fileLocation {</w:t>
      </w:r>
    </w:p>
    <w:p w14:paraId="769627D8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  type string ;</w:t>
      </w:r>
    </w:p>
    <w:p w14:paraId="79838399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  description "Applicable and must be present when the file-based</w:t>
      </w:r>
    </w:p>
    <w:p w14:paraId="455C87C8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    reporting method is supported, and the files are stored on the MnS</w:t>
      </w:r>
    </w:p>
    <w:p w14:paraId="09D1DF99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    consumer.";</w:t>
      </w:r>
    </w:p>
    <w:p w14:paraId="537B9F30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}</w:t>
      </w:r>
    </w:p>
    <w:p w14:paraId="4896CD87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5C578CC2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case stream-based-reporting {</w:t>
      </w:r>
    </w:p>
    <w:p w14:paraId="25BFCAB7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leaf streamTarget {</w:t>
      </w:r>
    </w:p>
    <w:p w14:paraId="49D098F5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  type string;</w:t>
      </w:r>
    </w:p>
    <w:p w14:paraId="6288DDF9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  mandatory true;</w:t>
      </w:r>
    </w:p>
    <w:p w14:paraId="37B873AC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  description "Applicable when stream-based reporting method is</w:t>
      </w:r>
    </w:p>
    <w:p w14:paraId="3A3A5BA3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    supported.";</w:t>
      </w:r>
    </w:p>
    <w:p w14:paraId="6BDA40FF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}</w:t>
      </w:r>
    </w:p>
    <w:p w14:paraId="2EFC6D1A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24F238AB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7B74B0C3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46AE3555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2440C789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4339B73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grouping ThresholdMonitorGrp {</w:t>
      </w:r>
    </w:p>
    <w:p w14:paraId="2ADF6BF6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description "A threshold monitor that is created by the consumer for</w:t>
      </w:r>
    </w:p>
    <w:p w14:paraId="583D8665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the monitored entities whose measurements are required by consumer</w:t>
      </w:r>
    </w:p>
    <w:p w14:paraId="4B59BC37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to monitor.";</w:t>
      </w:r>
    </w:p>
    <w:p w14:paraId="4C96568F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E8377DA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leaf administrativeState {</w:t>
      </w:r>
    </w:p>
    <w:p w14:paraId="5499C01C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default UNLOCKED;</w:t>
      </w:r>
    </w:p>
    <w:p w14:paraId="296BCAD0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type types3gpp:AdministrativeState ;</w:t>
      </w:r>
    </w:p>
    <w:p w14:paraId="275062D5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description "Enables or disables the ThresholdMonitor.";</w:t>
      </w:r>
    </w:p>
    <w:p w14:paraId="51EC53FA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725E8C69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03D9C3F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leaf operationalState {</w:t>
      </w:r>
    </w:p>
    <w:p w14:paraId="469FD95B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config false;</w:t>
      </w:r>
    </w:p>
    <w:p w14:paraId="7D6241EF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3D8871C6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type types3gpp:OperationalState ;</w:t>
      </w:r>
    </w:p>
    <w:p w14:paraId="36818DD3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description "Indicates whether the ThresholdMonitor is working.";</w:t>
      </w:r>
    </w:p>
    <w:p w14:paraId="232AA9C7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36BFEDC4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C115410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list thresholdInfoList {</w:t>
      </w:r>
    </w:p>
    <w:p w14:paraId="3FD2DE2D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  key idx;</w:t>
      </w:r>
    </w:p>
    <w:p w14:paraId="17A241A3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min-elements 1;</w:t>
      </w:r>
    </w:p>
    <w:p w14:paraId="46BCC329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leaf idx { type uint32 ; }</w:t>
      </w:r>
    </w:p>
    <w:p w14:paraId="5297D788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uses ThresholdInfoGrp;</w:t>
      </w:r>
    </w:p>
    <w:p w14:paraId="26345BDE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41B516DC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5B3ACD23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leaf monitorGranularityPeriod {</w:t>
      </w:r>
    </w:p>
    <w:p w14:paraId="79DCA209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type uint32 {</w:t>
      </w:r>
    </w:p>
    <w:p w14:paraId="204129CF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range "1..max";</w:t>
      </w:r>
    </w:p>
    <w:p w14:paraId="7EEDAB75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7ED7AFB8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units second;</w:t>
      </w:r>
    </w:p>
    <w:p w14:paraId="337D2EBD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6476DD1A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description " Granularity period used to monitor measurements for</w:t>
      </w:r>
    </w:p>
    <w:p w14:paraId="3F0D237C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threshold crossings. ";</w:t>
      </w:r>
    </w:p>
    <w:p w14:paraId="76171B3E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6F7D1980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2D4826A2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leaf-list objectInstances {</w:t>
      </w:r>
    </w:p>
    <w:p w14:paraId="43FED451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type types3gpp:DistinguishedName;</w:t>
      </w:r>
    </w:p>
    <w:p w14:paraId="2223FB7F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59740955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5396E5AF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leaf-list rootObjectInstances {</w:t>
      </w:r>
    </w:p>
    <w:p w14:paraId="5EF64250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type types3gpp:DistinguishedName;</w:t>
      </w:r>
    </w:p>
    <w:p w14:paraId="285AEBCD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description "Each object instance designates the root of a subtree that</w:t>
      </w:r>
    </w:p>
    <w:p w14:paraId="4314F129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contains the root object and all descendant objects.";</w:t>
      </w:r>
    </w:p>
    <w:p w14:paraId="15749BFF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359140E8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2073D1C2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642D246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grouping MeasurementSubtree {</w:t>
      </w:r>
    </w:p>
    <w:p w14:paraId="1C899642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description "Contains classes that define measurements.</w:t>
      </w:r>
    </w:p>
    <w:p w14:paraId="655618BF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Should be used in all  classes (or classes inheriting from)</w:t>
      </w:r>
    </w:p>
    <w:p w14:paraId="33004F20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- SubNnetwork</w:t>
      </w:r>
    </w:p>
    <w:p w14:paraId="2DE83C24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- ManagedElement</w:t>
      </w:r>
    </w:p>
    <w:p w14:paraId="41580FCA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- ManagedFunction</w:t>
      </w:r>
    </w:p>
    <w:p w14:paraId="6A6282A2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03A8147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If a YANG module wants to augment these classes/list/groupings they must</w:t>
      </w:r>
    </w:p>
    <w:p w14:paraId="3F7E675F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augment all user classes!</w:t>
      </w:r>
    </w:p>
    <w:p w14:paraId="6F507489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C93A17A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If a class uses this grouping in its list it shall also use the</w:t>
      </w:r>
    </w:p>
    <w:p w14:paraId="46A6D34F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grouping SupportedPerfMetricGroupGrp to add SupportedPerfMetricGroup as</w:t>
      </w:r>
    </w:p>
    <w:p w14:paraId="09055FA2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an attribute to its grouping";</w:t>
      </w:r>
    </w:p>
    <w:p w14:paraId="2E328CD7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451D66A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list PerfMetricJob {</w:t>
      </w:r>
    </w:p>
    <w:p w14:paraId="329B9732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description "This IOC represents a performance metric production job. It</w:t>
      </w:r>
    </w:p>
    <w:p w14:paraId="16042837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can be name-contained by SubNetwork, ManagedElement, or ManagedFunction.</w:t>
      </w:r>
    </w:p>
    <w:p w14:paraId="388791A9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43EBC567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To activate the production of the specified performance metrics, a MnS</w:t>
      </w:r>
    </w:p>
    <w:p w14:paraId="4700E56C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consumer needs to create a PerfMetricJob instance on the MnS producer.</w:t>
      </w:r>
    </w:p>
    <w:p w14:paraId="086E3462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For ultimate deactivation of metric production, the MnS consumer should</w:t>
      </w:r>
    </w:p>
    <w:p w14:paraId="06DC4668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delete the job to free up resources on the MnS producer.</w:t>
      </w:r>
    </w:p>
    <w:p w14:paraId="4B85BD1A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4B4668F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For temporary suspension of metric production, the MnS consumer can</w:t>
      </w:r>
    </w:p>
    <w:p w14:paraId="77CF6D2A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manipulate the value of the administrative state attribute. The MnS</w:t>
      </w:r>
    </w:p>
    <w:p w14:paraId="6B9BCFB4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producer may disable metric production as well, for example in overload</w:t>
      </w:r>
    </w:p>
    <w:p w14:paraId="537C1883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situations. This situation is indicated by the MnS producer with setting</w:t>
      </w:r>
    </w:p>
    <w:p w14:paraId="5AC537A0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the operational state attribute to disabled. When production is resumed</w:t>
      </w:r>
    </w:p>
    <w:p w14:paraId="5AF3CD64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the operational state is set back to enabled.</w:t>
      </w:r>
    </w:p>
    <w:p w14:paraId="561B4E1E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090B81A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The jobId attribute can be used to associate metrics from multiple</w:t>
      </w:r>
    </w:p>
    <w:p w14:paraId="7AF3AA2A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PerfMetricJob instances. The jobId can be included when reporting</w:t>
      </w:r>
    </w:p>
    <w:p w14:paraId="70D3FCAC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performance metrics to allow a MnS consumer to associate received</w:t>
      </w:r>
    </w:p>
    <w:p w14:paraId="0F915696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metrics for the same purpose.  For example, it is possible to configure</w:t>
      </w:r>
    </w:p>
    <w:p w14:paraId="55B374F5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the same jobId value for multiple PerfMetricJob instances required to</w:t>
      </w:r>
    </w:p>
    <w:p w14:paraId="609ACB3F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produce the measurements for a specific KPI.</w:t>
      </w:r>
    </w:p>
    <w:p w14:paraId="2D740D79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5835AFC6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The attribute performanceMetrics defines the performance metrics to be</w:t>
      </w:r>
    </w:p>
    <w:p w14:paraId="1EA53073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produced and the attribute granularityPeriod defines the granularity</w:t>
      </w:r>
    </w:p>
    <w:p w14:paraId="4240665F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period to be applied.</w:t>
      </w:r>
    </w:p>
    <w:p w14:paraId="3BA42600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23529F86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All object instances below and including the instance name-containing</w:t>
      </w:r>
    </w:p>
    <w:p w14:paraId="33BEA322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the PerfMetricJob (base object instance) are scoped for performance</w:t>
      </w:r>
    </w:p>
    <w:p w14:paraId="338525D2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metric production. Performance metrics are produced only on those object</w:t>
      </w:r>
    </w:p>
    <w:p w14:paraId="1608B44C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instances whose object class matches the object class associated to the</w:t>
      </w:r>
    </w:p>
    <w:p w14:paraId="66F97444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performance metrics to be produced.</w:t>
      </w:r>
    </w:p>
    <w:p w14:paraId="0AEE3870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FF7CB18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The attributes objectInstances and rootObjectInstances allow to restrict</w:t>
      </w:r>
    </w:p>
    <w:p w14:paraId="10375095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the scope. When the attribute objectInstances is present, only the object</w:t>
      </w:r>
    </w:p>
    <w:p w14:paraId="351B1728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instances identified by this attribute are scoped. When the attribute</w:t>
      </w:r>
    </w:p>
    <w:p w14:paraId="6B5427C1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rootObjectInstances is present, then the subtrees whose root objects are</w:t>
      </w:r>
    </w:p>
    <w:p w14:paraId="1686093B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    identified by this attribute are scoped. Both attributes may be present</w:t>
      </w:r>
    </w:p>
    <w:p w14:paraId="2F1CE87D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at the same time meaning the total scope is equal to the sum of both</w:t>
      </w:r>
    </w:p>
    <w:p w14:paraId="030FC4E7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scopes. Object instances may be scoped by both the objectInstances and</w:t>
      </w:r>
    </w:p>
    <w:p w14:paraId="0F017BF5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rootObjectInstances attributes. This shall not be considered as an error</w:t>
      </w:r>
    </w:p>
    <w:p w14:paraId="46FD15A9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by the MnS producer.</w:t>
      </w:r>
    </w:p>
    <w:p w14:paraId="7634D2F3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38DBD52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When the performance metric requires performance metric production on</w:t>
      </w:r>
    </w:p>
    <w:p w14:paraId="4FA4D52B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multiple managed objects, which is for example the case for KPIs, the</w:t>
      </w:r>
    </w:p>
    <w:p w14:paraId="0192BF6C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MnS consumer needs to ensure all required objects are scoped. Otherwise</w:t>
      </w:r>
    </w:p>
    <w:p w14:paraId="75C63BD1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a PerfMetricJob creation request shall fail.</w:t>
      </w:r>
    </w:p>
    <w:p w14:paraId="50F1B9DC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47418BE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The attribute reportingCtrl specifies the method and associated control</w:t>
      </w:r>
    </w:p>
    <w:p w14:paraId="54E61979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parameters for reporting the produced measurements to MnS consumers.</w:t>
      </w:r>
    </w:p>
    <w:p w14:paraId="1A6C18BE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Three methods are available: file-based reporting with selection of the</w:t>
      </w:r>
    </w:p>
    <w:p w14:paraId="3FFDE613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file location by the MnS producer, file-based reporting with selection</w:t>
      </w:r>
    </w:p>
    <w:p w14:paraId="0A703176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of the file location by the MnS consumer and stream-based reporting.</w:t>
      </w:r>
    </w:p>
    <w:p w14:paraId="0D262515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B69465D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For file-based reporting, all performance metrics that are produced</w:t>
      </w:r>
    </w:p>
    <w:p w14:paraId="60BD05F2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related to a 'PerfMetricJob' instance for a reporting period shall be</w:t>
      </w:r>
    </w:p>
    <w:p w14:paraId="4E99FC8A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stored in a single reporting file.</w:t>
      </w:r>
    </w:p>
    <w:p w14:paraId="047A1BFE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5B909B4A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When the administrative state is set to 'UNLOCKED' after the creation</w:t>
      </w:r>
    </w:p>
    <w:p w14:paraId="55A252AD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of a 'PerfMetricJob' the first granularity period shall start. When</w:t>
      </w:r>
    </w:p>
    <w:p w14:paraId="4F4AAD29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the administrative state is set to 'LOCKED' or the operational state</w:t>
      </w:r>
    </w:p>
    <w:p w14:paraId="7EE1D076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to 'DISABLED', the ongoing reporting period shall be aborted, for</w:t>
      </w:r>
    </w:p>
    <w:p w14:paraId="38074584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streaming the ongoing granularity period. When the administrative</w:t>
      </w:r>
    </w:p>
    <w:p w14:paraId="0A029C2B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state is set back to 'UNLOCKED' or the operational state to 'ENABLED'</w:t>
      </w:r>
    </w:p>
    <w:p w14:paraId="212DCE7A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a new reporting period period shall start, in case of streaming a new</w:t>
      </w:r>
    </w:p>
    <w:p w14:paraId="7556E247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granularity period.</w:t>
      </w:r>
    </w:p>
    <w:p w14:paraId="2133B455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5799E224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Changes of all other configurable attributes shall take effect only at</w:t>
      </w:r>
    </w:p>
    <w:p w14:paraId="458560EF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the beginning of the next reporting period, for streaming at the</w:t>
      </w:r>
    </w:p>
    <w:p w14:paraId="28E49335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beginning of the next granularity period.</w:t>
      </w:r>
    </w:p>
    <w:p w14:paraId="63F01EAF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DD615E4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When the 'PerfMetricJob' is deleted, the ongoing reporting period shall</w:t>
      </w:r>
    </w:p>
    <w:p w14:paraId="69127809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be aborted, for streaming the ongoing granularity period.</w:t>
      </w:r>
    </w:p>
    <w:p w14:paraId="0493D18E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5DAF7B9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A PerfMetricJob creation request shall fail, when the requested</w:t>
      </w:r>
    </w:p>
    <w:p w14:paraId="2C5E4475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performance metrics, the requested granularity period, the requested</w:t>
      </w:r>
    </w:p>
    <w:p w14:paraId="37750496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repoting method, or the requested combination thereof is not supported</w:t>
      </w:r>
    </w:p>
    <w:p w14:paraId="1F3DBE4B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by the MnS producer.</w:t>
      </w:r>
    </w:p>
    <w:p w14:paraId="1EBA07E2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1CD2B43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Creation and deletion of PerfMetricJob instances by MnS consumers is</w:t>
      </w:r>
    </w:p>
    <w:p w14:paraId="17019218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optional; when not supported, PerfMetricJob instances may be created and</w:t>
      </w:r>
    </w:p>
    <w:p w14:paraId="324E53A6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deleted by the system or be pre-installed.";</w:t>
      </w:r>
    </w:p>
    <w:p w14:paraId="01EBD23D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4EED13D9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key id;</w:t>
      </w:r>
    </w:p>
    <w:p w14:paraId="781F53AF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uses top3gpp:Top_Grp ;</w:t>
      </w:r>
    </w:p>
    <w:p w14:paraId="64DA47F9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container attributes {</w:t>
      </w:r>
    </w:p>
    <w:p w14:paraId="25080EC6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uses PerfMetricJobGrp ;</w:t>
      </w:r>
    </w:p>
    <w:p w14:paraId="412B8A50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3E65E45F" w14:textId="77777777" w:rsidR="00CA6583" w:rsidRPr="00CA6583" w:rsidRDefault="00CA6583" w:rsidP="00CA6583">
      <w:pPr>
        <w:spacing w:after="0"/>
        <w:rPr>
          <w:ins w:id="19" w:author="lengyelb"/>
          <w:rFonts w:ascii="Courier New" w:eastAsia="MS Mincho" w:hAnsi="Courier New"/>
          <w:sz w:val="16"/>
          <w:szCs w:val="22"/>
          <w:lang w:val="en-US"/>
        </w:rPr>
      </w:pPr>
      <w:ins w:id="20" w:author="lengyelb">
        <w:r w:rsidRPr="00CA6583">
          <w:rPr>
            <w:rFonts w:ascii="Courier New" w:eastAsia="MS Mincho" w:hAnsi="Courier New"/>
            <w:sz w:val="16"/>
            <w:szCs w:val="22"/>
            <w:lang w:val="en-US"/>
          </w:rPr>
          <w:t xml:space="preserve">      uses files3gpp:FilesSubtree;</w:t>
        </w:r>
      </w:ins>
    </w:p>
    <w:p w14:paraId="65F6EB06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4CA32F34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2B56B88E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list ThresholdMonitor {</w:t>
      </w:r>
    </w:p>
    <w:p w14:paraId="38F2F12F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key id;</w:t>
      </w:r>
    </w:p>
    <w:p w14:paraId="5B1B6A7E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description "Represents a threshold monitor for performance metrics.</w:t>
      </w:r>
    </w:p>
    <w:p w14:paraId="45D15C7C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It can be contained by SubNetwork, ManagedElement, or ManagedFunction.</w:t>
      </w:r>
    </w:p>
    <w:p w14:paraId="0BD5CC6E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A threshold monitor checks for threshold crossings of performance metric</w:t>
      </w:r>
    </w:p>
    <w:p w14:paraId="24104119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values and generates a notification when that happens.</w:t>
      </w:r>
    </w:p>
    <w:p w14:paraId="1E9E2B35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4EC62E7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To activate threshold monitoring, a MnS consumer needs to create a</w:t>
      </w:r>
    </w:p>
    <w:p w14:paraId="6B9AF8CE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ThresholdMonitor instance on the MnS producer. For ultimate deactivation</w:t>
      </w:r>
    </w:p>
    <w:p w14:paraId="3347DC37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of threshold monitoring, the MnS consumer should delete the monitor to</w:t>
      </w:r>
    </w:p>
    <w:p w14:paraId="66D7FAAD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free up resources on the MnS producer.</w:t>
      </w:r>
    </w:p>
    <w:p w14:paraId="06B8B0BE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6612018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For temporary suspension of threshold monitoring, the MnS consumer can</w:t>
      </w:r>
    </w:p>
    <w:p w14:paraId="071925F8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manipulate the value of the administrative state attribute. The MnS</w:t>
      </w:r>
    </w:p>
    <w:p w14:paraId="6AD24846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producer may disable threshold monitoring as well, for example in</w:t>
      </w:r>
    </w:p>
    <w:p w14:paraId="202B9394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overload situations. This situation is indicated by the MnS producer with</w:t>
      </w:r>
    </w:p>
    <w:p w14:paraId="42C948D7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setting the operational state attribute to disabled. When monitoring is</w:t>
      </w:r>
    </w:p>
    <w:p w14:paraId="3EFC4329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resumed the operational state is set again to enabled.</w:t>
      </w:r>
    </w:p>
    <w:p w14:paraId="6EA95AAD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208966E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All object instances below and including the instance containing the</w:t>
      </w:r>
    </w:p>
    <w:p w14:paraId="4E7FF644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ThresholdMonitor (base object instance) are scoped for performance</w:t>
      </w:r>
    </w:p>
    <w:p w14:paraId="1E1775BB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metric production. Performance metrics are monitored only on those</w:t>
      </w:r>
    </w:p>
    <w:p w14:paraId="050C5769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object instances whose object class matches the object class associated</w:t>
      </w:r>
    </w:p>
    <w:p w14:paraId="45820DC4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to the performance metrics to be monitored.</w:t>
      </w:r>
    </w:p>
    <w:p w14:paraId="29570201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9F4A620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The optional attributes objectInstances and rootObjectInstances allow to</w:t>
      </w:r>
    </w:p>
    <w:p w14:paraId="0995D13A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restrict the scope. When the attribute objectInstances is present, only</w:t>
      </w:r>
    </w:p>
    <w:p w14:paraId="53884901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the object instances identified by this attribute are scoped. When the</w:t>
      </w:r>
    </w:p>
    <w:p w14:paraId="2E658847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attribute rootObjectInstances is present, then the subtrees whose root</w:t>
      </w:r>
    </w:p>
    <w:p w14:paraId="0829C844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objects are identified by this attribute are scoped. Both attributes may</w:t>
      </w:r>
    </w:p>
    <w:p w14:paraId="45F47C38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be present at the same time meaning the total scope is equal to the sum</w:t>
      </w:r>
    </w:p>
    <w:p w14:paraId="4F4E4DEE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of both scopes. Object instances may be scoped by both the objectInstances</w:t>
      </w:r>
    </w:p>
    <w:p w14:paraId="0A107849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and rootObjectInstances attributes. This shall not be considered as an</w:t>
      </w:r>
    </w:p>
    <w:p w14:paraId="34E32D4F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error by the MnS producer.</w:t>
      </w:r>
    </w:p>
    <w:p w14:paraId="0A4E10A9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FE1D884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Multiple thresholds can be defined for multiple performance metric sets</w:t>
      </w:r>
    </w:p>
    <w:p w14:paraId="463C37D7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in a single monitor using thresholdInfoList. The attribute</w:t>
      </w:r>
    </w:p>
    <w:p w14:paraId="0F36FE90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monitorGranularityPeriod defines the granularity period to be applied.</w:t>
      </w:r>
    </w:p>
    <w:p w14:paraId="4BD08A6B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A5AF5E0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Each threshold is identified with a number (key) called thresholdLevel.</w:t>
      </w:r>
    </w:p>
    <w:p w14:paraId="2E976566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A threshold is defined using the attributes thresholdValue ,</w:t>
      </w:r>
    </w:p>
    <w:p w14:paraId="0119B76D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thresholdDirection and hysteresis.</w:t>
      </w:r>
    </w:p>
    <w:p w14:paraId="529E7B02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24E1CE3A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When hysteresis is absent or carries no information, a threshold is</w:t>
      </w:r>
    </w:p>
    <w:p w14:paraId="05B1457D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triggered when the thresholdValue is reached or crossed. When hysteresis</w:t>
      </w:r>
    </w:p>
    <w:p w14:paraId="7CC38BA5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is present, two threshold values are specified for the threshold as</w:t>
      </w:r>
    </w:p>
    <w:p w14:paraId="74D144D4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follows: A high treshold value equal to the threshold value plus the</w:t>
      </w:r>
    </w:p>
    <w:p w14:paraId="1B4A7E04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hysteresis value, and a low threshold value equal to the threshold value</w:t>
      </w:r>
    </w:p>
    <w:p w14:paraId="13D122D1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minus the hysteresis value. When the monitored performance metric</w:t>
      </w:r>
    </w:p>
    <w:p w14:paraId="59316AB7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increases, the threshold is triggered when the high threshold value is</w:t>
      </w:r>
    </w:p>
    <w:p w14:paraId="57D7D08F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reached or crossed. When the monitored performance metric decreases, the</w:t>
      </w:r>
    </w:p>
    <w:p w14:paraId="0D68F53D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threshold is triggered when the low threshold value is reached or crossed.</w:t>
      </w:r>
    </w:p>
    <w:p w14:paraId="0E94DF3C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The hsyteresis ensures that the performance metric value can oscillate</w:t>
      </w:r>
    </w:p>
    <w:p w14:paraId="0044AB83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around a comparison value without triggering each time the threshold when</w:t>
      </w:r>
    </w:p>
    <w:p w14:paraId="6574623B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the threshold value is crossed.</w:t>
      </w:r>
    </w:p>
    <w:p w14:paraId="3CE960A1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02CD7A1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Using the thresholdDirection attribute a threshold can be configured in</w:t>
      </w:r>
    </w:p>
    <w:p w14:paraId="33591ED8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such a manner that it is triggered only when the monitored performance</w:t>
      </w:r>
    </w:p>
    <w:p w14:paraId="7D0118C2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metric is going up or down upon reaching or crossing the threshold.</w:t>
      </w:r>
    </w:p>
    <w:p w14:paraId="2E1FD7F1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6AC0FFF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A ThresholdMonitor creation request shall be rejected, if the performance</w:t>
      </w:r>
    </w:p>
    <w:p w14:paraId="61EE5C23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metrics requested to be monitored, the requested granularity period, or</w:t>
      </w:r>
    </w:p>
    <w:p w14:paraId="105194E4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the requested combination thereof is not supported by the MnS producer.</w:t>
      </w:r>
    </w:p>
    <w:p w14:paraId="24C9B111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A creation request may fail, when the performance metrics requested to be</w:t>
      </w:r>
    </w:p>
    <w:p w14:paraId="689AA287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monitored are not produced by a PerfMetricJob.</w:t>
      </w:r>
    </w:p>
    <w:p w14:paraId="0F5A0E94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CEE0F12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Creation and deletion of ThresholdMonitor instances by MnS consumers is</w:t>
      </w:r>
    </w:p>
    <w:p w14:paraId="23C4EE12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optional; when not supported, ThresholdMonitor instances may be created</w:t>
      </w:r>
    </w:p>
    <w:p w14:paraId="54EDFBC9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and deleted by the system or be pre-installed.";</w:t>
      </w:r>
    </w:p>
    <w:p w14:paraId="48E1204A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FA0A1A7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50667DA7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uses top3gpp:Top_Grp ;</w:t>
      </w:r>
    </w:p>
    <w:p w14:paraId="06EF3E6C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container attributes {</w:t>
      </w:r>
    </w:p>
    <w:p w14:paraId="233A650A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uses ThresholdMonitorGrp ;</w:t>
      </w:r>
    </w:p>
    <w:p w14:paraId="12430621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304EDD22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5C861D38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201BCC35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6575BF14" w14:textId="77777777" w:rsidR="00CA6583" w:rsidRPr="00CA6583" w:rsidRDefault="00CA6583" w:rsidP="00CA6583">
      <w:pPr>
        <w:tabs>
          <w:tab w:val="left" w:pos="0"/>
          <w:tab w:val="center" w:pos="4820"/>
          <w:tab w:val="right" w:pos="9638"/>
        </w:tabs>
        <w:spacing w:after="0" w:line="276" w:lineRule="auto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>&lt;CODE ENDS&gt;</w:t>
      </w:r>
    </w:p>
    <w:p w14:paraId="5F301810" w14:textId="397EBCA0" w:rsidR="00666E29" w:rsidRDefault="00666E29" w:rsidP="00666E29">
      <w:pPr>
        <w:rPr>
          <w:rFonts w:ascii="Courier New" w:hAnsi="Courier New"/>
          <w:noProof/>
          <w:sz w:val="16"/>
        </w:rPr>
      </w:pPr>
    </w:p>
    <w:p w14:paraId="746298A0" w14:textId="77777777" w:rsidR="00666E29" w:rsidRPr="00666E29" w:rsidRDefault="00666E29" w:rsidP="00666E29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21" w:name="_Toc27489932"/>
      <w:bookmarkStart w:id="22" w:name="_Toc36033514"/>
      <w:bookmarkStart w:id="23" w:name="_Toc36475776"/>
      <w:bookmarkStart w:id="24" w:name="_Toc44581537"/>
      <w:bookmarkStart w:id="25" w:name="_Toc51769153"/>
      <w:bookmarkStart w:id="26" w:name="_Toc113976922"/>
      <w:r w:rsidRPr="00666E29">
        <w:rPr>
          <w:rFonts w:ascii="Arial" w:hAnsi="Arial"/>
          <w:sz w:val="32"/>
          <w:lang w:eastAsia="zh-CN"/>
        </w:rPr>
        <w:t>D.2.5</w:t>
      </w:r>
      <w:r w:rsidRPr="00666E29">
        <w:rPr>
          <w:rFonts w:ascii="Arial" w:hAnsi="Arial"/>
          <w:sz w:val="32"/>
          <w:lang w:eastAsia="zh-CN"/>
        </w:rPr>
        <w:tab/>
        <w:t>module _3gpp-common</w:t>
      </w:r>
      <w:r w:rsidRPr="00666E29">
        <w:rPr>
          <w:rFonts w:ascii="Arial" w:hAnsi="Arial"/>
          <w:sz w:val="32"/>
        </w:rPr>
        <w:t>-</w:t>
      </w:r>
      <w:r w:rsidRPr="00666E29">
        <w:rPr>
          <w:rFonts w:ascii="Arial" w:hAnsi="Arial"/>
          <w:sz w:val="32"/>
          <w:lang w:eastAsia="zh-CN"/>
        </w:rPr>
        <w:t>subnetwork.yang</w:t>
      </w:r>
      <w:bookmarkEnd w:id="21"/>
      <w:bookmarkEnd w:id="22"/>
      <w:bookmarkEnd w:id="23"/>
      <w:bookmarkEnd w:id="24"/>
      <w:bookmarkEnd w:id="25"/>
      <w:bookmarkEnd w:id="26"/>
    </w:p>
    <w:p w14:paraId="11B5B9F0" w14:textId="77777777" w:rsidR="00CA6583" w:rsidRPr="00CA6583" w:rsidRDefault="00CA6583" w:rsidP="00CA6583">
      <w:pPr>
        <w:tabs>
          <w:tab w:val="left" w:pos="0"/>
          <w:tab w:val="center" w:pos="4820"/>
          <w:tab w:val="right" w:pos="9638"/>
        </w:tabs>
        <w:spacing w:after="0" w:line="276" w:lineRule="auto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>&lt;CODE BEGINS&gt;</w:t>
      </w:r>
    </w:p>
    <w:p w14:paraId="03AADE65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>module _3gpp-common-subnetwork {</w:t>
      </w:r>
    </w:p>
    <w:p w14:paraId="4D2270A1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yang-version 1.1;</w:t>
      </w:r>
    </w:p>
    <w:p w14:paraId="3D47A336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namespace "urn:3gpp:sa5:_3gpp-common-subnetwork";</w:t>
      </w:r>
    </w:p>
    <w:p w14:paraId="004D167A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prefix "subnet3gpp";</w:t>
      </w:r>
    </w:p>
    <w:p w14:paraId="28640137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1F8F6BFB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import _3gpp-common-yang-types { prefix types3gpp; }</w:t>
      </w:r>
    </w:p>
    <w:p w14:paraId="5C2E4B9B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import _3gpp-common-top { prefix top3gpp; }</w:t>
      </w:r>
    </w:p>
    <w:p w14:paraId="771767D3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import _3gpp-common-measurements { prefix meas3gpp; }</w:t>
      </w:r>
    </w:p>
    <w:p w14:paraId="57F706C8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import _3gpp-common-subscription-control { prefix subscr3gpp; }</w:t>
      </w:r>
    </w:p>
    <w:p w14:paraId="3ACC0DAF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import _3gpp-common-fm { prefix fm3gpp; }</w:t>
      </w:r>
    </w:p>
    <w:p w14:paraId="4135C30C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import _3gpp-common-trace { prefix trace3gpp; }</w:t>
      </w:r>
    </w:p>
    <w:p w14:paraId="46888058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import ietf-yang-schema-mount { prefix yangmnt; }</w:t>
      </w:r>
    </w:p>
    <w:p w14:paraId="7DB099C4" w14:textId="77777777" w:rsidR="00CA6583" w:rsidRPr="00CA6583" w:rsidRDefault="00CA6583" w:rsidP="00CA6583">
      <w:pPr>
        <w:spacing w:after="0"/>
        <w:rPr>
          <w:ins w:id="27" w:author="lengyelb"/>
          <w:rFonts w:ascii="Courier New" w:eastAsia="MS Mincho" w:hAnsi="Courier New"/>
          <w:sz w:val="16"/>
          <w:szCs w:val="22"/>
          <w:lang w:val="en-US"/>
        </w:rPr>
      </w:pPr>
      <w:ins w:id="28" w:author="lengyelb">
        <w:r w:rsidRPr="00CA6583">
          <w:rPr>
            <w:rFonts w:ascii="Courier New" w:eastAsia="MS Mincho" w:hAnsi="Courier New"/>
            <w:sz w:val="16"/>
            <w:szCs w:val="22"/>
            <w:lang w:val="en-US"/>
          </w:rPr>
          <w:t xml:space="preserve">  import _3gpp-common-files { prefix files3gpp; }</w:t>
        </w:r>
      </w:ins>
    </w:p>
    <w:p w14:paraId="7B07E052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835AE2F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organization "3GPP SA5";</w:t>
      </w:r>
    </w:p>
    <w:p w14:paraId="3E683FC7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contact "https://www.3gpp.org/DynaReport/TSG-WG--S5--officials.htm?Itemid=464";</w:t>
      </w:r>
    </w:p>
    <w:p w14:paraId="40639520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475CD2AD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description "Defines basic SubNetwork which will be augmented by other IOCs";</w:t>
      </w:r>
    </w:p>
    <w:p w14:paraId="4F0B1FD2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reference "3GPP TS 28.623</w:t>
      </w:r>
    </w:p>
    <w:p w14:paraId="78D0A77B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Generic Network Resource Model (NRM)</w:t>
      </w:r>
    </w:p>
    <w:p w14:paraId="77B624F9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Integration Reference Point (IRP);</w:t>
      </w:r>
    </w:p>
    <w:p w14:paraId="21B55813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Solution Set (SS) definitions</w:t>
      </w:r>
    </w:p>
    <w:p w14:paraId="45008EDE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</w:p>
    <w:p w14:paraId="4175BCCE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3GPP TS 28.622</w:t>
      </w:r>
    </w:p>
    <w:p w14:paraId="5CD902BA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Generic Network Resource Model (NRM)</w:t>
      </w:r>
    </w:p>
    <w:p w14:paraId="0C4A75E3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Integration Reference Point (IRP);</w:t>
      </w:r>
    </w:p>
    <w:p w14:paraId="1F99308D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Information Service (IS)</w:t>
      </w:r>
    </w:p>
    <w:p w14:paraId="52E855B5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</w:p>
    <w:p w14:paraId="362CDB58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3GPP TS 28.620 </w:t>
      </w:r>
    </w:p>
    <w:p w14:paraId="71E78998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Umbrella Information Model (UIM)";</w:t>
      </w:r>
    </w:p>
    <w:p w14:paraId="5A96891F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5C1762AC" w14:textId="77777777" w:rsidR="00CA6583" w:rsidRPr="00CA6583" w:rsidRDefault="00CA6583" w:rsidP="00CA6583">
      <w:pPr>
        <w:spacing w:after="0"/>
        <w:rPr>
          <w:ins w:id="29" w:author="lengyelb"/>
          <w:rFonts w:ascii="Courier New" w:eastAsia="MS Mincho" w:hAnsi="Courier New"/>
          <w:sz w:val="16"/>
          <w:szCs w:val="22"/>
          <w:lang w:val="en-US"/>
        </w:rPr>
      </w:pPr>
      <w:ins w:id="30" w:author="lengyelb">
        <w:r w:rsidRPr="00CA6583">
          <w:rPr>
            <w:rFonts w:ascii="Courier New" w:eastAsia="MS Mincho" w:hAnsi="Courier New"/>
            <w:sz w:val="16"/>
            <w:szCs w:val="22"/>
            <w:lang w:val="en-US"/>
          </w:rPr>
          <w:t xml:space="preserve">  revision 2022-09-30 { reference CR-0191 ; }</w:t>
        </w:r>
      </w:ins>
    </w:p>
    <w:p w14:paraId="0831365B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revision 2021-01-16 { reference "CR-0120"; }  </w:t>
      </w:r>
    </w:p>
    <w:p w14:paraId="62FEFAAD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revision 2020-08-06 { reference "CR-0102"; }  </w:t>
      </w:r>
    </w:p>
    <w:p w14:paraId="6AE3B2D6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revision 2020-06-08 { reference "CR-0092"; }  </w:t>
      </w:r>
    </w:p>
    <w:p w14:paraId="3C509C7A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revision 2020-05-08 {</w:t>
      </w:r>
    </w:p>
    <w:p w14:paraId="7B8FBAF9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reference "S5-203316";</w:t>
      </w:r>
    </w:p>
    <w:p w14:paraId="5404EDAC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5C1ECC34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248CD63C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4A03927D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revision 2020-03-11 { </w:t>
      </w:r>
    </w:p>
    <w:p w14:paraId="0617A552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description "Added KPIs and corrections";</w:t>
      </w:r>
    </w:p>
    <w:p w14:paraId="542E0172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reference "S5-201365, S5-201581, SP-200229";</w:t>
      </w:r>
    </w:p>
    <w:p w14:paraId="03FA5746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35F2B846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B9436D6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revision 2020-02-24 {</w:t>
      </w:r>
    </w:p>
    <w:p w14:paraId="40088EAD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reference "S5-201365";</w:t>
      </w:r>
    </w:p>
    <w:p w14:paraId="23566202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43FAB46D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3E8A14D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revision 2019-06-17 {</w:t>
      </w:r>
    </w:p>
    <w:p w14:paraId="0E80C970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reference "Initial revision";</w:t>
      </w:r>
    </w:p>
    <w:p w14:paraId="7DBC8595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445D924D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54C26079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feature ExternalsUnderSubNetwork {</w:t>
      </w:r>
    </w:p>
    <w:p w14:paraId="3FFBED41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description "Classes representing external entities like EUtranFrequency, </w:t>
      </w:r>
    </w:p>
    <w:p w14:paraId="3EC9B4A6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ExternalGNBCUCPFunction, ExternalENBFunction </w:t>
      </w:r>
    </w:p>
    <w:p w14:paraId="5B241C92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are contained under a Subnetwork list/class.";</w:t>
      </w:r>
    </w:p>
    <w:p w14:paraId="1368E5D5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3A45D939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24AB2611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feature MeasurementsUnderSubNetwork {</w:t>
      </w:r>
    </w:p>
    <w:p w14:paraId="54E02328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description "The MeasurementSubtree shall be contained under SubNetwork";</w:t>
      </w:r>
    </w:p>
    <w:p w14:paraId="35B18C39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775D469D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506AE20E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feature SubscriptionControlUnderSubNetwork {</w:t>
      </w:r>
    </w:p>
    <w:p w14:paraId="2F6F1804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description "The SubscriptionControlSubtree shall be contained under</w:t>
      </w:r>
    </w:p>
    <w:p w14:paraId="53F91EA1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SubNetwork";</w:t>
      </w:r>
    </w:p>
    <w:p w14:paraId="1718E3C7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30E7023D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294DB9CD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feature FmUnderSubNetwork {</w:t>
      </w:r>
    </w:p>
    <w:p w14:paraId="25DDA692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description "The FmSubtree shall be contained under SubNetwork";</w:t>
      </w:r>
    </w:p>
    <w:p w14:paraId="434BF240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53995877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3CE3B78E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feature TraceUnderSubNetwork {</w:t>
      </w:r>
    </w:p>
    <w:p w14:paraId="070592C3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description "The TraceSubtree shall be contained under SubNetwork";</w:t>
      </w:r>
    </w:p>
    <w:p w14:paraId="7BDC03F3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42907B8F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3BE10793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feature DESManagementFunction {</w:t>
      </w:r>
    </w:p>
    <w:p w14:paraId="42EC5816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description "Class representing Distributed SON or Domain-Centralized SON</w:t>
      </w:r>
    </w:p>
    <w:p w14:paraId="7FFC1AFB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Energy Saving feature. The DESManagementFunction shall be contained under</w:t>
      </w:r>
    </w:p>
    <w:p w14:paraId="05A40AF8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SubNetwork.";</w:t>
      </w:r>
    </w:p>
    <w:p w14:paraId="01458245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62A3510E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</w:t>
      </w:r>
    </w:p>
    <w:p w14:paraId="2E696493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feature DMROFunction {</w:t>
      </w:r>
    </w:p>
    <w:p w14:paraId="1C441C38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description "Class representing D-SON function of MRO feature. The</w:t>
      </w:r>
    </w:p>
    <w:p w14:paraId="7BFB4863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DMROFunction shall be contained under SubNetwork.";</w:t>
      </w:r>
    </w:p>
    <w:p w14:paraId="7214F912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29A4122A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16599B05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feature DRACHOptimizationFunction {</w:t>
      </w:r>
    </w:p>
    <w:p w14:paraId="069CC66B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description "Class representing D-SON function of RACH optimization feature.</w:t>
      </w:r>
    </w:p>
    <w:p w14:paraId="4774A1CE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The DRACHOptimizationFunction shall be contained under SubNetwork.";</w:t>
      </w:r>
    </w:p>
    <w:p w14:paraId="607038BF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4C3DDA37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7BE96038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feature DPCIConfigurationFunction {</w:t>
      </w:r>
    </w:p>
    <w:p w14:paraId="431D484B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description "Class representing Distributed SON or Domain-Centralized SON</w:t>
      </w:r>
    </w:p>
    <w:p w14:paraId="556B3A24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function of PCI configuration feature. The DPCIConfigurationFunction shall</w:t>
      </w:r>
    </w:p>
    <w:p w14:paraId="0DA24934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  be contained under SubNetwork.";</w:t>
      </w:r>
    </w:p>
    <w:p w14:paraId="25DF065E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7803F9A5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4B8D234E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feature CPCIConfigurationFunction {</w:t>
      </w:r>
    </w:p>
    <w:p w14:paraId="009044A0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description "Class representing Cross Domain-Centralized SON function of PCI</w:t>
      </w:r>
    </w:p>
    <w:p w14:paraId="39A56712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configuration feature. The CPCIConfigurationFunction shall be contained</w:t>
      </w:r>
    </w:p>
    <w:p w14:paraId="196FF92E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under SubNetwork.";</w:t>
      </w:r>
    </w:p>
    <w:p w14:paraId="77B71E44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47111E9F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76D0A6C8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feature CESManagementFunction {</w:t>
      </w:r>
    </w:p>
    <w:p w14:paraId="3D9B2B83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description "Class representing Cross Domain-Centralized SON Energy Saving</w:t>
      </w:r>
    </w:p>
    <w:p w14:paraId="04E106F4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feature. The CESManagementFunction shall be contained under SubNetwork.";</w:t>
      </w:r>
    </w:p>
    <w:p w14:paraId="47D46142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39A3F7AB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2613B07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grouping Domain_Grp {</w:t>
      </w:r>
    </w:p>
    <w:p w14:paraId="47226890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description "A domain is a partition of instances of managed entities </w:t>
      </w:r>
    </w:p>
    <w:p w14:paraId="0E12412B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such that : </w:t>
      </w:r>
    </w:p>
    <w:p w14:paraId="6D5AD4D4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-  the group represents a topological structure which describes the </w:t>
      </w:r>
    </w:p>
    <w:p w14:paraId="50A3AA6C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potential for connectivity</w:t>
      </w:r>
    </w:p>
    <w:p w14:paraId="31CDD02B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-  Subject to common administration</w:t>
      </w:r>
    </w:p>
    <w:p w14:paraId="3FB7E0C8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-  With common characteristics";</w:t>
      </w:r>
    </w:p>
    <w:p w14:paraId="0C37265C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3AC758C3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leaf dnPrefix {</w:t>
      </w:r>
    </w:p>
    <w:p w14:paraId="0CA4F34E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type types3gpp:DistinguishedName;</w:t>
      </w:r>
    </w:p>
    <w:p w14:paraId="2F16AF3C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reference "Annex C of 32.300 ";</w:t>
      </w:r>
    </w:p>
    <w:p w14:paraId="144D579B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7626A1BC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43178DA0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leaf userLabel {</w:t>
      </w:r>
    </w:p>
    <w:p w14:paraId="79A1155A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type string;</w:t>
      </w:r>
    </w:p>
    <w:p w14:paraId="33BD22EB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description "A user-friendly (and user assignable) name of this object.";</w:t>
      </w:r>
    </w:p>
    <w:p w14:paraId="79F169B5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3D714AE0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3E52529C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leaf userDefinedNetworkType {</w:t>
      </w:r>
    </w:p>
    <w:p w14:paraId="7737FF56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type string;</w:t>
      </w:r>
    </w:p>
    <w:p w14:paraId="3A4B9030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description "Textual information indicating network type, e.g. 'UTRAN'.";</w:t>
      </w:r>
    </w:p>
    <w:p w14:paraId="7FE74458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}    </w:t>
      </w:r>
    </w:p>
    <w:p w14:paraId="6635EC09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3DAD1014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34E9DF1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grouping SubNetworkGrp {</w:t>
      </w:r>
    </w:p>
    <w:p w14:paraId="6A0DF5BF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uses Domain_Grp;</w:t>
      </w:r>
    </w:p>
    <w:p w14:paraId="3499A05E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uses meas3gpp:SupportedPerfMetricGroupGrp;</w:t>
      </w:r>
    </w:p>
    <w:p w14:paraId="04A9F2EB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6D8E0C4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</w:p>
    <w:p w14:paraId="493365F1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leaf-list setOfMcc {</w:t>
      </w:r>
    </w:p>
    <w:p w14:paraId="53DAA4DE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description "Set of Mobile Country Code (MCC). </w:t>
      </w:r>
    </w:p>
    <w:p w14:paraId="05F3BC15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The MCC uniquely identifies the country of domicile </w:t>
      </w:r>
    </w:p>
    <w:p w14:paraId="72832687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of the mobile subscriber. MCC is part of the IMSI (3GPP TS 23.003)</w:t>
      </w:r>
    </w:p>
    <w:p w14:paraId="2C69EC06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6907A11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This list contains all the MCC values in subordinate object </w:t>
      </w:r>
    </w:p>
    <w:p w14:paraId="1FA7E0DA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instances to this SubNetwork instance.</w:t>
      </w:r>
    </w:p>
    <w:p w14:paraId="0669DCA5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26426A6E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See clause 2.3 of 3GPP TS 23.003 for MCC allocation principles.</w:t>
      </w:r>
    </w:p>
    <w:p w14:paraId="5CF9B22F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235A610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It shall be supported if there is more than one value in setOfMcc </w:t>
      </w:r>
    </w:p>
    <w:p w14:paraId="0F30B0B9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of the SubNetwork. Otherwise the support is optional.";            </w:t>
      </w:r>
    </w:p>
    <w:p w14:paraId="59F854E4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type types3gpp:Mcc;</w:t>
      </w:r>
    </w:p>
    <w:p w14:paraId="26DD84B3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1B3880A6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1AC2DEE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leaf priorityLabel {</w:t>
      </w:r>
    </w:p>
    <w:p w14:paraId="256AE432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10C118C0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type uint32;</w:t>
      </w:r>
    </w:p>
    <w:p w14:paraId="5ADF3545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400B88C2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158A5B83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}    </w:t>
      </w:r>
    </w:p>
    <w:p w14:paraId="77E56CAE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78742FA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list SubNetwork {</w:t>
      </w:r>
    </w:p>
    <w:p w14:paraId="5B213CB9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key id;</w:t>
      </w:r>
    </w:p>
    <w:p w14:paraId="25235F1F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description "Represents a set of managed entities";</w:t>
      </w:r>
    </w:p>
    <w:p w14:paraId="590500E7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0007330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uses top3gpp:Top_Grp;</w:t>
      </w:r>
    </w:p>
    <w:p w14:paraId="1C4FC70A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container attributes {    </w:t>
      </w:r>
    </w:p>
    <w:p w14:paraId="3B9392DD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uses SubNetworkGrp;</w:t>
      </w:r>
    </w:p>
    <w:p w14:paraId="27760606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leaf-list parents {</w:t>
      </w:r>
    </w:p>
    <w:p w14:paraId="75D1D092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description "Reference to all containg SubNetwork instances </w:t>
      </w:r>
    </w:p>
    <w:p w14:paraId="0D3B5A51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  in strict order from the root subnetwork down to the immediate </w:t>
      </w:r>
    </w:p>
    <w:p w14:paraId="390490D8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  parent subnetwork.</w:t>
      </w:r>
    </w:p>
    <w:p w14:paraId="7F3589E1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  If subnetworks form a containment hierarchy this is </w:t>
      </w:r>
    </w:p>
    <w:p w14:paraId="43F76DA8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  modeled using references between the child SubNetwork and the parent </w:t>
      </w:r>
    </w:p>
    <w:p w14:paraId="063695AF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      SubNetworks. </w:t>
      </w:r>
    </w:p>
    <w:p w14:paraId="77191145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  This reference MUST NOT be present for the top level SubNetwork and </w:t>
      </w:r>
    </w:p>
    <w:p w14:paraId="17B874D6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  MUST be present for other SubNetworks.";</w:t>
      </w:r>
    </w:p>
    <w:p w14:paraId="1A66F775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type leafref {</w:t>
      </w:r>
    </w:p>
    <w:p w14:paraId="7B300271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  path "../../../SubNetwork/id";  </w:t>
      </w:r>
    </w:p>
    <w:p w14:paraId="7BDA9911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} </w:t>
      </w:r>
    </w:p>
    <w:p w14:paraId="0C2F104C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0490F57A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</w:p>
    <w:p w14:paraId="4825EFD5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leaf-list containedChildren{</w:t>
      </w:r>
    </w:p>
    <w:p w14:paraId="726EA627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description "Reference to all directly contained SubNetwork instances.</w:t>
      </w:r>
    </w:p>
    <w:p w14:paraId="19E915F7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  If subnetworks form a containment hierarchy this is </w:t>
      </w:r>
    </w:p>
    <w:p w14:paraId="1DFC5882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  modeled using references between the child SubNetwork and the parent </w:t>
      </w:r>
    </w:p>
    <w:p w14:paraId="74DC3A68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  SubNetwork.";</w:t>
      </w:r>
    </w:p>
    <w:p w14:paraId="3FB9970D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type leafref {</w:t>
      </w:r>
    </w:p>
    <w:p w14:paraId="4DE49D85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  path "../../../SubNetwork/id";  </w:t>
      </w:r>
    </w:p>
    <w:p w14:paraId="567BE250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} </w:t>
      </w:r>
    </w:p>
    <w:p w14:paraId="69A5FF96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204B063F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793B4FD0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</w:t>
      </w:r>
    </w:p>
    <w:p w14:paraId="7371CFDA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uses meas3gpp:MeasurementSubtree {</w:t>
      </w:r>
    </w:p>
    <w:p w14:paraId="703FD09C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if-feature MeasurementsUnderSubNetwork;</w:t>
      </w:r>
    </w:p>
    <w:p w14:paraId="5B32D899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48AC3D06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2ADE80C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uses subscr3gpp:SubscriptionControlSubtree {</w:t>
      </w:r>
    </w:p>
    <w:p w14:paraId="34ABD82C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if-feature SubscriptionControlUnderSubNetwork;</w:t>
      </w:r>
    </w:p>
    <w:p w14:paraId="3F90D239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31DD9E10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E059EFC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uses fm3gpp:FmSubtree {</w:t>
      </w:r>
    </w:p>
    <w:p w14:paraId="58B0F4D9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if-feature FmUnderSubNetwork;</w:t>
      </w:r>
    </w:p>
    <w:p w14:paraId="17AE17BB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0CD10DD2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4B0BDD32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uses trace3gpp:TraceSubtree {</w:t>
      </w:r>
    </w:p>
    <w:p w14:paraId="2131B1F0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if-feature TraceUnderSubNetwork;</w:t>
      </w:r>
    </w:p>
    <w:p w14:paraId="0A8417D0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08922EF4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B1FF671" w14:textId="77777777" w:rsidR="00CA6583" w:rsidRPr="00CA6583" w:rsidRDefault="00CA6583" w:rsidP="00CA6583">
      <w:pPr>
        <w:spacing w:after="0"/>
        <w:rPr>
          <w:ins w:id="31" w:author="lengyelb"/>
          <w:rFonts w:ascii="Courier New" w:eastAsia="MS Mincho" w:hAnsi="Courier New"/>
          <w:sz w:val="16"/>
          <w:szCs w:val="22"/>
          <w:lang w:val="en-US"/>
        </w:rPr>
      </w:pPr>
      <w:ins w:id="32" w:author="lengyelb">
        <w:r w:rsidRPr="00CA6583">
          <w:rPr>
            <w:rFonts w:ascii="Courier New" w:eastAsia="MS Mincho" w:hAnsi="Courier New"/>
            <w:sz w:val="16"/>
            <w:szCs w:val="22"/>
            <w:lang w:val="en-US"/>
          </w:rPr>
          <w:t xml:space="preserve">    uses files3gpp:FilesSubtree;  </w:t>
        </w:r>
      </w:ins>
    </w:p>
    <w:p w14:paraId="443E48E8" w14:textId="77777777" w:rsidR="00CA6583" w:rsidRPr="00CA6583" w:rsidRDefault="00CA6583" w:rsidP="00CA6583">
      <w:pPr>
        <w:spacing w:after="0"/>
        <w:rPr>
          <w:ins w:id="33" w:author="lengyelb"/>
          <w:rFonts w:ascii="Courier New" w:eastAsia="MS Mincho" w:hAnsi="Courier New"/>
          <w:sz w:val="16"/>
          <w:szCs w:val="22"/>
          <w:lang w:val="en-US"/>
        </w:rPr>
      </w:pPr>
    </w:p>
    <w:p w14:paraId="247FCFDD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yangmnt:mount-point children-of-SubNetwork {</w:t>
      </w:r>
    </w:p>
    <w:p w14:paraId="5656141F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description "Mountpoint for ManagedElement";</w:t>
      </w:r>
    </w:p>
    <w:p w14:paraId="3F4EC400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reference "RFC8528 YANG Schema Mount";</w:t>
      </w:r>
    </w:p>
    <w:p w14:paraId="4BC20C91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6E68E4F9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49251D8A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// augment external parts here</w:t>
      </w:r>
    </w:p>
    <w:p w14:paraId="2FEB255B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6B04CEF3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328437A4" w14:textId="77777777" w:rsidR="00CA6583" w:rsidRPr="00CA6583" w:rsidRDefault="00CA6583" w:rsidP="00CA6583">
      <w:pPr>
        <w:tabs>
          <w:tab w:val="left" w:pos="0"/>
          <w:tab w:val="center" w:pos="4820"/>
          <w:tab w:val="right" w:pos="9638"/>
        </w:tabs>
        <w:spacing w:after="0" w:line="276" w:lineRule="auto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>&lt;CODE ENDS&gt;</w:t>
      </w:r>
    </w:p>
    <w:p w14:paraId="4E170909" w14:textId="77777777" w:rsidR="00666E29" w:rsidRPr="00432247" w:rsidRDefault="00666E29" w:rsidP="00666E29">
      <w:pPr>
        <w:rPr>
          <w:rFonts w:ascii="Courier New" w:hAnsi="Courier New"/>
          <w:noProof/>
          <w:sz w:val="16"/>
        </w:rPr>
      </w:pPr>
    </w:p>
    <w:p w14:paraId="5318121A" w14:textId="77777777" w:rsidR="00666E29" w:rsidRDefault="00666E29" w:rsidP="00666E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Next change</w:t>
      </w:r>
    </w:p>
    <w:p w14:paraId="2AF21E71" w14:textId="77777777" w:rsidR="00666E29" w:rsidRPr="00666E29" w:rsidRDefault="00666E29" w:rsidP="00666E29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34" w:name="_Toc51769159"/>
      <w:bookmarkStart w:id="35" w:name="_Toc113976928"/>
      <w:r w:rsidRPr="00666E29">
        <w:rPr>
          <w:rFonts w:ascii="Arial" w:hAnsi="Arial"/>
          <w:sz w:val="32"/>
          <w:lang w:eastAsia="zh-CN"/>
        </w:rPr>
        <w:t>D.2.10</w:t>
      </w:r>
      <w:r w:rsidRPr="00666E29">
        <w:rPr>
          <w:rFonts w:ascii="Arial" w:hAnsi="Arial"/>
          <w:sz w:val="32"/>
          <w:lang w:eastAsia="zh-CN"/>
        </w:rPr>
        <w:tab/>
        <w:t>module _3gpp-common</w:t>
      </w:r>
      <w:r w:rsidRPr="00666E29">
        <w:rPr>
          <w:rFonts w:ascii="Arial" w:hAnsi="Arial"/>
          <w:sz w:val="32"/>
        </w:rPr>
        <w:t>-</w:t>
      </w:r>
      <w:r w:rsidRPr="00666E29">
        <w:rPr>
          <w:rFonts w:ascii="Arial" w:hAnsi="Arial"/>
          <w:sz w:val="32"/>
          <w:lang w:eastAsia="zh-CN"/>
        </w:rPr>
        <w:t>trace.yang</w:t>
      </w:r>
      <w:bookmarkEnd w:id="34"/>
      <w:bookmarkEnd w:id="35"/>
    </w:p>
    <w:p w14:paraId="2C16338F" w14:textId="77777777" w:rsidR="00CA6583" w:rsidRPr="00CA6583" w:rsidRDefault="00CA6583" w:rsidP="00CA6583">
      <w:pPr>
        <w:tabs>
          <w:tab w:val="left" w:pos="0"/>
          <w:tab w:val="center" w:pos="4820"/>
          <w:tab w:val="right" w:pos="9638"/>
        </w:tabs>
        <w:spacing w:after="0" w:line="276" w:lineRule="auto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>&lt;CODE BEGINS&gt;</w:t>
      </w:r>
    </w:p>
    <w:p w14:paraId="6AC4CEC9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>module _3gpp-common-trace {</w:t>
      </w:r>
    </w:p>
    <w:p w14:paraId="1B3DED0F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yang-version 1.1;</w:t>
      </w:r>
    </w:p>
    <w:p w14:paraId="31BC0BA0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namespace "urn:3gpp:sa5:_3gpp-common-trace";</w:t>
      </w:r>
    </w:p>
    <w:p w14:paraId="1616D54A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prefix "trace3gpp";</w:t>
      </w:r>
    </w:p>
    <w:p w14:paraId="05013B66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B505E6C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import _3gpp-common-top { prefix top3gpp; }</w:t>
      </w:r>
    </w:p>
    <w:p w14:paraId="754308B5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import _3gpp-common-yang-types {prefix types3gpp; }</w:t>
      </w:r>
    </w:p>
    <w:p w14:paraId="27B1FFCA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import ietf-inet-types { prefix inet; }</w:t>
      </w:r>
    </w:p>
    <w:p w14:paraId="72AEC1EB" w14:textId="77777777" w:rsidR="00CA6583" w:rsidRPr="00CA6583" w:rsidRDefault="00CA6583" w:rsidP="00CA6583">
      <w:pPr>
        <w:spacing w:after="0"/>
        <w:rPr>
          <w:ins w:id="36" w:author="lengyelb"/>
          <w:rFonts w:ascii="Courier New" w:eastAsia="MS Mincho" w:hAnsi="Courier New"/>
          <w:sz w:val="16"/>
          <w:szCs w:val="22"/>
          <w:lang w:val="en-US"/>
        </w:rPr>
      </w:pPr>
      <w:ins w:id="37" w:author="lengyelb">
        <w:r w:rsidRPr="00CA6583">
          <w:rPr>
            <w:rFonts w:ascii="Courier New" w:eastAsia="MS Mincho" w:hAnsi="Courier New"/>
            <w:sz w:val="16"/>
            <w:szCs w:val="22"/>
            <w:lang w:val="en-US"/>
          </w:rPr>
          <w:t xml:space="preserve">  import _3gpp-common-files { prefix files3gpp; }</w:t>
        </w:r>
      </w:ins>
    </w:p>
    <w:p w14:paraId="355256E6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2DC7937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organization "3GPP SA5";</w:t>
      </w:r>
    </w:p>
    <w:p w14:paraId="4F230DA5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contact "https://www.3gpp.org/DynaReport/TSG-WG--S5--officials.htm?Itemid=464";</w:t>
      </w:r>
    </w:p>
    <w:p w14:paraId="0ECF448B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4085348E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description "Trace handling";</w:t>
      </w:r>
    </w:p>
    <w:p w14:paraId="513DFDEE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52438534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reference "3GPP TS 28.623</w:t>
      </w:r>
    </w:p>
    <w:p w14:paraId="0359EB65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Generic Network Resource Model (NRM)</w:t>
      </w:r>
    </w:p>
    <w:p w14:paraId="2BA82A74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Integration Reference Point (IRP);</w:t>
      </w:r>
    </w:p>
    <w:p w14:paraId="6D7176C9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Solution Set (SS) definitions</w:t>
      </w:r>
    </w:p>
    <w:p w14:paraId="34E6E446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8D01099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3GPP TS 28.622</w:t>
      </w:r>
    </w:p>
    <w:p w14:paraId="011975C8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Generic Network Resource Model (NRM)</w:t>
      </w:r>
    </w:p>
    <w:p w14:paraId="48C835F9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Integration Reference Point (IRP);</w:t>
      </w:r>
    </w:p>
    <w:p w14:paraId="43CB73C4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  Information Service (IS)";</w:t>
      </w:r>
    </w:p>
    <w:p w14:paraId="6F24F121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7437167" w14:textId="77777777" w:rsidR="00CA6583" w:rsidRPr="00CA6583" w:rsidRDefault="00CA6583" w:rsidP="00CA6583">
      <w:pPr>
        <w:spacing w:after="0"/>
        <w:rPr>
          <w:ins w:id="38" w:author="lengyelb"/>
          <w:rFonts w:ascii="Courier New" w:eastAsia="MS Mincho" w:hAnsi="Courier New"/>
          <w:sz w:val="16"/>
          <w:szCs w:val="22"/>
          <w:lang w:val="en-US"/>
        </w:rPr>
      </w:pPr>
      <w:ins w:id="39" w:author="lengyelb">
        <w:r w:rsidRPr="00CA6583">
          <w:rPr>
            <w:rFonts w:ascii="Courier New" w:eastAsia="MS Mincho" w:hAnsi="Courier New"/>
            <w:sz w:val="16"/>
            <w:szCs w:val="22"/>
            <w:lang w:val="en-US"/>
          </w:rPr>
          <w:t xml:space="preserve">  revision 2022-09-30 { reference CR-0191 ; }</w:t>
        </w:r>
      </w:ins>
    </w:p>
    <w:p w14:paraId="71626457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revision 2022-04-27 { reference "CR-0159"; }</w:t>
      </w:r>
    </w:p>
    <w:p w14:paraId="66B05B68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revision 2021-10-18 { reference "CR-0139"; }</w:t>
      </w:r>
    </w:p>
    <w:p w14:paraId="16AFA416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revision 2021-07-22 { reference "CR-0137"; }</w:t>
      </w:r>
    </w:p>
    <w:p w14:paraId="6B36AAC5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revision 2021-01-25 { reference "CR-0122"; }</w:t>
      </w:r>
    </w:p>
    <w:p w14:paraId="2B422C0C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revision 2020-11-16 { reference "CR-0117"; }</w:t>
      </w:r>
    </w:p>
    <w:p w14:paraId="24A0922A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revision 2020-08-06 { reference "CR-0102"; }</w:t>
      </w:r>
    </w:p>
    <w:p w14:paraId="3F142BE0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3E40952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grouping TraceJobGrp {</w:t>
      </w:r>
    </w:p>
    <w:p w14:paraId="5E463334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leaf tjJobType {</w:t>
      </w:r>
    </w:p>
    <w:p w14:paraId="4627365F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type enumeration {</w:t>
      </w:r>
    </w:p>
    <w:p w14:paraId="695DA43D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enum IMMEDIATE_MDT_ONLY;</w:t>
      </w:r>
    </w:p>
    <w:p w14:paraId="4872AE2C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enum LOGGED_MDT_ONLY;</w:t>
      </w:r>
    </w:p>
    <w:p w14:paraId="7290AB0B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enum TRACE_ONLY;</w:t>
      </w:r>
    </w:p>
    <w:p w14:paraId="32FEB5C4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enum IMMEDIATE_MDT_AND_TRACE;</w:t>
      </w:r>
    </w:p>
    <w:p w14:paraId="708FE1EA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enum RLF_REPORT_ONLY;</w:t>
      </w:r>
    </w:p>
    <w:p w14:paraId="5ADAB34F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enum RCEF_REPORT_ONLY;</w:t>
      </w:r>
    </w:p>
    <w:p w14:paraId="131DCDB8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enum LOGGED_MBSFN_MDT;</w:t>
      </w:r>
    </w:p>
    <w:p w14:paraId="7969D485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6C0AF9DC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default TRACE_ONLY;</w:t>
      </w:r>
    </w:p>
    <w:p w14:paraId="7C205D63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description "Specifies the MDT mode and it specifies also whether the</w:t>
      </w:r>
    </w:p>
    <w:p w14:paraId="00AB9189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TraceJob represents only MDT, Logged MBSFN MDT, Trace or a combined</w:t>
      </w:r>
    </w:p>
    <w:p w14:paraId="50FADDE8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Trace and MDT job. The attribute is applicable for Trace, MDT, RCEF and</w:t>
      </w:r>
    </w:p>
    <w:p w14:paraId="431FDC68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RLF reporting.";</w:t>
      </w:r>
    </w:p>
    <w:p w14:paraId="38575FE4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reference "Clause 5.9a of 3GPP TS 32.422 for additional details on the</w:t>
      </w:r>
    </w:p>
    <w:p w14:paraId="0B068D11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allowed values.";</w:t>
      </w:r>
    </w:p>
    <w:p w14:paraId="155E737C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63811943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AB30889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list tjListOfInterfaces {</w:t>
      </w:r>
    </w:p>
    <w:p w14:paraId="715B70DE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key idx;</w:t>
      </w:r>
    </w:p>
    <w:p w14:paraId="5C05F393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must 'count(MSCServerInterfaces)+count(MGWInterfaces)+count(RNCInterfaces)'</w:t>
      </w:r>
    </w:p>
    <w:p w14:paraId="6B5E4337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+'+count(SGSNInterfaces)+count(GGSNInterfaces)+count(S-CSCFInterfaces)'</w:t>
      </w:r>
    </w:p>
    <w:p w14:paraId="1A4575A4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+'+count(P-CSCFInterfaces)+count(I-CSCFInterfaces)+count(MRFCInterfaces)'</w:t>
      </w:r>
    </w:p>
    <w:p w14:paraId="75BED457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+'+count(MGCFInterfaces)+count(IBCFInterfaces)+count(E-CSCFInterfaces)'</w:t>
      </w:r>
    </w:p>
    <w:p w14:paraId="34E4FD8D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+'+count(BGCFInterfaces)+count(ASInterfaces)+count(HSSInterfaces)'</w:t>
      </w:r>
    </w:p>
    <w:p w14:paraId="4FDFCC16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+'+count(EIRInterfaces)+count(BM-SCInterfaces)+count(MMEInterfaces)'</w:t>
      </w:r>
    </w:p>
    <w:p w14:paraId="57A534DE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+'+count(SGWInterfaces)+count(PDN_GWInterfaces)+count(eNBInterfaces)'</w:t>
      </w:r>
    </w:p>
    <w:p w14:paraId="77EA106C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+'+count(en-gNBInterfaces)+count(AMFInterfaces)+count(AUSFInterfaces)'</w:t>
      </w:r>
    </w:p>
    <w:p w14:paraId="6984EF06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+'+count(NEFInterfaces)+count(NRFInterfaces)+count(NSSFInterfaces)'</w:t>
      </w:r>
    </w:p>
    <w:p w14:paraId="2BD2B9AF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+'+count(PCFInterfaces)+count(SMFInterfaces)+count(SMSFInterfaces)'</w:t>
      </w:r>
    </w:p>
    <w:p w14:paraId="4E2A35C1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+'+count(UDMInterfaces)+count(UPFInterfaces)+count(ng-eNBInterfaces)'</w:t>
      </w:r>
    </w:p>
    <w:p w14:paraId="445D1C62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+'+count(gNB-CU-CPInterfaces)+count(gNB-CU-UPInterfaces)'</w:t>
      </w:r>
    </w:p>
    <w:p w14:paraId="4316AB53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+'+count(gNB-DUInterfaces)';</w:t>
      </w:r>
    </w:p>
    <w:p w14:paraId="57B7732E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3CA985C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description "Specifies the interfaces that need to be traced in the given</w:t>
      </w:r>
    </w:p>
    <w:p w14:paraId="7E43C36E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ManagedEntityFunction.The attribute is applicable only for Trace. In</w:t>
      </w:r>
    </w:p>
    <w:p w14:paraId="08AD5424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case this attribute is not used, it carries a null semantic.";</w:t>
      </w:r>
    </w:p>
    <w:p w14:paraId="7C81A23F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reference "Clause 5.5 of 3GPP TS 32.422 for additional details on the</w:t>
      </w:r>
    </w:p>
    <w:p w14:paraId="143A3B6F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allowed values.";</w:t>
      </w:r>
    </w:p>
    <w:p w14:paraId="1906BE35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2BBC987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leaf idx { type uint32 ; }</w:t>
      </w:r>
    </w:p>
    <w:p w14:paraId="692F0473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4BCAA9C3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leaf-list MSCServerInterfaces {</w:t>
      </w:r>
    </w:p>
    <w:p w14:paraId="38DF6C97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type enumeration {</w:t>
      </w:r>
    </w:p>
    <w:p w14:paraId="6E55B305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  enum A ;</w:t>
      </w:r>
    </w:p>
    <w:p w14:paraId="68C1C2AC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  enum Iu-CS ;</w:t>
      </w:r>
    </w:p>
    <w:p w14:paraId="6C562410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  enum Mc ;</w:t>
      </w:r>
    </w:p>
    <w:p w14:paraId="3FB26303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  enum MAP-G ;</w:t>
      </w:r>
    </w:p>
    <w:p w14:paraId="398D44D4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  enum MAP-B ;</w:t>
      </w:r>
    </w:p>
    <w:p w14:paraId="7B965194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  enum MAP-E ;</w:t>
      </w:r>
    </w:p>
    <w:p w14:paraId="50C48F6E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  enum MAP-F ;</w:t>
      </w:r>
    </w:p>
    <w:p w14:paraId="1FBF41C2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  enum MAP-D ;</w:t>
      </w:r>
    </w:p>
    <w:p w14:paraId="074A7E4E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  enum MAP-C ;</w:t>
      </w:r>
    </w:p>
    <w:p w14:paraId="4FDC2D1C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  enum CAP ;</w:t>
      </w:r>
    </w:p>
    <w:p w14:paraId="4CBB5C8B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}</w:t>
      </w:r>
    </w:p>
    <w:p w14:paraId="4ADA2460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2DB25596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leaf-list MGWInterfaces {</w:t>
      </w:r>
    </w:p>
    <w:p w14:paraId="2D8A25BF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type enumeration {</w:t>
      </w:r>
    </w:p>
    <w:p w14:paraId="27D6EA74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  enum Mc ;</w:t>
      </w:r>
    </w:p>
    <w:p w14:paraId="7AED245A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  enum Nb-UP ;</w:t>
      </w:r>
    </w:p>
    <w:p w14:paraId="76988415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  enum Iu-UP ;</w:t>
      </w:r>
    </w:p>
    <w:p w14:paraId="54100F57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}</w:t>
      </w:r>
    </w:p>
    <w:p w14:paraId="0729643C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59F70D4A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leaf-list RNCInterfaces {</w:t>
      </w:r>
    </w:p>
    <w:p w14:paraId="75C5B243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type enumeration {</w:t>
      </w:r>
    </w:p>
    <w:p w14:paraId="3C54A123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  enum Iu-CS ;</w:t>
      </w:r>
    </w:p>
    <w:p w14:paraId="15B68BAB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      enum Iu-PS ;</w:t>
      </w:r>
    </w:p>
    <w:p w14:paraId="1718CB55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  enum Iur ;</w:t>
      </w:r>
    </w:p>
    <w:p w14:paraId="2D3D35CD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  enum Iub ;</w:t>
      </w:r>
    </w:p>
    <w:p w14:paraId="2045BC9C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  enum Uu ;</w:t>
      </w:r>
    </w:p>
    <w:p w14:paraId="2E617CEC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}</w:t>
      </w:r>
    </w:p>
    <w:p w14:paraId="6D0231D0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083DEEBA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leaf-list SGSNInterfaces {</w:t>
      </w:r>
    </w:p>
    <w:p w14:paraId="4AFC1A47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type enumeration {</w:t>
      </w:r>
    </w:p>
    <w:p w14:paraId="44890549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  enum Gb ;</w:t>
      </w:r>
    </w:p>
    <w:p w14:paraId="579CA626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  enum Iu-PS ;</w:t>
      </w:r>
    </w:p>
    <w:p w14:paraId="2F9ED779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  enum Gn ;</w:t>
      </w:r>
    </w:p>
    <w:p w14:paraId="7BBD045C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  enum MAP-Gr ;</w:t>
      </w:r>
    </w:p>
    <w:p w14:paraId="1D5D4199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  enum MAP-Gd ;</w:t>
      </w:r>
    </w:p>
    <w:p w14:paraId="1DAA4DF2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  enum MAP-Gf ;</w:t>
      </w:r>
    </w:p>
    <w:p w14:paraId="297CFBB5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  enum Ge ;</w:t>
      </w:r>
    </w:p>
    <w:p w14:paraId="3AD10A79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  enum Gs ;</w:t>
      </w:r>
    </w:p>
    <w:p w14:paraId="008B94E2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  enum S6d ;</w:t>
      </w:r>
    </w:p>
    <w:p w14:paraId="05DB5C2D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  enum S4 ;</w:t>
      </w:r>
    </w:p>
    <w:p w14:paraId="4B6BD50F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  enum S3 ;</w:t>
      </w:r>
    </w:p>
    <w:p w14:paraId="02D973F5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  enum S13 ;</w:t>
      </w:r>
    </w:p>
    <w:p w14:paraId="6B422783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}</w:t>
      </w:r>
    </w:p>
    <w:p w14:paraId="63F2BE8E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728548FD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leaf-list GGSNInterfaces {</w:t>
      </w:r>
    </w:p>
    <w:p w14:paraId="7E4E1854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type enumeration {</w:t>
      </w:r>
    </w:p>
    <w:p w14:paraId="150849A0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  enum Gn ;</w:t>
      </w:r>
    </w:p>
    <w:p w14:paraId="79FD4362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  enum Gi ;</w:t>
      </w:r>
    </w:p>
    <w:p w14:paraId="040EF2A7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  enum Gmb ;</w:t>
      </w:r>
    </w:p>
    <w:p w14:paraId="4C7FA172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}</w:t>
      </w:r>
    </w:p>
    <w:p w14:paraId="576175C5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50EFDADC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leaf-list S-CSCFInterfaces {</w:t>
      </w:r>
    </w:p>
    <w:p w14:paraId="1CAC1107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type enumeration {</w:t>
      </w:r>
    </w:p>
    <w:p w14:paraId="1015EAA0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  enum Mw ;</w:t>
      </w:r>
    </w:p>
    <w:p w14:paraId="33D6AEA1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  enum Mg ;</w:t>
      </w:r>
    </w:p>
    <w:p w14:paraId="4DF61A4C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  enum Mr ;</w:t>
      </w:r>
    </w:p>
    <w:p w14:paraId="755BBE35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  enum Mi ;</w:t>
      </w:r>
    </w:p>
    <w:p w14:paraId="5B9CE6F8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}</w:t>
      </w:r>
    </w:p>
    <w:p w14:paraId="2D55B1B4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4B8F18A9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leaf-list P-CSCFInterfaces {</w:t>
      </w:r>
    </w:p>
    <w:p w14:paraId="4BB1F62B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type enumeration {</w:t>
      </w:r>
    </w:p>
    <w:p w14:paraId="053DA33F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  enum Gm ;</w:t>
      </w:r>
    </w:p>
    <w:p w14:paraId="28AC5046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  enum Mw ;</w:t>
      </w:r>
    </w:p>
    <w:p w14:paraId="75906398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}</w:t>
      </w:r>
    </w:p>
    <w:p w14:paraId="3F49BA13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0A744E7C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leaf-list I-CSCFInterfaces {</w:t>
      </w:r>
    </w:p>
    <w:p w14:paraId="2AF3ADE2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type enumeration {</w:t>
      </w:r>
    </w:p>
    <w:p w14:paraId="616291D7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  enum Cx ;</w:t>
      </w:r>
    </w:p>
    <w:p w14:paraId="1D81BDAC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  enum Dx ;</w:t>
      </w:r>
    </w:p>
    <w:p w14:paraId="15563DCA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  enum Mg ;</w:t>
      </w:r>
    </w:p>
    <w:p w14:paraId="288D1ABE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  enum Mw ;</w:t>
      </w:r>
    </w:p>
    <w:p w14:paraId="4847B2E1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}</w:t>
      </w:r>
    </w:p>
    <w:p w14:paraId="01A64300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626501A2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leaf-list MRFCInterfaces {</w:t>
      </w:r>
    </w:p>
    <w:p w14:paraId="57FC8B41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type enumeration {</w:t>
      </w:r>
    </w:p>
    <w:p w14:paraId="0E771508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  enum Mp ;</w:t>
      </w:r>
    </w:p>
    <w:p w14:paraId="096E9446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  enum Mr ;</w:t>
      </w:r>
    </w:p>
    <w:p w14:paraId="723AF607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}</w:t>
      </w:r>
    </w:p>
    <w:p w14:paraId="5AFD5803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44265377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leaf-list MGCFInterfaces {</w:t>
      </w:r>
    </w:p>
    <w:p w14:paraId="0D5CD70C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type enumeration {</w:t>
      </w:r>
    </w:p>
    <w:p w14:paraId="3DB2A088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  enum Mg ;</w:t>
      </w:r>
    </w:p>
    <w:p w14:paraId="08C54B97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  enum Mj ;</w:t>
      </w:r>
    </w:p>
    <w:p w14:paraId="13F18C97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  enum Mn ;</w:t>
      </w:r>
    </w:p>
    <w:p w14:paraId="34AB4131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}</w:t>
      </w:r>
    </w:p>
    <w:p w14:paraId="28F0C174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373A5203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leaf-list IBCFInterfaces {</w:t>
      </w:r>
    </w:p>
    <w:p w14:paraId="536912E2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type enumeration {</w:t>
      </w:r>
    </w:p>
    <w:p w14:paraId="0106411F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  enum Ix ;</w:t>
      </w:r>
    </w:p>
    <w:p w14:paraId="67FCEDA5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  enum Mx ;</w:t>
      </w:r>
    </w:p>
    <w:p w14:paraId="6D35B34C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}</w:t>
      </w:r>
    </w:p>
    <w:p w14:paraId="402C668B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0266A6C3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leaf-list E-CSCFInterfaces {</w:t>
      </w:r>
    </w:p>
    <w:p w14:paraId="37182629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type enumeration {</w:t>
      </w:r>
    </w:p>
    <w:p w14:paraId="347CC9E4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  enum Mw ;</w:t>
      </w:r>
    </w:p>
    <w:p w14:paraId="3259F5E3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  enum Ml ;</w:t>
      </w:r>
    </w:p>
    <w:p w14:paraId="403AD8EF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  enum Mm ;</w:t>
      </w:r>
    </w:p>
    <w:p w14:paraId="2CA13001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  enum Mi-Mg ;</w:t>
      </w:r>
    </w:p>
    <w:p w14:paraId="3EBB4E69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}</w:t>
      </w:r>
    </w:p>
    <w:p w14:paraId="32BBE6E4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6D957D03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  leaf-list BGCFInterfaces {</w:t>
      </w:r>
    </w:p>
    <w:p w14:paraId="1AE9C12C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type enumeration {</w:t>
      </w:r>
    </w:p>
    <w:p w14:paraId="14A469D0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  enum Mi ;</w:t>
      </w:r>
    </w:p>
    <w:p w14:paraId="027C0637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  enum Mj ;</w:t>
      </w:r>
    </w:p>
    <w:p w14:paraId="6B07218D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  enum Mk ;</w:t>
      </w:r>
    </w:p>
    <w:p w14:paraId="0B9F198F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}</w:t>
      </w:r>
    </w:p>
    <w:p w14:paraId="71A44CC0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47215EBB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leaf-list ASInterfaces {</w:t>
      </w:r>
    </w:p>
    <w:p w14:paraId="663C04DF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type enumeration {</w:t>
      </w:r>
    </w:p>
    <w:p w14:paraId="2793D028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  enum Dh ;</w:t>
      </w:r>
    </w:p>
    <w:p w14:paraId="6CA54CA5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  enum Sh ;</w:t>
      </w:r>
    </w:p>
    <w:p w14:paraId="1C7A4609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  enum ISC ;</w:t>
      </w:r>
    </w:p>
    <w:p w14:paraId="19DD96EC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  enum Ut ;</w:t>
      </w:r>
    </w:p>
    <w:p w14:paraId="64F3926E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}</w:t>
      </w:r>
    </w:p>
    <w:p w14:paraId="6F4576BA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56E8A592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leaf-list HSSInterfaces {</w:t>
      </w:r>
    </w:p>
    <w:p w14:paraId="3624B060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type enumeration {</w:t>
      </w:r>
    </w:p>
    <w:p w14:paraId="388F20A7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  enum MAP-C ;</w:t>
      </w:r>
    </w:p>
    <w:p w14:paraId="65E46EF9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  enum MAP-D ;</w:t>
      </w:r>
    </w:p>
    <w:p w14:paraId="07822B2A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  enum Gc ;</w:t>
      </w:r>
    </w:p>
    <w:p w14:paraId="27BEA288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  enum Gr ;</w:t>
      </w:r>
    </w:p>
    <w:p w14:paraId="576DFEB1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  enum Cx ;</w:t>
      </w:r>
    </w:p>
    <w:p w14:paraId="31D0AA7D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  enum S6d ;</w:t>
      </w:r>
    </w:p>
    <w:p w14:paraId="2D293D40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  enum S6a ;</w:t>
      </w:r>
    </w:p>
    <w:p w14:paraId="221F90CD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  enum Sh ;</w:t>
      </w:r>
    </w:p>
    <w:p w14:paraId="3002C611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}</w:t>
      </w:r>
    </w:p>
    <w:p w14:paraId="7575397D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2D2B5CE8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leaf-list EIRInterfaces {</w:t>
      </w:r>
    </w:p>
    <w:p w14:paraId="73980AB8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type enumeration {</w:t>
      </w:r>
    </w:p>
    <w:p w14:paraId="2AE017E7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  enum MAP-F ;</w:t>
      </w:r>
    </w:p>
    <w:p w14:paraId="7201B17C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  enum S13 ;</w:t>
      </w:r>
    </w:p>
    <w:p w14:paraId="4602E792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  enum MAP-Gf ;</w:t>
      </w:r>
    </w:p>
    <w:p w14:paraId="787A99E3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}</w:t>
      </w:r>
    </w:p>
    <w:p w14:paraId="126E8F1B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3674B92E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leaf-list BM-SCInterfaces {</w:t>
      </w:r>
    </w:p>
    <w:p w14:paraId="36F0E04B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type enumeration {</w:t>
      </w:r>
    </w:p>
    <w:p w14:paraId="51D97B21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  enum Gmb ;</w:t>
      </w:r>
    </w:p>
    <w:p w14:paraId="1F5591AF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}</w:t>
      </w:r>
    </w:p>
    <w:p w14:paraId="30C2A13F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35B0A9FB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leaf-list MMEInterfaces {</w:t>
      </w:r>
    </w:p>
    <w:p w14:paraId="5575CF95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type enumeration {</w:t>
      </w:r>
    </w:p>
    <w:p w14:paraId="23A97952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  enum S1-MME ;</w:t>
      </w:r>
    </w:p>
    <w:p w14:paraId="37A011BC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  enum S3 ;</w:t>
      </w:r>
    </w:p>
    <w:p w14:paraId="12D53610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  enum S6a ;</w:t>
      </w:r>
    </w:p>
    <w:p w14:paraId="1887B259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  enum S10 ;</w:t>
      </w:r>
    </w:p>
    <w:p w14:paraId="28D1AC18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  enum S11 ;</w:t>
      </w:r>
    </w:p>
    <w:p w14:paraId="0EC3CB32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  enum S13 ;</w:t>
      </w:r>
    </w:p>
    <w:p w14:paraId="0856F2AB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}</w:t>
      </w:r>
    </w:p>
    <w:p w14:paraId="0AA831C3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7189BCAF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leaf-list SGWInterfaces {</w:t>
      </w:r>
    </w:p>
    <w:p w14:paraId="4C188447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type enumeration {</w:t>
      </w:r>
    </w:p>
    <w:p w14:paraId="639777A0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  enum S4 ;</w:t>
      </w:r>
    </w:p>
    <w:p w14:paraId="44D51B2D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  enum S5 ;</w:t>
      </w:r>
    </w:p>
    <w:p w14:paraId="3E807653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  enum S8 ;</w:t>
      </w:r>
    </w:p>
    <w:p w14:paraId="614813FC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  enum S11 ;</w:t>
      </w:r>
    </w:p>
    <w:p w14:paraId="25338F7A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  enum Gxc ;</w:t>
      </w:r>
    </w:p>
    <w:p w14:paraId="4614087F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}</w:t>
      </w:r>
    </w:p>
    <w:p w14:paraId="0996CD6D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7953878A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leaf-list PDN_GWInterfaces {</w:t>
      </w:r>
    </w:p>
    <w:p w14:paraId="1483BB23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type enumeration {</w:t>
      </w:r>
    </w:p>
    <w:p w14:paraId="1CAEE6E3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  enum S2a ;</w:t>
      </w:r>
    </w:p>
    <w:p w14:paraId="7CDC5CA4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  enum S2b ;</w:t>
      </w:r>
    </w:p>
    <w:p w14:paraId="2CDAF90A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  enum S2c ;</w:t>
      </w:r>
    </w:p>
    <w:p w14:paraId="6790B90A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  enum S5 ;</w:t>
      </w:r>
    </w:p>
    <w:p w14:paraId="3617AE9E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  enum S6b ;</w:t>
      </w:r>
    </w:p>
    <w:p w14:paraId="4592B226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  enum Gx ;</w:t>
      </w:r>
    </w:p>
    <w:p w14:paraId="27C931F9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  enum S8 ;</w:t>
      </w:r>
    </w:p>
    <w:p w14:paraId="6C8EF2F3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  enum SGi ;</w:t>
      </w:r>
    </w:p>
    <w:p w14:paraId="430B37C8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}</w:t>
      </w:r>
    </w:p>
    <w:p w14:paraId="2067D5E4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4A854453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leaf-list eNBInterfaces {</w:t>
      </w:r>
    </w:p>
    <w:p w14:paraId="759AFC57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type enumeration {</w:t>
      </w:r>
    </w:p>
    <w:p w14:paraId="55CF8DCA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  enum S1-MME ;</w:t>
      </w:r>
    </w:p>
    <w:p w14:paraId="167F65B6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  enum X2 ;</w:t>
      </w:r>
    </w:p>
    <w:p w14:paraId="306DBD1A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}</w:t>
      </w:r>
    </w:p>
    <w:p w14:paraId="7CFC5AF2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7839E135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leaf-list en-gNBInterfaces {</w:t>
      </w:r>
    </w:p>
    <w:p w14:paraId="5F81B2A7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type enumeration {</w:t>
      </w:r>
    </w:p>
    <w:p w14:paraId="0DAF8903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      enum S1-MME ;</w:t>
      </w:r>
    </w:p>
    <w:p w14:paraId="2227F17D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  enum X2 ;</w:t>
      </w:r>
    </w:p>
    <w:p w14:paraId="71680121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  enum Uu ;</w:t>
      </w:r>
    </w:p>
    <w:p w14:paraId="3E003C16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  enum F1-C ;</w:t>
      </w:r>
    </w:p>
    <w:p w14:paraId="2A0DDD74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  enum E1 ;</w:t>
      </w:r>
    </w:p>
    <w:p w14:paraId="70F56D3A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}</w:t>
      </w:r>
    </w:p>
    <w:p w14:paraId="126C2BDB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5ADB25AE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leaf-list AMFInterfaces {</w:t>
      </w:r>
    </w:p>
    <w:p w14:paraId="24417C19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type enumeration {</w:t>
      </w:r>
    </w:p>
    <w:p w14:paraId="7F429688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  enum N1 ;</w:t>
      </w:r>
    </w:p>
    <w:p w14:paraId="3895DC3D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  enum N2 ;</w:t>
      </w:r>
    </w:p>
    <w:p w14:paraId="682EDB50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  enum N8 ;</w:t>
      </w:r>
    </w:p>
    <w:p w14:paraId="68A06D04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  enum N11 ;</w:t>
      </w:r>
    </w:p>
    <w:p w14:paraId="6D83344D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  enum N12 ;</w:t>
      </w:r>
    </w:p>
    <w:p w14:paraId="5D7A65DB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  enum N14 ;</w:t>
      </w:r>
    </w:p>
    <w:p w14:paraId="3BA27460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  enum N15 ;</w:t>
      </w:r>
    </w:p>
    <w:p w14:paraId="62575D57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  enum N20 ;</w:t>
      </w:r>
    </w:p>
    <w:p w14:paraId="4CA4C3F9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  enum N22 ;</w:t>
      </w:r>
    </w:p>
    <w:p w14:paraId="67FEFA7A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  enum N26 ;</w:t>
      </w:r>
    </w:p>
    <w:p w14:paraId="3BDBFE0D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}</w:t>
      </w:r>
    </w:p>
    <w:p w14:paraId="01AE0980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0CAF1FA3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leaf-list AUSFInterfaces {</w:t>
      </w:r>
    </w:p>
    <w:p w14:paraId="355D632B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type enumeration {</w:t>
      </w:r>
    </w:p>
    <w:p w14:paraId="5AB246DF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  enum N12 ;</w:t>
      </w:r>
    </w:p>
    <w:p w14:paraId="0455B6F0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  enum N13 ;</w:t>
      </w:r>
    </w:p>
    <w:p w14:paraId="6757CFC8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}</w:t>
      </w:r>
    </w:p>
    <w:p w14:paraId="2ECB0725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3DDDE7F7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leaf-list NEFInterfaces {</w:t>
      </w:r>
    </w:p>
    <w:p w14:paraId="0518BA30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type enumeration {</w:t>
      </w:r>
    </w:p>
    <w:p w14:paraId="20AB738B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  enum N29 ;</w:t>
      </w:r>
    </w:p>
    <w:p w14:paraId="6C7C667F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  enum N30 ;</w:t>
      </w:r>
    </w:p>
    <w:p w14:paraId="7B750F84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  enum N33 ;</w:t>
      </w:r>
    </w:p>
    <w:p w14:paraId="54E1450C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}</w:t>
      </w:r>
    </w:p>
    <w:p w14:paraId="6122AE35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0A8200B9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leaf-list NRFInterfaces {</w:t>
      </w:r>
    </w:p>
    <w:p w14:paraId="3862680A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type enumeration {</w:t>
      </w:r>
    </w:p>
    <w:p w14:paraId="323E0F44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  enum N27 ;</w:t>
      </w:r>
    </w:p>
    <w:p w14:paraId="11DC700F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}</w:t>
      </w:r>
    </w:p>
    <w:p w14:paraId="50C3A672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7CD549B0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leaf-list NSSFInterfaces {</w:t>
      </w:r>
    </w:p>
    <w:p w14:paraId="1D78E2D2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type enumeration {</w:t>
      </w:r>
    </w:p>
    <w:p w14:paraId="41A24BC2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  enum N22 ;</w:t>
      </w:r>
    </w:p>
    <w:p w14:paraId="0A413788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  enum N31 ;</w:t>
      </w:r>
    </w:p>
    <w:p w14:paraId="02FC1F06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}</w:t>
      </w:r>
    </w:p>
    <w:p w14:paraId="1D3EC8A7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0CA46D3D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leaf-list PCFInterfaces {</w:t>
      </w:r>
    </w:p>
    <w:p w14:paraId="1AFF7AFB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type enumeration {</w:t>
      </w:r>
    </w:p>
    <w:p w14:paraId="561D9D0A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  enum N5 ;</w:t>
      </w:r>
    </w:p>
    <w:p w14:paraId="491E68C4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  enum N7 ;</w:t>
      </w:r>
    </w:p>
    <w:p w14:paraId="2EA602C4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  enum N15 ;</w:t>
      </w:r>
    </w:p>
    <w:p w14:paraId="31C4F1B2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}</w:t>
      </w:r>
    </w:p>
    <w:p w14:paraId="6B7900FE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1C280D7B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leaf-list SMFInterfaces {</w:t>
      </w:r>
    </w:p>
    <w:p w14:paraId="4799EF3D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type enumeration {</w:t>
      </w:r>
    </w:p>
    <w:p w14:paraId="777BE2E7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  enum N4 ;</w:t>
      </w:r>
    </w:p>
    <w:p w14:paraId="66BCBFC3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  enum N7 ;</w:t>
      </w:r>
    </w:p>
    <w:p w14:paraId="721581D1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  enum N10 ;</w:t>
      </w:r>
    </w:p>
    <w:p w14:paraId="3E2210EF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  enum N11 ;</w:t>
      </w:r>
    </w:p>
    <w:p w14:paraId="3BF06AC7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  enum S5-C ;</w:t>
      </w:r>
    </w:p>
    <w:p w14:paraId="113D38DA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}</w:t>
      </w:r>
    </w:p>
    <w:p w14:paraId="74BAAD87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38A005EF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leaf-list SMSFInterfaces {</w:t>
      </w:r>
    </w:p>
    <w:p w14:paraId="6E107F42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type enumeration {</w:t>
      </w:r>
    </w:p>
    <w:p w14:paraId="09EEF43A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  enum N20 ;</w:t>
      </w:r>
    </w:p>
    <w:p w14:paraId="2F1C0241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  enum N21 ;</w:t>
      </w:r>
    </w:p>
    <w:p w14:paraId="608F3F65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}</w:t>
      </w:r>
    </w:p>
    <w:p w14:paraId="727FDFFA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2EC0754E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leaf-list UDMInterfaces {</w:t>
      </w:r>
    </w:p>
    <w:p w14:paraId="2860F200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type enumeration {</w:t>
      </w:r>
    </w:p>
    <w:p w14:paraId="2A30BA7A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  enum N8 ;</w:t>
      </w:r>
    </w:p>
    <w:p w14:paraId="2A6E90F2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  enum N10 ;</w:t>
      </w:r>
    </w:p>
    <w:p w14:paraId="6EBB5759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  enum N13 ;</w:t>
      </w:r>
    </w:p>
    <w:p w14:paraId="2412DD75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  enum N21 ;</w:t>
      </w:r>
    </w:p>
    <w:p w14:paraId="02C6892E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}</w:t>
      </w:r>
    </w:p>
    <w:p w14:paraId="15895B9E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518C6ED4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leaf-list UPFInterfaces {</w:t>
      </w:r>
    </w:p>
    <w:p w14:paraId="13848EDD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type enumeration {</w:t>
      </w:r>
    </w:p>
    <w:p w14:paraId="5F697193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  enum N4 ;</w:t>
      </w:r>
    </w:p>
    <w:p w14:paraId="6B370491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    }</w:t>
      </w:r>
    </w:p>
    <w:p w14:paraId="38B72BA8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6612A4F8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leaf-list ng-eNBInterfaces {</w:t>
      </w:r>
    </w:p>
    <w:p w14:paraId="744FAF3C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type enumeration {</w:t>
      </w:r>
    </w:p>
    <w:p w14:paraId="30027547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  enum NG-C ;</w:t>
      </w:r>
    </w:p>
    <w:p w14:paraId="6959EE98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  enum Xn-C ;</w:t>
      </w:r>
    </w:p>
    <w:p w14:paraId="3A233A33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  enum Uu ;</w:t>
      </w:r>
    </w:p>
    <w:p w14:paraId="747C8F77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}</w:t>
      </w:r>
    </w:p>
    <w:p w14:paraId="6998B95F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230C5624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leaf-list gNB-CU-CPInterfaces {</w:t>
      </w:r>
    </w:p>
    <w:p w14:paraId="2B517ABF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type enumeration {</w:t>
      </w:r>
    </w:p>
    <w:p w14:paraId="6FDEB8CA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  enum NG-C ;</w:t>
      </w:r>
    </w:p>
    <w:p w14:paraId="4E64218E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  enum Xn-C ;</w:t>
      </w:r>
    </w:p>
    <w:p w14:paraId="72682E4F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  enum Uu ;</w:t>
      </w:r>
    </w:p>
    <w:p w14:paraId="21C571DB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  enum F1-C ;</w:t>
      </w:r>
    </w:p>
    <w:p w14:paraId="2EAD9A6D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  enum E1 ;</w:t>
      </w:r>
    </w:p>
    <w:p w14:paraId="550A2675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  enum X2-C ;</w:t>
      </w:r>
    </w:p>
    <w:p w14:paraId="01722EB3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}</w:t>
      </w:r>
    </w:p>
    <w:p w14:paraId="1476347D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15C86061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leaf-list gNB-CU-UPInterfaces {</w:t>
      </w:r>
    </w:p>
    <w:p w14:paraId="4326145C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type enumeration {</w:t>
      </w:r>
    </w:p>
    <w:p w14:paraId="26E7E893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  enum E1 ;</w:t>
      </w:r>
    </w:p>
    <w:p w14:paraId="29D214CA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}</w:t>
      </w:r>
    </w:p>
    <w:p w14:paraId="7B74447F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3674C867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leaf-list gNB-DUInterfaces {</w:t>
      </w:r>
    </w:p>
    <w:p w14:paraId="3938F275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type enumeration {</w:t>
      </w:r>
    </w:p>
    <w:p w14:paraId="58BA4094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  enum F1-C ;</w:t>
      </w:r>
    </w:p>
    <w:p w14:paraId="7C4C51F1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16F08523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2430497D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6B7FF59B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26FE3A2A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leaf-list tjListOfNeTypes {</w:t>
      </w:r>
    </w:p>
    <w:p w14:paraId="020A24AB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type enumeration {</w:t>
      </w:r>
    </w:p>
    <w:p w14:paraId="5A2D6B91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enum MSC_SERVER;</w:t>
      </w:r>
    </w:p>
    <w:p w14:paraId="1B848368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enum SGSN;</w:t>
      </w:r>
    </w:p>
    <w:p w14:paraId="45B1DC36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enum MGW;</w:t>
      </w:r>
    </w:p>
    <w:p w14:paraId="5359DCA2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enum GGSN;</w:t>
      </w:r>
    </w:p>
    <w:p w14:paraId="39720499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enum RNC;</w:t>
      </w:r>
    </w:p>
    <w:p w14:paraId="662741F0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enum BM_SC;</w:t>
      </w:r>
    </w:p>
    <w:p w14:paraId="0B1984A9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enum MME;</w:t>
      </w:r>
    </w:p>
    <w:p w14:paraId="6D02ED28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enum SGW;</w:t>
      </w:r>
    </w:p>
    <w:p w14:paraId="2451065A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enum PGW;</w:t>
      </w:r>
    </w:p>
    <w:p w14:paraId="536D770C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enum ENB;</w:t>
      </w:r>
    </w:p>
    <w:p w14:paraId="297CE4B9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enum EN_GNB;</w:t>
      </w:r>
    </w:p>
    <w:p w14:paraId="375F4D1F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enum GNB_CU_CP;</w:t>
      </w:r>
    </w:p>
    <w:p w14:paraId="5E1E75C7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enum GNB_CU_UP;</w:t>
      </w:r>
    </w:p>
    <w:p w14:paraId="51993320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enum GNB_DU;</w:t>
      </w:r>
    </w:p>
    <w:p w14:paraId="7D4B38AD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49CA2DD2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description "Specifies in which type of ManagedFunction the trace should</w:t>
      </w:r>
    </w:p>
    <w:p w14:paraId="6C4CBD8F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be activated. The attribute is applicable only for Trace with</w:t>
      </w:r>
    </w:p>
    <w:p w14:paraId="571102D8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Signalling Based Trace activation. In case this attribute is not used,</w:t>
      </w:r>
    </w:p>
    <w:p w14:paraId="42A707E3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it carries a null semantic";</w:t>
      </w:r>
    </w:p>
    <w:p w14:paraId="1CE66D21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reference "Clause 5.4 of 3GPP TS 32.422 for additional details on the</w:t>
      </w:r>
    </w:p>
    <w:p w14:paraId="4EF54069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allowed values";</w:t>
      </w:r>
    </w:p>
    <w:p w14:paraId="31B4E98B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04703478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5F999132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leaf tjPLMNTarget {</w:t>
      </w:r>
    </w:p>
    <w:p w14:paraId="21640E72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type string;</w:t>
      </w:r>
    </w:p>
    <w:p w14:paraId="168AF8BE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6C7555E1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description "Specifies which PLMN that the subscriber of the session to</w:t>
      </w:r>
    </w:p>
    <w:p w14:paraId="6C6C962A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be recorded uses as selected PLMN. PLMN Target might differ from the</w:t>
      </w:r>
    </w:p>
    <w:p w14:paraId="1CC9CC29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PLMN specified in the Trace Reference";</w:t>
      </w:r>
    </w:p>
    <w:p w14:paraId="04AA00F6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reference "Clause 5.9b of 3GPP TS 32.422";</w:t>
      </w:r>
    </w:p>
    <w:p w14:paraId="08F39C76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04C60C19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CCADB85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leaf tjStreamingTraceConsumerURI {</w:t>
      </w:r>
    </w:p>
    <w:p w14:paraId="4D545F3F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when '../tjTraceReportingFormat  = "STREAMING"';</w:t>
      </w:r>
    </w:p>
    <w:p w14:paraId="38D6DD3D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type inet:uri;</w:t>
      </w:r>
    </w:p>
    <w:p w14:paraId="25F22F79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57140547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description "URI of the Streaming Trace data reporting MnS consumer</w:t>
      </w:r>
    </w:p>
    <w:p w14:paraId="361B6A35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(a.k.a. streaming target).</w:t>
      </w:r>
    </w:p>
    <w:p w14:paraId="54C63EEE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This attribute shall be present if file based trace data reporting is</w:t>
      </w:r>
    </w:p>
    <w:p w14:paraId="54691BD5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supported and tjTraceReportingFormat set to 'file based' or when</w:t>
      </w:r>
    </w:p>
    <w:p w14:paraId="5F5D9F61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tjJobType is set to Logged MDT or Logged MBSFN MDT.";</w:t>
      </w:r>
    </w:p>
    <w:p w14:paraId="25B846BF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reference "Clause 5.9 of 3GPP TS 32.422";</w:t>
      </w:r>
    </w:p>
    <w:p w14:paraId="297EE68E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045F8EE9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0FA3265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leaf tjTraceCollectionEntityAddress {</w:t>
      </w:r>
    </w:p>
    <w:p w14:paraId="796C3DE8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  when '../tjTraceReportingFormat  = "FILE_BASED" or '</w:t>
      </w:r>
    </w:p>
    <w:p w14:paraId="488FD8BA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+'../tjJobType = "LOGGED_MDT_ONLY" or ../tjJobType = "LOGGED_MBSFN_MDT"';</w:t>
      </w:r>
    </w:p>
    <w:p w14:paraId="517A43B1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type union {</w:t>
      </w:r>
    </w:p>
    <w:p w14:paraId="5A83BB42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type inet:uri;</w:t>
      </w:r>
    </w:p>
    <w:p w14:paraId="0AB3CAA4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type inet:ip-address;</w:t>
      </w:r>
    </w:p>
    <w:p w14:paraId="2E71AC21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59E52A74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479A9462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description "Specifies the address of the Trace Collection Entity when</w:t>
      </w:r>
    </w:p>
    <w:p w14:paraId="103B5131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the attribute tjTraceReportingFormat is configured for the file-based</w:t>
      </w:r>
    </w:p>
    <w:p w14:paraId="4EA67341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reporting. The attribute is applicable for both Trace and MDT.";</w:t>
      </w:r>
    </w:p>
    <w:p w14:paraId="62A07621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reference "Clause 5.9 of 3GPP TS 32.422";</w:t>
      </w:r>
    </w:p>
    <w:p w14:paraId="40E0B0F2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06F10F68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8E8B3F0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leaf tjTraceDepth {</w:t>
      </w:r>
    </w:p>
    <w:p w14:paraId="424BF001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when '../tjJobType = "TRACE_ONLY"'</w:t>
      </w:r>
    </w:p>
    <w:p w14:paraId="76432CD4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+  ' or ../tjJobType = "IMMEDIATE_MDT_AND_TRACE"';</w:t>
      </w:r>
    </w:p>
    <w:p w14:paraId="0A1BB263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type enumeration  {</w:t>
      </w:r>
    </w:p>
    <w:p w14:paraId="63972CB2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enum MINIMUM;</w:t>
      </w:r>
    </w:p>
    <w:p w14:paraId="399A935D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enum MEDIUM;</w:t>
      </w:r>
    </w:p>
    <w:p w14:paraId="7A14236F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enum MAXIMUM;</w:t>
      </w:r>
    </w:p>
    <w:p w14:paraId="71A0528E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enum VENDORMINIMUM;</w:t>
      </w:r>
    </w:p>
    <w:p w14:paraId="2E8C0DE5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enum VENDORMEDIUM;</w:t>
      </w:r>
    </w:p>
    <w:p w14:paraId="4DFDCADB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enum VENDORMAXIMUM;</w:t>
      </w:r>
    </w:p>
    <w:p w14:paraId="1C5C0409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111383E5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default MAXIMUM;</w:t>
      </w:r>
    </w:p>
    <w:p w14:paraId="34B7ABA1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description "Specifies how detailed information should be recorded in the</w:t>
      </w:r>
    </w:p>
    <w:p w14:paraId="05400540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Network Element. The Trace Depth is a paremeter for Trace Session level,</w:t>
      </w:r>
    </w:p>
    <w:p w14:paraId="04161FDA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i.e., the Trace Depth is the same for all of the NEs to be traced in</w:t>
      </w:r>
    </w:p>
    <w:p w14:paraId="5FD09921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the same Trace Session.</w:t>
      </w:r>
    </w:p>
    <w:p w14:paraId="608F63E6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The attribute is applicable only for Trace, otherwise it carries a null</w:t>
      </w:r>
    </w:p>
    <w:p w14:paraId="77F85162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semantic.";</w:t>
      </w:r>
    </w:p>
    <w:p w14:paraId="0C570CD9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reference "Clause 5.3 of 3GPP TS 32.422";</w:t>
      </w:r>
    </w:p>
    <w:p w14:paraId="02949835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199FE5A6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2639D438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leaf tjTraceReference {</w:t>
      </w:r>
    </w:p>
    <w:p w14:paraId="138F3AB1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type uint64;</w:t>
      </w:r>
    </w:p>
    <w:p w14:paraId="78CB63AD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2DBBD9B6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description "A globally unique identifier, which uniquely identifies the</w:t>
      </w:r>
    </w:p>
    <w:p w14:paraId="1A9BEA52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Trace Session that is created by the TraceJob.</w:t>
      </w:r>
    </w:p>
    <w:p w14:paraId="6A78FF0A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In case of shared network, it is the MCC and MNC of the Participating</w:t>
      </w:r>
    </w:p>
    <w:p w14:paraId="3EDD05C3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Operator that request the trace session that shall be provided.</w:t>
      </w:r>
    </w:p>
    <w:p w14:paraId="4032EF98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The attribute is applicable for both Trace and MDT.";</w:t>
      </w:r>
    </w:p>
    <w:p w14:paraId="7D1E6751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126E8B1C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5DB6E3D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leaf tjTraceRecordSessionReference {</w:t>
      </w:r>
    </w:p>
    <w:p w14:paraId="3E20F56C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type string;</w:t>
      </w:r>
    </w:p>
    <w:p w14:paraId="11741338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2D11FCCC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description "An identifier, which identifies the Trace Recording Session. </w:t>
      </w:r>
    </w:p>
    <w:p w14:paraId="261BF374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The attribute is applicable for both Trace and MDT.</w:t>
      </w:r>
    </w:p>
    <w:p w14:paraId="19577EB6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See the clause 5.7 of 3GPP TS 32.422 for additional details on the </w:t>
      </w:r>
    </w:p>
    <w:p w14:paraId="4CA4D03A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allowed values.";</w:t>
      </w:r>
    </w:p>
    <w:p w14:paraId="69D51F2E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301A06F2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71894695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leaf tjTraceReportingFormat {</w:t>
      </w:r>
    </w:p>
    <w:p w14:paraId="3A65A5B6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type enumeration {</w:t>
      </w:r>
    </w:p>
    <w:p w14:paraId="6892FA07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enum FILE_BASED;</w:t>
      </w:r>
    </w:p>
    <w:p w14:paraId="698EC03F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enum STREAMING;</w:t>
      </w:r>
    </w:p>
    <w:p w14:paraId="24722BB2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4B031A57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default FILE_BASED;</w:t>
      </w:r>
    </w:p>
    <w:p w14:paraId="51164ACE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description "Specifies the trace reporting format - streaming trace</w:t>
      </w:r>
    </w:p>
    <w:p w14:paraId="5F409A73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reporting or file-based trace reporting";</w:t>
      </w:r>
    </w:p>
    <w:p w14:paraId="4C7210E8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reference "3GPP TS 32.422 clause 5.11";</w:t>
      </w:r>
    </w:p>
    <w:p w14:paraId="4EFF7A09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39F9785F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list tjTraceTarget {</w:t>
      </w:r>
    </w:p>
    <w:p w14:paraId="328BAAD5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key "targetIdType targetIdValue";</w:t>
      </w:r>
    </w:p>
    <w:p w14:paraId="33256A72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max-elements 1;</w:t>
      </w:r>
    </w:p>
    <w:p w14:paraId="3D7172AD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444939D4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leaf targetIdType {</w:t>
      </w:r>
    </w:p>
    <w:p w14:paraId="483C51D5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type enumeration {</w:t>
      </w:r>
    </w:p>
    <w:p w14:paraId="4D1C2DB9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  enum IMSI;</w:t>
      </w:r>
    </w:p>
    <w:p w14:paraId="4D12E7C6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  enum IMEI;</w:t>
      </w:r>
    </w:p>
    <w:p w14:paraId="69528167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  enum IMEISV;</w:t>
      </w:r>
    </w:p>
    <w:p w14:paraId="1D3B2A88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  enum PUBLIC_ID;</w:t>
      </w:r>
    </w:p>
    <w:p w14:paraId="01DB5C48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  enum UTRAN_CELL;</w:t>
      </w:r>
    </w:p>
    <w:p w14:paraId="576FE476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  enum E_UTRAN_CELL;</w:t>
      </w:r>
    </w:p>
    <w:p w14:paraId="7A9C6672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  enum NG_RAN_CELL;</w:t>
      </w:r>
    </w:p>
    <w:p w14:paraId="5D13239D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  enum ENB;</w:t>
      </w:r>
    </w:p>
    <w:p w14:paraId="424A3625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  enum RNC;</w:t>
      </w:r>
    </w:p>
    <w:p w14:paraId="340C09CD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      enum GNB;</w:t>
      </w:r>
    </w:p>
    <w:p w14:paraId="4CE0C794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  enum SUPI;</w:t>
      </w:r>
    </w:p>
    <w:p w14:paraId="665544E4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}</w:t>
      </w:r>
    </w:p>
    <w:p w14:paraId="7040CDA5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011E2596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C949BAB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leaf targetIdValue {</w:t>
      </w:r>
    </w:p>
    <w:p w14:paraId="6C24E774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type string;</w:t>
      </w:r>
    </w:p>
    <w:p w14:paraId="5ED04DF1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784AF9AE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F596DF6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description "Specifies the target object of the Trace and MDT. The</w:t>
      </w:r>
    </w:p>
    <w:p w14:paraId="54DC69FB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attribute is applicable for both Trace and MDT. This attribute</w:t>
      </w:r>
    </w:p>
    <w:p w14:paraId="26DAA684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includes the ID type of the target as an enumeration and the ID value.</w:t>
      </w:r>
    </w:p>
    <w:p w14:paraId="2D32D1BF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1A56448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The tjTraceTarget shall be public ID in case of a Management Based</w:t>
      </w:r>
    </w:p>
    <w:p w14:paraId="1104D41C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Activation is done to an ScscfFunction. The tjTraceTarget shall be</w:t>
      </w:r>
    </w:p>
    <w:p w14:paraId="0149E143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cell only in case of the UTRAN cell traffic trace function.</w:t>
      </w:r>
    </w:p>
    <w:p w14:paraId="0A536577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C683A75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The tjTraceTarget shall be E-UtranCell only in case of E-UTRAN cell</w:t>
      </w:r>
    </w:p>
    <w:p w14:paraId="059770A3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traffic trace function.The tjTraceTarget shall be either IMSI or</w:t>
      </w:r>
    </w:p>
    <w:p w14:paraId="1DC8DC02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IMEI(SV) if the Trace Session is activated to any of the following</w:t>
      </w:r>
    </w:p>
    <w:p w14:paraId="3DACF472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ManagedEntity(ies):</w:t>
      </w:r>
    </w:p>
    <w:p w14:paraId="2F2A8A57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- HssFunction</w:t>
      </w:r>
    </w:p>
    <w:p w14:paraId="0E09E5AE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- MscServerFunction</w:t>
      </w:r>
    </w:p>
    <w:p w14:paraId="2CBCEEEC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- SgsnFunction</w:t>
      </w:r>
    </w:p>
    <w:p w14:paraId="67269BBD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- GgsnFunction</w:t>
      </w:r>
    </w:p>
    <w:p w14:paraId="4F3190DA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- BmscFunction</w:t>
      </w:r>
    </w:p>
    <w:p w14:paraId="3B8EEA51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- RncFunction</w:t>
      </w:r>
    </w:p>
    <w:p w14:paraId="74BFE736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- MmeFunction</w:t>
      </w:r>
    </w:p>
    <w:p w14:paraId="0115EEE5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417A6670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The tjTraceTarget shall be IMSI if the Trace Session is activated to a</w:t>
      </w:r>
    </w:p>
    <w:p w14:paraId="0FB8A6B7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ManagedEntity playing a role of ServinGWFunction.</w:t>
      </w:r>
    </w:p>
    <w:p w14:paraId="39E0791F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3936E67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In case of signaling based Trace/MDT, the tjTraceTarget attribute shall </w:t>
      </w:r>
    </w:p>
    <w:p w14:paraId="79FF64F1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be able to carry (IMSI or IMEI(SV)or SUPI), the tjMDTAreaScope attribute </w:t>
      </w:r>
    </w:p>
    <w:p w14:paraId="55D077BF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shall be able to carry a list of (cell or E-UtranCell or NRCellDU or </w:t>
      </w:r>
    </w:p>
    <w:p w14:paraId="398EC084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TA/LA/RA).</w:t>
      </w:r>
    </w:p>
    <w:p w14:paraId="347C5189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2050B67C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In case of management based Immediate MDT, the tjTraceTarget attribute</w:t>
      </w:r>
    </w:p>
    <w:p w14:paraId="537571FC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shall be null value, the tjMDTAreaScope attribute shall carry a list of</w:t>
      </w:r>
    </w:p>
    <w:p w14:paraId="5BA2C090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(Utrancell or E-UtranCell or NRCellDU).</w:t>
      </w:r>
    </w:p>
    <w:p w14:paraId="0DC2435C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09EDB3D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In case of management based Logged MDT, the tjTraceTarget attribute</w:t>
      </w:r>
    </w:p>
    <w:p w14:paraId="194DA38E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shall carry an eBs or a RNC or gNBs. The Logged MDT should be initiated </w:t>
      </w:r>
    </w:p>
    <w:p w14:paraId="528843BE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on the specified eNB or RNC or gNB in tjTraceTarget. The tjMDTAreaScope </w:t>
      </w:r>
    </w:p>
    <w:p w14:paraId="509BC2F6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attribute shall carry a list of (Utrancell or E-UtranCell or NRCellDU or </w:t>
      </w:r>
    </w:p>
    <w:p w14:paraId="029349A3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TA/LA/RA).</w:t>
      </w:r>
    </w:p>
    <w:p w14:paraId="677CA5C3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3F028D9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In case of RLF reporting, or RCEF reporting,  the tjTraceTarget </w:t>
      </w:r>
    </w:p>
    <w:p w14:paraId="1F5BD2BE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attribute shall be null value, the tjMDTAreaScope attribute shall carry </w:t>
      </w:r>
    </w:p>
    <w:p w14:paraId="20B0888F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one or list of eNBs/gNBs";</w:t>
      </w:r>
    </w:p>
    <w:p w14:paraId="2F739F01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reference "3GPP TS 32.422";</w:t>
      </w:r>
    </w:p>
    <w:p w14:paraId="01A7C707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1C8B0CF8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D7D4D21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leaf tjTriggeringEvent {</w:t>
      </w:r>
    </w:p>
    <w:p w14:paraId="6B04B175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when '../tjJobType = "TRACE_ONLY" or ' +</w:t>
      </w:r>
    </w:p>
    <w:p w14:paraId="2E18BC1F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'../tjJobType = "IMMEDIATE_MDT_AND_TRACE"';</w:t>
      </w:r>
    </w:p>
    <w:p w14:paraId="05F5AEA2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type string ;</w:t>
      </w:r>
    </w:p>
    <w:p w14:paraId="3D392743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54A407D6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description "Specifies the triggering event parameter of the trace session.</w:t>
      </w:r>
    </w:p>
    <w:p w14:paraId="33CD760F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The attribute is applicable only for Trace. In case this attribute is</w:t>
      </w:r>
    </w:p>
    <w:p w14:paraId="6C36E4B4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not used, it carries a null semantic.";</w:t>
      </w:r>
    </w:p>
    <w:p w14:paraId="10F0C3A1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reference "Clause 5.1 of 3GPP TS 32.422";</w:t>
      </w:r>
    </w:p>
    <w:p w14:paraId="7F8DC33D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7C87ED7F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5AF2889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leaf tjMDTAnonymizationOfData {</w:t>
      </w:r>
    </w:p>
    <w:p w14:paraId="2BB2CBF0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when ../tjMDTAreaScope ;</w:t>
      </w:r>
    </w:p>
    <w:p w14:paraId="05468A90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type enumeration {</w:t>
      </w:r>
    </w:p>
    <w:p w14:paraId="7E3E57A7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enum NO_IDENTITY;</w:t>
      </w:r>
    </w:p>
    <w:p w14:paraId="38B59B5A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enum TAC_OF_IMEI;</w:t>
      </w:r>
    </w:p>
    <w:p w14:paraId="2A15A4F0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1B654B7B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default NO_IDENTITY;</w:t>
      </w:r>
    </w:p>
    <w:p w14:paraId="180D5B51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description "Specifies level of MDT anonymization.";</w:t>
      </w:r>
    </w:p>
    <w:p w14:paraId="5374FDA7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reference "3GPP TS 32.422 clause 5.10.12.";</w:t>
      </w:r>
    </w:p>
    <w:p w14:paraId="4A33D798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41E2B996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1F68164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list tjMDTAreaConfigurationForNeighCell {</w:t>
      </w:r>
    </w:p>
    <w:p w14:paraId="58CEA142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when '../tjJobType = "LOGGED_MDT_ONLY"';</w:t>
      </w:r>
    </w:p>
    <w:p w14:paraId="0A0D4935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key "idx";</w:t>
      </w:r>
    </w:p>
    <w:p w14:paraId="3ABE1CC5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  min-elements 1;</w:t>
      </w:r>
    </w:p>
    <w:p w14:paraId="2A6272FB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leaf idx { type uint32 ; }</w:t>
      </w:r>
    </w:p>
    <w:p w14:paraId="1DE1D09E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B0CF12C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description "It specifies the area for which UE is requested to perform</w:t>
      </w:r>
    </w:p>
    <w:p w14:paraId="3A8D1288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measurement logging for neighbour cells which have list of frequencies.</w:t>
      </w:r>
    </w:p>
    <w:p w14:paraId="510CB476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If it is not configured, the UE shall perform measurement logging for</w:t>
      </w:r>
    </w:p>
    <w:p w14:paraId="6F73F086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all the neighbour cells.</w:t>
      </w:r>
    </w:p>
    <w:p w14:paraId="4DDF46D4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9AD207D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Applicable only to NR Logged MDT.";</w:t>
      </w:r>
    </w:p>
    <w:p w14:paraId="51C41D59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reference "3GPP TS 32.422 clause 5.10.26.";</w:t>
      </w:r>
    </w:p>
    <w:p w14:paraId="6BA6B32D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534A900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leaf frequency {</w:t>
      </w:r>
    </w:p>
    <w:p w14:paraId="00445552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type string;</w:t>
      </w:r>
    </w:p>
    <w:p w14:paraId="5889E90E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3DBE95C1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5383E2E8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leaf cell {</w:t>
      </w:r>
    </w:p>
    <w:p w14:paraId="05A4B74D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type string;</w:t>
      </w:r>
    </w:p>
    <w:p w14:paraId="1B18B05C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1D32736B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338299FA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459D7F3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leaf-list tjMDTAreaScope {</w:t>
      </w:r>
    </w:p>
    <w:p w14:paraId="75BE4DBB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type string;</w:t>
      </w:r>
    </w:p>
    <w:p w14:paraId="20B8F193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description "specifies MDT area scope when activates an MDT job.</w:t>
      </w:r>
    </w:p>
    <w:p w14:paraId="72186AF1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2DCB97E3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For RLF and RCEF reporting it specifies the eNB or list of eNBs where the</w:t>
      </w:r>
    </w:p>
    <w:p w14:paraId="768EAE83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RLF or RCEF reports should be collected.</w:t>
      </w:r>
    </w:p>
    <w:p w14:paraId="5AC9C9A1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A491104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01E6CAB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List of cells/TA/LA/RA for signaling based MDT or management based Logged</w:t>
      </w:r>
    </w:p>
    <w:p w14:paraId="1A3BA807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MDT.</w:t>
      </w:r>
    </w:p>
    <w:p w14:paraId="7DA9C817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56E195B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List of cells for management based Immediate MDT.</w:t>
      </w:r>
    </w:p>
    <w:p w14:paraId="1BCFB3C5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A303BDA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Cell, TA, LA, RA are mutually exclusive.</w:t>
      </w:r>
    </w:p>
    <w:p w14:paraId="7774BEE8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54CCCAA2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One or list of eNBs for RLF and RCEFreporting";</w:t>
      </w:r>
    </w:p>
    <w:p w14:paraId="4F868889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reference "Clause 5.10.2 of 3GPP TS 32.422";</w:t>
      </w:r>
    </w:p>
    <w:p w14:paraId="7730C7E2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25711A52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F0B80F2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leaf tjMDTCollectionPeriodRrmLte {</w:t>
      </w:r>
    </w:p>
    <w:p w14:paraId="775EB6DA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when '../tjJobType = "IMMEDIATE_MDT_ONLY"' </w:t>
      </w:r>
    </w:p>
    <w:p w14:paraId="0799BB9D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+  ' or ../tjJobType = "IMMEDIATE_MDT_AND_TRACE"';</w:t>
      </w:r>
    </w:p>
    <w:p w14:paraId="2FBF3799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type uint32 {</w:t>
      </w:r>
    </w:p>
    <w:p w14:paraId="55C4BFF3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range "250|500|1000|2000|3000|4000|6000|8000|12000|16000|20000|"</w:t>
      </w:r>
    </w:p>
    <w:p w14:paraId="78049F2C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  +"24000|28000|32000|64000";</w:t>
      </w:r>
    </w:p>
    <w:p w14:paraId="645B4947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1D171105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units milliseconds;</w:t>
      </w:r>
    </w:p>
    <w:p w14:paraId="18F4B9B2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description "Specifies the collection period for collecting RRM configured</w:t>
      </w:r>
    </w:p>
    <w:p w14:paraId="7F84A313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measurement samples for M2, M3 in LTE. The attribute is applicable only</w:t>
      </w:r>
    </w:p>
    <w:p w14:paraId="1E70FFB3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for Immediate MDT. In case this attribute is not used, it carries a</w:t>
      </w:r>
    </w:p>
    <w:p w14:paraId="700E29CD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null semantic.";</w:t>
      </w:r>
    </w:p>
    <w:p w14:paraId="6A668B04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reference "Clause 5.10.20 of 3GPP TS 32.422";</w:t>
      </w:r>
    </w:p>
    <w:p w14:paraId="7AF007DE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656AD3AC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4E47496C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leaf tjMDTCollectionPeriodM6Lte {</w:t>
      </w:r>
    </w:p>
    <w:p w14:paraId="1FD88935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when '../tjJobType = "IMMEDIATE_MDT_ONLY"' </w:t>
      </w:r>
    </w:p>
    <w:p w14:paraId="511468FB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+  ' or ../tjJobType = "IMMEDIATE_MDT_AND_TRACE"';</w:t>
      </w:r>
    </w:p>
    <w:p w14:paraId="170C3DE7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type uint32 {</w:t>
      </w:r>
    </w:p>
    <w:p w14:paraId="4BAF7CCB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range "1024|2048|5120|10240";</w:t>
      </w:r>
    </w:p>
    <w:p w14:paraId="2653423A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632073AD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units milliseconds;</w:t>
      </w:r>
    </w:p>
    <w:p w14:paraId="6F028E0F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description "Specifies the collection period for the Packet Delay </w:t>
      </w:r>
    </w:p>
    <w:p w14:paraId="5010C9F6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measurement (M6) for MDT taken by the eNB. The attribute is applicable </w:t>
      </w:r>
    </w:p>
    <w:p w14:paraId="2F20CD97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only for Immediate MDT. In case this attribute is not used, </w:t>
      </w:r>
    </w:p>
    <w:p w14:paraId="187BF0ED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it carries a null semantic.";</w:t>
      </w:r>
    </w:p>
    <w:p w14:paraId="65D66A1E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reference "Clause 5.10.32 of  TS 32.422 ";</w:t>
      </w:r>
    </w:p>
    <w:p w14:paraId="6DB1FFAD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60AA7693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0693C072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leaf tjMDTCollectionPeriodM7Lte {</w:t>
      </w:r>
    </w:p>
    <w:p w14:paraId="6D4A7D20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when '../tjJobType = "IMMEDIATE_MDT_ONLY"' </w:t>
      </w:r>
    </w:p>
    <w:p w14:paraId="5DAF18CD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+  ' or ../tjJobType = "IMMEDIATE_MDT_AND_TRACE"';</w:t>
      </w:r>
    </w:p>
    <w:p w14:paraId="21576B22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type uint16 {</w:t>
      </w:r>
    </w:p>
    <w:p w14:paraId="31B5B817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range 1..60 ;</w:t>
      </w:r>
    </w:p>
    <w:p w14:paraId="236421CD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537167F9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description "It specifies the collection period for the Data Volume (M6) </w:t>
      </w:r>
    </w:p>
    <w:p w14:paraId="40AEA5A1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and Throughput measurements (M7) for UMTS MDT taken by RNC. The </w:t>
      </w:r>
    </w:p>
    <w:p w14:paraId="0714FA18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attribute is applicable only for Immediate MDT. In case this attribute </w:t>
      </w:r>
    </w:p>
    <w:p w14:paraId="4ACB0DB6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is not used, it carries a null semantic.";</w:t>
      </w:r>
    </w:p>
    <w:p w14:paraId="6AD9D249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  reference "Clause 5.10.22 of  TS 32.422 .";</w:t>
      </w:r>
    </w:p>
    <w:p w14:paraId="41652C30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615CF60B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4657DE36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leaf tjMDTCollectionPeriodRrmUmts {</w:t>
      </w:r>
    </w:p>
    <w:p w14:paraId="33F48BC5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when '../tjJobType = "IMMEDIATE_MDT_ONLY"'</w:t>
      </w:r>
    </w:p>
    <w:p w14:paraId="47A2C95A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+  ' or ../tjJobType = "IMMEDIATE_MDT_AND_TRACE"';</w:t>
      </w:r>
    </w:p>
    <w:p w14:paraId="4B1351CB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type uint32 {</w:t>
      </w:r>
    </w:p>
    <w:p w14:paraId="3F35B941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range "1024|1280|2048|2560|5120|"</w:t>
      </w:r>
    </w:p>
    <w:p w14:paraId="0B10CAA8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  +"10240|60000";</w:t>
      </w:r>
    </w:p>
    <w:p w14:paraId="1E3B52EB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64E8CA93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units milliseconds;</w:t>
      </w:r>
    </w:p>
    <w:p w14:paraId="51B05500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description "Specifies the collection period for collecting RRM configured</w:t>
      </w:r>
    </w:p>
    <w:p w14:paraId="74B9B48B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measurement samples for M3, M4, M5 in UMTS. The attribute is applicable</w:t>
      </w:r>
    </w:p>
    <w:p w14:paraId="135026A5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only for Immediate MDT. In case this attribute is not used, it carries</w:t>
      </w:r>
    </w:p>
    <w:p w14:paraId="04E73C05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a null semantic";</w:t>
      </w:r>
    </w:p>
    <w:p w14:paraId="35F64882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reference "Clause 5.10.21 of 3GPP TS 32.422";</w:t>
      </w:r>
    </w:p>
    <w:p w14:paraId="44488203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2CB07E50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9EA9902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leaf tjMDTCollectionPeriodRrmNR {</w:t>
      </w:r>
    </w:p>
    <w:p w14:paraId="07FCA252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when '../tjJobType = "IMMEDIATE_MDT_ONLY"'</w:t>
      </w:r>
    </w:p>
    <w:p w14:paraId="01EBC6EF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+ ' or ../tjJobType = "IMMEDIATE_MDT_AND_TRACE"';</w:t>
      </w:r>
    </w:p>
    <w:p w14:paraId="4D3B7991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type uint32 {</w:t>
      </w:r>
    </w:p>
    <w:p w14:paraId="7DB39919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range "1024|2048|5120|10240|60000";</w:t>
      </w:r>
    </w:p>
    <w:p w14:paraId="6E055ABA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5E767B25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units milliseconds;</w:t>
      </w:r>
    </w:p>
    <w:p w14:paraId="025F11BD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description "Specifies the collection period for collecting RRM </w:t>
      </w:r>
    </w:p>
    <w:p w14:paraId="1438243A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configured measurement samples for M4, M5 in NR. The attribute is </w:t>
      </w:r>
    </w:p>
    <w:p w14:paraId="48D29120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applicable only for Immediate MDT. In case this attribute is not </w:t>
      </w:r>
    </w:p>
    <w:p w14:paraId="5116511D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used, it carries a null semantic.";</w:t>
      </w:r>
    </w:p>
    <w:p w14:paraId="6032B33B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reference "Clause 5.10.30 of 3GPP TS 32.422";</w:t>
      </w:r>
    </w:p>
    <w:p w14:paraId="1412B547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2CC12C47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9CC5E36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leaf tjMDTCollectionPeriodM6NR {</w:t>
      </w:r>
    </w:p>
    <w:p w14:paraId="0046FCDC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when '../tjJobType = "IMMEDIATE_MDT_ONLY"'</w:t>
      </w:r>
    </w:p>
    <w:p w14:paraId="3E5F4316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+ ' or ../tjJobType = "IMMEDIATE_MDT_AND_TRACE"';</w:t>
      </w:r>
    </w:p>
    <w:p w14:paraId="679D818D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type enumeration {</w:t>
      </w:r>
    </w:p>
    <w:p w14:paraId="207FEF4B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enum 120ms;</w:t>
      </w:r>
    </w:p>
    <w:p w14:paraId="670BC764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enum 240ms;</w:t>
      </w:r>
    </w:p>
    <w:p w14:paraId="49ED3B8B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enum 480ms;</w:t>
      </w:r>
    </w:p>
    <w:p w14:paraId="2D1212C6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enum 640ms;</w:t>
      </w:r>
    </w:p>
    <w:p w14:paraId="2966F027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enum 1024ms;</w:t>
      </w:r>
    </w:p>
    <w:p w14:paraId="6D17C0D0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enum 2048ms;</w:t>
      </w:r>
    </w:p>
    <w:p w14:paraId="434CD1B1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enum 5120ms;</w:t>
      </w:r>
    </w:p>
    <w:p w14:paraId="75153CF4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enum 10240ms;</w:t>
      </w:r>
    </w:p>
    <w:p w14:paraId="4AD04BAF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enum 20480ms;</w:t>
      </w:r>
    </w:p>
    <w:p w14:paraId="33F459E8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enum 40960ms;</w:t>
      </w:r>
    </w:p>
    <w:p w14:paraId="4029F13F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enum 1min;</w:t>
      </w:r>
    </w:p>
    <w:p w14:paraId="2418E12B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enum 6min;</w:t>
      </w:r>
    </w:p>
    <w:p w14:paraId="6982FBF2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enum 12min;</w:t>
      </w:r>
    </w:p>
    <w:p w14:paraId="61085E22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enum 30min;</w:t>
      </w:r>
    </w:p>
    <w:p w14:paraId="19103BC9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1ED2440C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description "It specifies the collection period for the Packet Delay </w:t>
      </w:r>
    </w:p>
    <w:p w14:paraId="0389326A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measurement (M6) for NR MDT taken by the gNB. The attribute is </w:t>
      </w:r>
    </w:p>
    <w:p w14:paraId="415FCCDF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applicable only for Immediate MDT. In case this attribute is not used, </w:t>
      </w:r>
    </w:p>
    <w:p w14:paraId="134361FA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it carries a null semantic.";</w:t>
      </w:r>
    </w:p>
    <w:p w14:paraId="1B127AEE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reference "clause 5.10.34 of  TS 32.422";</w:t>
      </w:r>
    </w:p>
    <w:p w14:paraId="2F02BE66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174F22E7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51FAB535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leaf tjMDTCollectionPeriodM7NR {</w:t>
      </w:r>
    </w:p>
    <w:p w14:paraId="1A06A26D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when '../tjJobType = "IMMEDIATE_MDT_ONLY"'</w:t>
      </w:r>
    </w:p>
    <w:p w14:paraId="0B91DFDB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+ ' or ../tjJobType = "IMMEDIATE_MDT_AND_TRACE"';</w:t>
      </w:r>
    </w:p>
    <w:p w14:paraId="76458722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type uint32 {</w:t>
      </w:r>
    </w:p>
    <w:p w14:paraId="645E147E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range "1..60";</w:t>
      </w:r>
    </w:p>
    <w:p w14:paraId="08450A68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5BACE915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description "It specifies the collection period for the Packet Loss Rate </w:t>
      </w:r>
    </w:p>
    <w:p w14:paraId="1376B867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measurement (M7) for NR MDT taken by the gNB. The attribute is </w:t>
      </w:r>
    </w:p>
    <w:p w14:paraId="4C8CFEDD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applicable only for Immediate MDT. In case this attribute is not used, </w:t>
      </w:r>
    </w:p>
    <w:p w14:paraId="581A4E02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it carries a null semantic.";    </w:t>
      </w:r>
    </w:p>
    <w:p w14:paraId="042F87E2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reference "clause 5.10.35 of  TS 32.422";</w:t>
      </w:r>
    </w:p>
    <w:p w14:paraId="2E7CA4D2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7ECBDD35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6DF2410C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leaf tjMDTEventListForTriggeredMeasurement {</w:t>
      </w:r>
    </w:p>
    <w:p w14:paraId="01B660E0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when '../tjJobType = "LOGGED_MDT_ONLY"';</w:t>
      </w:r>
    </w:p>
    <w:p w14:paraId="4CAF1A10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type enumeration {</w:t>
      </w:r>
    </w:p>
    <w:p w14:paraId="7487A37D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enum OUT_OF_COVERAGE ;</w:t>
      </w:r>
    </w:p>
    <w:p w14:paraId="1297F4CA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enum A2_EVENT ;</w:t>
      </w:r>
    </w:p>
    <w:p w14:paraId="6A969EF4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2F5CF1F9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1BBBB68D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  description "Specifies event types for event triggered measurement in the</w:t>
      </w:r>
    </w:p>
    <w:p w14:paraId="0B56F194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case of logged NR MDT.  Each trace session may configure at most one</w:t>
      </w:r>
    </w:p>
    <w:p w14:paraId="217E70A4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event. The UE shall perform logging of measurements only upon certain</w:t>
      </w:r>
    </w:p>
    <w:p w14:paraId="0AB40E0F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condition being fulfilled:</w:t>
      </w:r>
    </w:p>
    <w:p w14:paraId="388C1E0E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- Out of coverage.</w:t>
      </w:r>
    </w:p>
    <w:p w14:paraId="7269D94C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- A2 event.";</w:t>
      </w:r>
    </w:p>
    <w:p w14:paraId="61C22D1F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reference "Clause 5.10.28 of 3GPP TS 32.422";</w:t>
      </w:r>
    </w:p>
    <w:p w14:paraId="7149E97B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3B8F111D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A906211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leaf tjMDTEventThreshold {</w:t>
      </w:r>
    </w:p>
    <w:p w14:paraId="100F32E5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type int64;</w:t>
      </w:r>
    </w:p>
    <w:p w14:paraId="32203377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description "Specifies the threshold which should trigger the reporting</w:t>
      </w:r>
    </w:p>
    <w:p w14:paraId="18631F85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in case A2 event reporting in LTE or 1F/1l event in UMTS. The attribute</w:t>
      </w:r>
    </w:p>
    <w:p w14:paraId="2DBCE924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is applicable only for Immediate MDT and when reportingTrigger is</w:t>
      </w:r>
    </w:p>
    <w:p w14:paraId="4348C9EB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configured for A2 event in LTE or 1F event or 1l event in UMTS. In</w:t>
      </w:r>
    </w:p>
    <w:p w14:paraId="5A770CEB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case this attribute is not used, it carries a null semantic.";</w:t>
      </w:r>
    </w:p>
    <w:p w14:paraId="24377754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reference "Clauses 5.10.7 and 5.10.7a of 3GPP TS 32.422";</w:t>
      </w:r>
    </w:p>
    <w:p w14:paraId="7EE990D4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61660183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2154D908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leaf tjMDTListOfMeasurements {</w:t>
      </w:r>
    </w:p>
    <w:p w14:paraId="4F16C499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when '../tjJobType = "IMMEDIATE_MDT_ONLY"';</w:t>
      </w:r>
    </w:p>
    <w:p w14:paraId="3781005E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type int64;</w:t>
      </w:r>
    </w:p>
    <w:p w14:paraId="6AF7E75E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4373FD74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description "It specifies the UE measurements that shall be collected in</w:t>
      </w:r>
    </w:p>
    <w:p w14:paraId="53CF322B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an Immediate MDT job. The attribute is applicable only for Immediate MDT.</w:t>
      </w:r>
    </w:p>
    <w:p w14:paraId="4EC46C18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In case this attribute is not used, it carries a null semantic.";</w:t>
      </w:r>
    </w:p>
    <w:p w14:paraId="6073B1B4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reference "3GPP TS 32.422 clause 5.10.3";</w:t>
      </w:r>
    </w:p>
    <w:p w14:paraId="51753030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17C68D90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73184E9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leaf tjMDTLoggingDuration {</w:t>
      </w:r>
    </w:p>
    <w:p w14:paraId="01C4AFF2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when '../tjJobType = "LOGGED_MDT_ONLY" or' </w:t>
      </w:r>
    </w:p>
    <w:p w14:paraId="719E8D76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+ ' ../tjJobType = "LOGGED_MBSFN_MDT"';</w:t>
      </w:r>
    </w:p>
    <w:p w14:paraId="6AA5CAB3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type uint32 {</w:t>
      </w:r>
    </w:p>
    <w:p w14:paraId="755E15E8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range "600|1200|2400|3600|5400|7200";</w:t>
      </w:r>
    </w:p>
    <w:p w14:paraId="357B602A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592500E6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units seconds;</w:t>
      </w:r>
    </w:p>
    <w:p w14:paraId="7BA068FE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53E8D8A0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description "Specifies how long the MDT configuration is valid at the</w:t>
      </w:r>
    </w:p>
    <w:p w14:paraId="26CB51CF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UE in case of Logged MDT. The attribute is applicable only for</w:t>
      </w:r>
    </w:p>
    <w:p w14:paraId="610E4A50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Logged MDT and Logged MBSFN MDT. In case this attribute is not used, it</w:t>
      </w:r>
    </w:p>
    <w:p w14:paraId="7C45D047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carries a null semantic.";</w:t>
      </w:r>
    </w:p>
    <w:p w14:paraId="1D541F3E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reference "5.10.9 of 3GPP TS 32.422";</w:t>
      </w:r>
    </w:p>
    <w:p w14:paraId="3F3F5348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7B6ACF1D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4B988332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leaf tjMDTLoggingInterval {</w:t>
      </w:r>
    </w:p>
    <w:p w14:paraId="34EDF227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when '../tjJobType = "LOGGED_MDT_ONLY" or' </w:t>
      </w:r>
    </w:p>
    <w:p w14:paraId="276F859B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+ ' ../tjJobType = "LOGGED_MBSFN_MDT"';</w:t>
      </w:r>
    </w:p>
    <w:p w14:paraId="7C655110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type uint32 {</w:t>
      </w:r>
    </w:p>
    <w:p w14:paraId="55E3D723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range "1280|2560|5120|10240|20480|"</w:t>
      </w:r>
    </w:p>
    <w:p w14:paraId="20C12B2A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  +"30720|40960|61440";</w:t>
      </w:r>
    </w:p>
    <w:p w14:paraId="2DA1AEBE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2EB9899D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units milliseconds;</w:t>
      </w:r>
    </w:p>
    <w:p w14:paraId="1EE116AB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3C2F4E4D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description "Specifies the periodicty for Logged MDT. The attribute is</w:t>
      </w:r>
    </w:p>
    <w:p w14:paraId="7DDBB1F1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applicable only for Logged MDT and Logged MBSFN MDT. In case this</w:t>
      </w:r>
    </w:p>
    <w:p w14:paraId="70465FD0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attribute is not used, it carries a null semantic";</w:t>
      </w:r>
    </w:p>
    <w:p w14:paraId="56D692BE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reference "5.10.8 of 3GPP TS 32.422";</w:t>
      </w:r>
    </w:p>
    <w:p w14:paraId="00C85752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20CAA588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93D037D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leaf tjMDTLoggingEventThreshold {</w:t>
      </w:r>
    </w:p>
    <w:p w14:paraId="54BB906A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when '../tjJobType = "LOGGED_MDT_ONLY" or' </w:t>
      </w:r>
    </w:p>
    <w:p w14:paraId="3AA004F8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+ ' ../tjJobType = "LOGGED_MBSFN_MDT"';</w:t>
      </w:r>
    </w:p>
    <w:p w14:paraId="27EB60C8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type uint32 {</w:t>
      </w:r>
    </w:p>
    <w:p w14:paraId="0BECA576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range "0..127";</w:t>
      </w:r>
    </w:p>
    <w:p w14:paraId="10945A51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26597C9D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description "It specifies the threshold which should trigger </w:t>
      </w:r>
    </w:p>
    <w:p w14:paraId="520E6CCC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the reporting in case of event based reporting of logged NR MDT. </w:t>
      </w:r>
    </w:p>
    <w:p w14:paraId="0E70BF2E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The attribute is applicable only for Logged MDT and when tjMDTReportType </w:t>
      </w:r>
    </w:p>
    <w:p w14:paraId="1662FEDC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is configured for event triggered reporting and when </w:t>
      </w:r>
    </w:p>
    <w:p w14:paraId="6ED80BC5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tjMDTEventListForTriggeredMeasurement is configured for L1 event. </w:t>
      </w:r>
    </w:p>
    <w:p w14:paraId="71487A33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In case this attribute is not used, it carries a null semantic.";</w:t>
      </w:r>
    </w:p>
    <w:p w14:paraId="0484FDA1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reference "clause 5.10.36 of TS 32.422";</w:t>
      </w:r>
    </w:p>
    <w:p w14:paraId="7D02A9C7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6A384282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0B5C61F3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leaf tjMDTLoggedHysteresis {</w:t>
      </w:r>
    </w:p>
    <w:p w14:paraId="72267041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when '../tjJobType = "LOGGED_MDT_ONLY" or '</w:t>
      </w:r>
    </w:p>
    <w:p w14:paraId="47AD6AAB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 + '../tjJobType = "LOGGED_MBSFN_MDT"';</w:t>
      </w:r>
    </w:p>
    <w:p w14:paraId="62E2021A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type uint32 {</w:t>
      </w:r>
    </w:p>
    <w:p w14:paraId="13779370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    range "0..30";</w:t>
      </w:r>
    </w:p>
    <w:p w14:paraId="6D5FEA0E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13A30809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description "It specifies the hysteresis used within the entry and leave </w:t>
      </w:r>
    </w:p>
    <w:p w14:paraId="7077F8F0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condition of the L1 event based reporting of logged NR MDT. </w:t>
      </w:r>
    </w:p>
    <w:p w14:paraId="45960DD1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The attribute is applicable only for Logged MDT, when tjMDTReportType </w:t>
      </w:r>
    </w:p>
    <w:p w14:paraId="289CE3DE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is configured for event triggered reporting and when </w:t>
      </w:r>
    </w:p>
    <w:p w14:paraId="25DE866E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tjMDTEventListForTriggeredMeasurement is configured for L1 event. </w:t>
      </w:r>
    </w:p>
    <w:p w14:paraId="64D7E813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In case this attribute is not used, it carries a null semantic.";</w:t>
      </w:r>
    </w:p>
    <w:p w14:paraId="49EF10FF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reference "clause 5.10.37 of TS 32.422";</w:t>
      </w:r>
    </w:p>
    <w:p w14:paraId="736BD648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0B088B96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61DF9DAE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leaf tjMDTLoggedTimeToTrigger {</w:t>
      </w:r>
    </w:p>
    <w:p w14:paraId="5AB11226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when '../tjJobType = "LOGGED_MDT_ONLY" or '</w:t>
      </w:r>
    </w:p>
    <w:p w14:paraId="561211E5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  + '../tjJobType = "LOGGED_MBSFN_MDT"';</w:t>
      </w:r>
    </w:p>
    <w:p w14:paraId="0E457315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type int32 ;</w:t>
      </w:r>
    </w:p>
    <w:p w14:paraId="195CADE5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description "It specifies the threshold which should trigger </w:t>
      </w:r>
    </w:p>
    <w:p w14:paraId="1387E5B0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the reporting in case of event based reporting of logged NR MDT. </w:t>
      </w:r>
    </w:p>
    <w:p w14:paraId="5F834CF4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The attribute is applicable only for Logged MDT, when tjMDTReportType </w:t>
      </w:r>
    </w:p>
    <w:p w14:paraId="4B2C1970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is configured for event triggered reporting and when </w:t>
      </w:r>
    </w:p>
    <w:p w14:paraId="75D8ADA2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tjMDTEventListForTriggeredMeasurement is configured for L1 event. </w:t>
      </w:r>
    </w:p>
    <w:p w14:paraId="148A18CA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In case this attribute is not used, it carries a null semantic.";</w:t>
      </w:r>
    </w:p>
    <w:p w14:paraId="10E5B775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reference "clauses 5.10.38 of TS 32.422";</w:t>
      </w:r>
    </w:p>
    <w:p w14:paraId="57BBAE36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56173BFC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546521BD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leaf-list tjMDTMBSFNAreaList {</w:t>
      </w:r>
    </w:p>
    <w:p w14:paraId="46CC3EC7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when '../tjJobType = "LOGGED_MBSFN_MDT"';</w:t>
      </w:r>
    </w:p>
    <w:p w14:paraId="24914072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type string;</w:t>
      </w:r>
    </w:p>
    <w:p w14:paraId="73621B52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min-elements 1;</w:t>
      </w:r>
    </w:p>
    <w:p w14:paraId="15BF04B0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max-elements 8;</w:t>
      </w:r>
    </w:p>
    <w:p w14:paraId="5C239CFE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description "The MBSFN Area consists of a MBSFN Area ID and Carrier</w:t>
      </w:r>
    </w:p>
    <w:p w14:paraId="5D4A99EF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Frequency (EARFCN). The target MBSFN area List can have up to 8 entries.</w:t>
      </w:r>
    </w:p>
    <w:p w14:paraId="1200419D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This parameter is applicable only if the job type is Logged MBSFN MDT.";</w:t>
      </w:r>
    </w:p>
    <w:p w14:paraId="2EE1EB12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reference "5.10.25 of 3GPP TS 32.422";</w:t>
      </w:r>
    </w:p>
    <w:p w14:paraId="2C03CC82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28C96F32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52BB8E14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leaf tjMDTMeasurementPeriodLTE {</w:t>
      </w:r>
    </w:p>
    <w:p w14:paraId="004688F6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  when '../tjJobType = "IMMEDIATE_MDT_ONLY"'</w:t>
      </w:r>
    </w:p>
    <w:p w14:paraId="2D00E3DD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    +  ' or ../tjJobType = "IMMEDIATE_MDT_AND_TRACE"';</w:t>
      </w:r>
    </w:p>
    <w:p w14:paraId="16326C5B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type uint32 {</w:t>
      </w:r>
    </w:p>
    <w:p w14:paraId="2773A378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range "1024|1280|2048|2560|5120|"</w:t>
      </w:r>
    </w:p>
    <w:p w14:paraId="1A530637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  +"10240|60000";</w:t>
      </w:r>
    </w:p>
    <w:p w14:paraId="7E223ABA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0233EE1B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units milliseconds;</w:t>
      </w:r>
    </w:p>
    <w:p w14:paraId="1D423117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0F620A70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description "It specifies the measurement period for the Data Volume and</w:t>
      </w:r>
    </w:p>
    <w:p w14:paraId="3F373551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Scheduled IP throughput measurements for MDT taken by the eNB.</w:t>
      </w:r>
    </w:p>
    <w:p w14:paraId="44053AF8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The attribute is applicable only for Immediate MDT. In case this</w:t>
      </w:r>
    </w:p>
    <w:p w14:paraId="17B40E11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attribute is not used, it carries a null semantic.";</w:t>
      </w:r>
    </w:p>
    <w:p w14:paraId="718C7113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reference "Clause 5.10.23 of 3GPP TS 32.422";</w:t>
      </w:r>
    </w:p>
    <w:p w14:paraId="33DACA02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6B847BFA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54950A13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leaf tjMDTMeasurementPeriodUMTS {</w:t>
      </w:r>
    </w:p>
    <w:p w14:paraId="74B0563D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when '../tjJobType = "IMMEDIATE_MDT_ONLY"'</w:t>
      </w:r>
    </w:p>
    <w:p w14:paraId="2BE94C1C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+  'or ../tjJobType = "IMMEDIATE_MDT_AND_TRACE"';</w:t>
      </w:r>
    </w:p>
    <w:p w14:paraId="3019A205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type uint32 {</w:t>
      </w:r>
    </w:p>
    <w:p w14:paraId="6269571B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range "250|500|1000|2000|3000|4000|6000|8000|12000|16000|20000|"</w:t>
      </w:r>
    </w:p>
    <w:p w14:paraId="7E3F96F9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  +"24000|28000|32000|64000";</w:t>
      </w:r>
    </w:p>
    <w:p w14:paraId="688FCB6F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6F7C60A0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units milliseconds;</w:t>
      </w:r>
    </w:p>
    <w:p w14:paraId="1193CB45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6DE9D454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description "It specifies the measurement period for the Data Volume and</w:t>
      </w:r>
    </w:p>
    <w:p w14:paraId="3E83988C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Throughput measurements for MDT taken by RNC.</w:t>
      </w:r>
    </w:p>
    <w:p w14:paraId="597FFA6A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The attribute is applicable only for Immediate MDT. In case this</w:t>
      </w:r>
    </w:p>
    <w:p w14:paraId="1DB6A042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attribute is not used, it carries a null semantic.";</w:t>
      </w:r>
    </w:p>
    <w:p w14:paraId="022EBF19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reference "Clause 5.10.22 of 3GPP TS 32.422";</w:t>
      </w:r>
    </w:p>
    <w:p w14:paraId="5665E19F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1D8D6BCE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556D7C8D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leaf tjMDTMeasurementQuantity {</w:t>
      </w:r>
    </w:p>
    <w:p w14:paraId="64500855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when '../tjJobType = "IMMEDIATE_MDT_ONLY"'</w:t>
      </w:r>
    </w:p>
    <w:p w14:paraId="6D5CA049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+  ' or ../tjJobType = "IMMEDIATE_MDT_AND_TRACE"';</w:t>
      </w:r>
    </w:p>
    <w:p w14:paraId="157DF095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type uint64 ;</w:t>
      </w:r>
    </w:p>
    <w:p w14:paraId="1B833283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13358FC7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description "It specifies the measurements that are collected in an MDT</w:t>
      </w:r>
    </w:p>
    <w:p w14:paraId="08D98403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job for a UMTS MDT configured for event triggered reporting.";</w:t>
      </w:r>
    </w:p>
    <w:p w14:paraId="1BAA1BD8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reference "Clause 5.10.15 of 3GPP TS 32.422";</w:t>
      </w:r>
    </w:p>
    <w:p w14:paraId="67FADC26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1DDC7DDD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2ED55BE1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leaf tjMDTM4ThresholdUmts {</w:t>
      </w:r>
    </w:p>
    <w:p w14:paraId="4A32A359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  when '../tjJobType = "IMMEDIATE_MDT_ONLY"' </w:t>
      </w:r>
    </w:p>
    <w:p w14:paraId="13B17AA8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+  ' or ../tjJobType = "IMMEDIATE_MDT_AND_TRACE"';</w:t>
      </w:r>
    </w:p>
    <w:p w14:paraId="1ABB3309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type uint16 {</w:t>
      </w:r>
    </w:p>
    <w:p w14:paraId="1AA195FF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range 0..31 ;</w:t>
      </w:r>
    </w:p>
    <w:p w14:paraId="4404142E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}        </w:t>
      </w:r>
    </w:p>
    <w:p w14:paraId="6B86F98E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description "It specifies the threshold which should trigger </w:t>
      </w:r>
    </w:p>
    <w:p w14:paraId="3420BC6A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the reporting in case of event-triggered periodic reporting for M4 </w:t>
      </w:r>
    </w:p>
    <w:p w14:paraId="66E903D9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(UE power headroom measurement) in UMTS. In case this attribute is </w:t>
      </w:r>
    </w:p>
    <w:p w14:paraId="144597C4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not used, it carries a null semantic.";</w:t>
      </w:r>
    </w:p>
    <w:p w14:paraId="4CDBFE50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reference "3GPP TS 32.422 clause 5.10.A";</w:t>
      </w:r>
    </w:p>
    <w:p w14:paraId="2EB8212C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68DD7437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12C05D04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list tjMDTPLMList {</w:t>
      </w:r>
    </w:p>
    <w:p w14:paraId="78BD1FAB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when '../tjJobType = "LOGGED_MDT_ONLY"';</w:t>
      </w:r>
    </w:p>
    <w:p w14:paraId="0A74CC53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key "mcc mnc";</w:t>
      </w:r>
    </w:p>
    <w:p w14:paraId="3DCF4087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uses types3gpp:PLMNId;</w:t>
      </w:r>
    </w:p>
    <w:p w14:paraId="52EB539B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min-elements 1;</w:t>
      </w:r>
    </w:p>
    <w:p w14:paraId="28F355F9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max-elements 16;</w:t>
      </w:r>
    </w:p>
    <w:p w14:paraId="1A36042E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description "It indicates the PLMNs where measurement collection, status</w:t>
      </w:r>
    </w:p>
    <w:p w14:paraId="254B2092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indication and log reporting is allowed.";</w:t>
      </w:r>
    </w:p>
    <w:p w14:paraId="4E2D3BEF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reference "Clause 5.10.24 of 3GPP TS 32.422";</w:t>
      </w:r>
    </w:p>
    <w:p w14:paraId="386110D3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7ECF2FB0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D656640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leaf tjMDTPositioningMethod {</w:t>
      </w:r>
    </w:p>
    <w:p w14:paraId="66109411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when '../tjJobType = "IMMEDIATE_MDT_ONLY"'</w:t>
      </w:r>
    </w:p>
    <w:p w14:paraId="250D42E5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+  ' or ../tjJobType = "IMMEDIATE_MDT_AND_TRACE"';</w:t>
      </w:r>
    </w:p>
    <w:p w14:paraId="08CC0231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type enumeration {</w:t>
      </w:r>
    </w:p>
    <w:p w14:paraId="157CD1B8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enum GNSS;</w:t>
      </w:r>
    </w:p>
    <w:p w14:paraId="708630FE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enum E_CELL_ID;</w:t>
      </w:r>
    </w:p>
    <w:p w14:paraId="67128678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4CBD8FB8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1F3F75CA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description "It specifies what positioning method should be used in the</w:t>
      </w:r>
    </w:p>
    <w:p w14:paraId="60968818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MDT job.";</w:t>
      </w:r>
    </w:p>
    <w:p w14:paraId="09EFE607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reference "Clause 5.10.19 of 3GPP TS 32.422";</w:t>
      </w:r>
    </w:p>
    <w:p w14:paraId="53583DD5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7B49036B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B15276B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leaf tjMDTReportAmount {</w:t>
      </w:r>
    </w:p>
    <w:p w14:paraId="3595FDFA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when '../tjJobType = "IMMEDIATE_MDT_ONLY"'</w:t>
      </w:r>
    </w:p>
    <w:p w14:paraId="563D2BF2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+  ' and ../tjMDTReportingTrigger = "PERIODICAL"';</w:t>
      </w:r>
    </w:p>
    <w:p w14:paraId="03CBD1BD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type union {</w:t>
      </w:r>
    </w:p>
    <w:p w14:paraId="3D39E593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type uint32 {</w:t>
      </w:r>
    </w:p>
    <w:p w14:paraId="71290ECB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  range "1|4|8|16|32|64" ;</w:t>
      </w:r>
    </w:p>
    <w:p w14:paraId="4F296C25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}</w:t>
      </w:r>
    </w:p>
    <w:p w14:paraId="03269E96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type enumeration {</w:t>
      </w:r>
    </w:p>
    <w:p w14:paraId="7B9E9D7B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  enum INFINITY;</w:t>
      </w:r>
    </w:p>
    <w:p w14:paraId="0F0C7259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}</w:t>
      </w:r>
    </w:p>
    <w:p w14:paraId="6B8B71B5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5F96217E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1D8FB89D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description "It specifies the number of measurement reports that shall be</w:t>
      </w:r>
    </w:p>
    <w:p w14:paraId="2DAA30B5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taken for periodic reporting while the UE is in connected.</w:t>
      </w:r>
    </w:p>
    <w:p w14:paraId="751B6924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The attribute is applicable only for Immediate MDT and when</w:t>
      </w:r>
    </w:p>
    <w:p w14:paraId="379D7EAB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tjMDTReportingTrigger is configured for periodical measurements. In</w:t>
      </w:r>
    </w:p>
    <w:p w14:paraId="301131E0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case this attribute is not used, it carries a null semantic.";</w:t>
      </w:r>
    </w:p>
    <w:p w14:paraId="1EB32A5B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reference "Clause 5.10.6 of 3GPP TS 32.422";</w:t>
      </w:r>
    </w:p>
    <w:p w14:paraId="5A6C9F94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1432C54A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AC75729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leaf tjMDTReportingTrigger {</w:t>
      </w:r>
    </w:p>
    <w:p w14:paraId="4C67B156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when '../tjJobType = "IMMEDIATE_MDT_ONLY"';</w:t>
      </w:r>
    </w:p>
    <w:p w14:paraId="410B0A62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type enumeration {</w:t>
      </w:r>
    </w:p>
    <w:p w14:paraId="5F9A18C8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enum PERIODICAL;</w:t>
      </w:r>
    </w:p>
    <w:p w14:paraId="35B59FED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enum A2_FOR_LTE;</w:t>
      </w:r>
    </w:p>
    <w:p w14:paraId="13C516D3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enum 1F_FOR_UMTS;</w:t>
      </w:r>
    </w:p>
    <w:p w14:paraId="0B095A52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enum 1I_FOR_UMTS_MCPS_TDD;</w:t>
      </w:r>
    </w:p>
    <w:p w14:paraId="00DAC213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enum A2_TRIGGERED_PERIODIC_FOR_LTE;</w:t>
      </w:r>
    </w:p>
    <w:p w14:paraId="635414EA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enum ALL_CONFIGURED_RRM_FOR_LTE;</w:t>
      </w:r>
    </w:p>
    <w:p w14:paraId="2BB32FD3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enum ALL_CONFIGURED_RRM_FOR_UMTS;</w:t>
      </w:r>
    </w:p>
    <w:p w14:paraId="143E764A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3B4CB70C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description "It specifies whether periodic or event based measurements</w:t>
      </w:r>
    </w:p>
    <w:p w14:paraId="091709C0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should be collected.</w:t>
      </w:r>
    </w:p>
    <w:p w14:paraId="53DDBBAD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The attribute is applicable only for Immediate MDT and when the</w:t>
      </w:r>
    </w:p>
    <w:p w14:paraId="7C75CD23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tjMDTListOfMeasurements is configured for M1 (for both UMTS and LTE)</w:t>
      </w:r>
    </w:p>
    <w:p w14:paraId="4E4BAA21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or M2 (only for UMTS). In case this attribute is not used, it carries</w:t>
      </w:r>
    </w:p>
    <w:p w14:paraId="47CA9BEA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a null semantic.";</w:t>
      </w:r>
    </w:p>
    <w:p w14:paraId="42CC3760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reference "Clause 5.10.4 of 3GPP TS 32.422";</w:t>
      </w:r>
    </w:p>
    <w:p w14:paraId="2F752FC6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3DB686DC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E608E26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leaf tjMDTReportInterval {</w:t>
      </w:r>
    </w:p>
    <w:p w14:paraId="793A14AE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when '../tjJobType = "IMMEDIATE_MDT_ONLY"'</w:t>
      </w:r>
    </w:p>
    <w:p w14:paraId="44383EFD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    +  ' and ../tjMDTReportingTrigger = "PERIODICAL"';</w:t>
      </w:r>
    </w:p>
    <w:p w14:paraId="3CD5396A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type uint32 {</w:t>
      </w:r>
    </w:p>
    <w:p w14:paraId="5B08789D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range "120|240|250|480|500|640|1000|1024|2000|2048|3000|4000|"</w:t>
      </w:r>
    </w:p>
    <w:p w14:paraId="6F080875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  +"5120|6000|8000|10240|12000|16000|20000|"</w:t>
      </w:r>
    </w:p>
    <w:p w14:paraId="22396026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  +"24000|28000|32000|60000|64000|"</w:t>
      </w:r>
    </w:p>
    <w:p w14:paraId="0E2A5E29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  +"360000|720000|1800000|3600000";</w:t>
      </w:r>
    </w:p>
    <w:p w14:paraId="0A6B01E5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46346E1B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units milliseconds;</w:t>
      </w:r>
    </w:p>
    <w:p w14:paraId="6470D953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584E24FC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description "It specifies the interval between the periodical measurements</w:t>
      </w:r>
    </w:p>
    <w:p w14:paraId="48EDBD99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that shall be taken when the UE is in connected mode.</w:t>
      </w:r>
    </w:p>
    <w:p w14:paraId="638F7F8E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The attribute is applicable only for Immediate MDT and when</w:t>
      </w:r>
    </w:p>
    <w:p w14:paraId="131D56C9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tjMDTReportingTrigger is configured for periodical measurements. In case</w:t>
      </w:r>
    </w:p>
    <w:p w14:paraId="67971B95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this attribute is not used, it carries a null semantic.";</w:t>
      </w:r>
    </w:p>
    <w:p w14:paraId="2B0A16AC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reference "5.10.5 of 3GPP TS 32.422";</w:t>
      </w:r>
    </w:p>
    <w:p w14:paraId="3D147B68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55CF2417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6A861FF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leaf tjMDTReportType {</w:t>
      </w:r>
    </w:p>
    <w:p w14:paraId="04C42CBC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when '../tjJobType = "LOGGED_MDT_ONLY"';</w:t>
      </w:r>
    </w:p>
    <w:p w14:paraId="74F4EB81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type enumeration {</w:t>
      </w:r>
    </w:p>
    <w:p w14:paraId="72FBB171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enum PERIODICAL;</w:t>
      </w:r>
    </w:p>
    <w:p w14:paraId="3CD32660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enum EVENT_TRIGGERED;</w:t>
      </w:r>
    </w:p>
    <w:p w14:paraId="0B740120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7C5BF0B4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6E2E1F8D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description "It specifies report type for logged NR MDT";</w:t>
      </w:r>
    </w:p>
    <w:p w14:paraId="7A7D4F4B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reference "Clause 5.10.27 of 3GPP TS 32.422";</w:t>
      </w:r>
    </w:p>
    <w:p w14:paraId="3457DFD1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2A321A3C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5F254A4F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leaf tjMDTSensorInformation {</w:t>
      </w:r>
    </w:p>
    <w:p w14:paraId="34A0A2B9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type bits {</w:t>
      </w:r>
    </w:p>
    <w:p w14:paraId="118F6DE0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bit BAROMETRIC_PRESSURE;</w:t>
      </w:r>
    </w:p>
    <w:p w14:paraId="4676D59C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bit UE_SPEED;</w:t>
      </w:r>
    </w:p>
    <w:p w14:paraId="57ED9418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bit UE_ORIENTATION;</w:t>
      </w:r>
    </w:p>
    <w:p w14:paraId="50572F10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3BB56A8E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default "";</w:t>
      </w:r>
    </w:p>
    <w:p w14:paraId="39C59916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description "It specifies which sensor information shall be included in</w:t>
      </w:r>
    </w:p>
    <w:p w14:paraId="6C8EB01D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logged NR MDT and immediate NR MDT measurement if they are available.</w:t>
      </w:r>
    </w:p>
    <w:p w14:paraId="3907418C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The following sensor measurement can be included or excluded for </w:t>
      </w:r>
    </w:p>
    <w:p w14:paraId="666A58D2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the UE.";</w:t>
      </w:r>
    </w:p>
    <w:p w14:paraId="18DE5CA3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reference "Clause 5.10.29 of 3GPP TS 32.422";</w:t>
      </w:r>
    </w:p>
    <w:p w14:paraId="2594A5B8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52A648C7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5042D854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leaf tjMDTTraceCollectionEntityID {</w:t>
      </w:r>
    </w:p>
    <w:p w14:paraId="2F71E6C8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when '../tjJobType = "LOGGED_MDT_ONLY" or ' </w:t>
      </w:r>
    </w:p>
    <w:p w14:paraId="3FAF5F72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+ '../tjJobType = "LOGGED_MBSFN_MDT"';</w:t>
      </w:r>
    </w:p>
    <w:p w14:paraId="45ED7B9E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type uint8;</w:t>
      </w:r>
    </w:p>
    <w:p w14:paraId="42AC491F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667DF33D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description "It specifies the TCE Id which is sent to the UE in </w:t>
      </w:r>
    </w:p>
    <w:p w14:paraId="08E96838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Logged MDT.";</w:t>
      </w:r>
    </w:p>
    <w:p w14:paraId="7D4FE5E3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reference "Clause 5.10.11 of 3GPP TS 32.422";</w:t>
      </w:r>
    </w:p>
    <w:p w14:paraId="7D33227B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2DBED3FA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0CD6EB13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2C04F5CB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grouping TraceSubtree {</w:t>
      </w:r>
    </w:p>
    <w:p w14:paraId="555647EF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description "Contains classes that manage Tracing.</w:t>
      </w:r>
    </w:p>
    <w:p w14:paraId="6A1277D5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Should be used in all  classes (or classes inheriting from)</w:t>
      </w:r>
    </w:p>
    <w:p w14:paraId="618C28AD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- SubNnetwork</w:t>
      </w:r>
    </w:p>
    <w:p w14:paraId="5901702E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- ManagedElement</w:t>
      </w:r>
    </w:p>
    <w:p w14:paraId="27396DCD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- ManagedFunction</w:t>
      </w:r>
    </w:p>
    <w:p w14:paraId="61362A30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5FD4FAC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If a YANG module wants to augment these classes/list/groupings they must</w:t>
      </w:r>
    </w:p>
    <w:p w14:paraId="11E66A54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augment all user classes!";</w:t>
      </w:r>
    </w:p>
    <w:p w14:paraId="4F89E145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793FC37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list TraceJob {</w:t>
      </w:r>
    </w:p>
    <w:p w14:paraId="033FB642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description "Represents the Trace Control and Configuration parameters of a</w:t>
      </w:r>
    </w:p>
    <w:p w14:paraId="3E3FA139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particular Trace Job (see TS 32.421 and TS 32.422 for details).</w:t>
      </w:r>
    </w:p>
    <w:p w14:paraId="2A18D7BC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It can be name-contained by SubNetwork, ManagedElement, ManagedFunction </w:t>
      </w:r>
    </w:p>
    <w:p w14:paraId="1619117B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or NetworkSliceSubnet.</w:t>
      </w:r>
    </w:p>
    <w:p w14:paraId="5AC0486A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DA6F535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To activate Trace Jobs, a MnS consumer has to create TraceJob object</w:t>
      </w:r>
    </w:p>
    <w:p w14:paraId="2919BEE8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instances on the MnS producer. A MnS consumer can activate a Trace Job</w:t>
      </w:r>
    </w:p>
    <w:p w14:paraId="5BBD9D27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for another MnS consumer since it is not required the value of</w:t>
      </w:r>
    </w:p>
    <w:p w14:paraId="1442B6F7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tjTraceCollectionEntityAddress or tjStreamingTraceConsumerUri to be his</w:t>
      </w:r>
    </w:p>
    <w:p w14:paraId="5E71D461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own.</w:t>
      </w:r>
    </w:p>
    <w:p w14:paraId="4FED8559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62187B0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When a MnS consumer wishes to deactivate a Trace Job, the MnS consumer</w:t>
      </w:r>
    </w:p>
    <w:p w14:paraId="2F5F5B68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shall delete the corresponding TraceJob instance.</w:t>
      </w:r>
    </w:p>
    <w:p w14:paraId="784270E8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27F2631A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    For details of management Trace Job activation/deactivation see clause</w:t>
      </w:r>
    </w:p>
    <w:p w14:paraId="18D0A8CD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4.1.1.1.2 of TS 32.422.</w:t>
      </w:r>
    </w:p>
    <w:p w14:paraId="17E87779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</w:t>
      </w:r>
    </w:p>
    <w:p w14:paraId="4C3C1CDF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The attribute tjJobType specifies the kind of data to collect. Dependent </w:t>
      </w:r>
    </w:p>
    <w:p w14:paraId="392C6E87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on the selected type various parameters shall be available. The </w:t>
      </w:r>
    </w:p>
    <w:p w14:paraId="789910E0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attributes tjJobType, tjTraceReference, tjTraceRecordSessionReference, </w:t>
      </w:r>
    </w:p>
    <w:p w14:paraId="2329476E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tjTraceCollectionEntityAddress and tjTraceReportingFormat are mandatory </w:t>
      </w:r>
    </w:p>
    <w:p w14:paraId="01A609BA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for all job types. If streaming reporting is selected for </w:t>
      </w:r>
    </w:p>
    <w:p w14:paraId="59CFD1FA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tjTraceReportingFormat, tjStreamingTraceConsumerURI shall be present </w:t>
      </w:r>
    </w:p>
    <w:p w14:paraId="14B74083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additionally. The attribute tjPLMNTarget shall be present if trace </w:t>
      </w:r>
    </w:p>
    <w:p w14:paraId="5532949D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activation method is management based.</w:t>
      </w:r>
    </w:p>
    <w:p w14:paraId="107C3FA0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9A1A8E2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For the different job types the attributes are differentiated as follows:</w:t>
      </w:r>
    </w:p>
    <w:p w14:paraId="19D88BB8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- In case of TRACE_ONLY additionally the following attributes shall be </w:t>
      </w:r>
    </w:p>
    <w:p w14:paraId="2374CC5D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available: tjListOfNeTypes, tjTraceDepth, tjTraceTarget and </w:t>
      </w:r>
    </w:p>
    <w:p w14:paraId="52D0E04E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tjTriggeringEvent.</w:t>
      </w:r>
    </w:p>
    <w:p w14:paraId="3239E5FB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2389942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For this case the optional attribute tjListOfInterfaces allows to </w:t>
      </w:r>
    </w:p>
    <w:p w14:paraId="005C7955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specify the interfaces to be recorded.</w:t>
      </w:r>
    </w:p>
    <w:p w14:paraId="76A76B32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FC85BA6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- In case of IMMEDIATE_MDT_ONLY additionally the following attributes </w:t>
      </w:r>
    </w:p>
    <w:p w14:paraId="1470A22F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shall be available:</w:t>
      </w:r>
    </w:p>
    <w:p w14:paraId="400AA55D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  - tjTraceTarget</w:t>
      </w:r>
    </w:p>
    <w:p w14:paraId="7376B4C7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  - tjMDTAnonymizationOfData, </w:t>
      </w:r>
    </w:p>
    <w:p w14:paraId="2C0227E3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  - tjMDTListOfMeasurements, </w:t>
      </w:r>
    </w:p>
    <w:p w14:paraId="69C0F106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  - tjMDTCollectionPeriodRrmUmts (conditional for M3, M4 and M5 in UMTS),</w:t>
      </w:r>
    </w:p>
    <w:p w14:paraId="29EB70E9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  - tjMDTMeasurementPeriodUMTS (conditional for M6 and M7 in UMTS),</w:t>
      </w:r>
    </w:p>
    <w:p w14:paraId="48576C8A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  - tjMDTCollectionPeriodRrmLte (conditional for M2 and M3 in LTE), </w:t>
      </w:r>
    </w:p>
    <w:p w14:paraId="5CEBD86D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  - tjMDTMeasurementPeriodLTE (conditional for M4 and M5 in LTE),</w:t>
      </w:r>
    </w:p>
    <w:p w14:paraId="5EDAB5D2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  - tjMDTCollectionPeriodM6Lte (conditional for M6 in LTE), </w:t>
      </w:r>
    </w:p>
    <w:p w14:paraId="077E2C88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  - tjMDTCollectionPeriodM7Lte (conditional for M7 in LTE),</w:t>
      </w:r>
    </w:p>
    <w:p w14:paraId="0E7F1ED2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  - tjMDTCollectionPeriodRrmNR (conditional for M4 and M5 in NR), </w:t>
      </w:r>
    </w:p>
    <w:p w14:paraId="3DCE27B8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  - tjMDTCollectionPeriodM6NR (conditional for M6 in NR), </w:t>
      </w:r>
    </w:p>
    <w:p w14:paraId="28D697FC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  - tjMDTCollectionPeriodM7NR (conditional for M7 in NR), </w:t>
      </w:r>
    </w:p>
    <w:p w14:paraId="4B9165BA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  - tjMDTReportInterval (conditional for M1 in LTE or NR and M1/M2 in </w:t>
      </w:r>
    </w:p>
    <w:p w14:paraId="23F87FD7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    UMTS), </w:t>
      </w:r>
    </w:p>
    <w:p w14:paraId="0F4D2AD5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  - tjMDTReportAmount (conditional for M1 in LTE or NR and M1/M2 in </w:t>
      </w:r>
    </w:p>
    <w:p w14:paraId="1E70EB0C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    UMTS), </w:t>
      </w:r>
    </w:p>
    <w:p w14:paraId="6CF5F1A4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  - tjMDTReportingTrigger (conditional for M1 in LTE or NR and M1/M2 in </w:t>
      </w:r>
    </w:p>
    <w:p w14:paraId="324408F4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    UMTS), </w:t>
      </w:r>
    </w:p>
    <w:p w14:paraId="77185387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  - tjMDTEventThreshold (conditional for A2 event reporting or A2 event </w:t>
      </w:r>
    </w:p>
    <w:p w14:paraId="7B49488B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    triggered periodic reporting), </w:t>
      </w:r>
    </w:p>
    <w:p w14:paraId="4570E8EB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  - tjMDTMeasurementQuantity (conditional for 1F event reporting). </w:t>
      </w:r>
    </w:p>
    <w:p w14:paraId="17A452EB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60DC928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For this case the optional attribute tjMDTAreaScope allows to specify </w:t>
      </w:r>
    </w:p>
    <w:p w14:paraId="29EAB775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the area in terms of cells or Tracking Area/Routing Area/Location area </w:t>
      </w:r>
    </w:p>
    <w:p w14:paraId="2C8CD8A0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where the MDT data collection shall take place and the optional </w:t>
      </w:r>
    </w:p>
    <w:p w14:paraId="325F32CA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attributes tjMDTPositioningMethod, tjMDTSensorInformation allow to </w:t>
      </w:r>
    </w:p>
    <w:p w14:paraId="092C3FDC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specify the positioning methods to use or the sensor information to </w:t>
      </w:r>
    </w:p>
    <w:p w14:paraId="019A918C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include.</w:t>
      </w:r>
    </w:p>
    <w:p w14:paraId="21CE6B4C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6F7085F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- In case of IMMEDIATE_MDT_AND_TRACE both additional attributes of </w:t>
      </w:r>
    </w:p>
    <w:p w14:paraId="4E08E79C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TRACE_ONLY and IMMEDIATE_MDT_ONLY shall apply.</w:t>
      </w:r>
    </w:p>
    <w:p w14:paraId="46AA2B9E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95829C3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- In case of LOGGED_MDT_ONLY additionally the following attributes </w:t>
      </w:r>
    </w:p>
    <w:p w14:paraId="1646DDC2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shall be available: tjTraceTarget, tjMDTAnonymizationOfData, </w:t>
      </w:r>
    </w:p>
    <w:p w14:paraId="37B60CA1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tjMDTTraceCollectionEntityID, tjMDTLoggingInterval, </w:t>
      </w:r>
    </w:p>
    <w:p w14:paraId="5E0F5C52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tjMDTLoggingDuration, tjMDTReportType, </w:t>
      </w:r>
    </w:p>
    <w:p w14:paraId="0E559BD8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tjMDTEventListForTriggeredMeasurements.</w:t>
      </w:r>
    </w:p>
    <w:p w14:paraId="05487015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47009B76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For this case the optional attribute tjMDTAreaScope allows to specify </w:t>
      </w:r>
    </w:p>
    <w:p w14:paraId="7D58E2CB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the area in terms of cells or Tracking Area/Routing Area/Location area </w:t>
      </w:r>
    </w:p>
    <w:p w14:paraId="56017949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where the MDT data collection shall take place, the optional attribute </w:t>
      </w:r>
    </w:p>
    <w:p w14:paraId="1196C2F5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tjMDTPLMNList allows to specify the PLMNs where measurement collection, </w:t>
      </w:r>
    </w:p>
    <w:p w14:paraId="5FC1F7E2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status indication and log reporting is allowed, the optional attribute </w:t>
      </w:r>
    </w:p>
    <w:p w14:paraId="2F4F92DD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tjMDTAreaConfigurationForNeighCell allows to specify the area for </w:t>
      </w:r>
    </w:p>
    <w:p w14:paraId="1AC1E222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which UE is requested to perform measurements logging for neighbour </w:t>
      </w:r>
    </w:p>
    <w:p w14:paraId="1B0CEE86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cells which have list of frequencies and the optional attribute </w:t>
      </w:r>
    </w:p>
    <w:p w14:paraId="5A2738AF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tjMDTSensorInformation allows to specify the sensor information to </w:t>
      </w:r>
    </w:p>
    <w:p w14:paraId="2DB67FA5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include.</w:t>
      </w:r>
    </w:p>
    <w:p w14:paraId="4D4BB043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BB5D394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- In case of RLF_REPORT_ONLY and RCEF_REPORT_ONLY additionally the </w:t>
      </w:r>
    </w:p>
    <w:p w14:paraId="3982BB6B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attribute tjTraceTarget shall be available, the optional attribute </w:t>
      </w:r>
    </w:p>
    <w:p w14:paraId="675CCC03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tjMDTAreaScope allows to specify the eNB or list of eNBs or gNB or </w:t>
      </w:r>
    </w:p>
    <w:p w14:paraId="6E0B8E9E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list of gNBs where the reports should be collected.</w:t>
      </w:r>
    </w:p>
    <w:p w14:paraId="4C6B2315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452DB4D2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- In case of LOGGED_MBSFN_MDT additionally the following attributes </w:t>
      </w:r>
    </w:p>
    <w:p w14:paraId="057EAE1D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shall be available: tjMDTAnonymizationOfData, tjMDTLoggingInterval, </w:t>
      </w:r>
    </w:p>
    <w:p w14:paraId="67EA4F7F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    tjMDTLoggingDuration, tjMDTMBSFNAreaList.</w:t>
      </w:r>
    </w:p>
    <w:p w14:paraId="22F8A77C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</w:t>
      </w:r>
    </w:p>
    <w:p w14:paraId="383E0C8D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Creation and deletion of TraceJob instances by MnS consumers is optional;</w:t>
      </w:r>
    </w:p>
    <w:p w14:paraId="3F744228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when not supported, the TraceJob instances may be created and deleted by</w:t>
      </w:r>
    </w:p>
    <w:p w14:paraId="6A1AD690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the system or be pre-installed.";</w:t>
      </w:r>
    </w:p>
    <w:p w14:paraId="22A650F2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17C0657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key id;</w:t>
      </w:r>
    </w:p>
    <w:p w14:paraId="6E0C1ACF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uses top3gpp:Top_Grp ;</w:t>
      </w:r>
    </w:p>
    <w:p w14:paraId="616D63EB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container attributes {</w:t>
      </w:r>
    </w:p>
    <w:p w14:paraId="3C9F1DCA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  uses TraceJobGrp ;</w:t>
      </w:r>
    </w:p>
    <w:p w14:paraId="3F46AC0B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1542FDC9" w14:textId="77777777" w:rsidR="00CA6583" w:rsidRPr="00CA6583" w:rsidRDefault="00CA6583" w:rsidP="00CA6583">
      <w:pPr>
        <w:spacing w:after="0"/>
        <w:rPr>
          <w:ins w:id="40" w:author="lengyelb"/>
          <w:rFonts w:ascii="Courier New" w:eastAsia="MS Mincho" w:hAnsi="Courier New"/>
          <w:sz w:val="16"/>
          <w:szCs w:val="22"/>
          <w:lang w:val="en-US"/>
        </w:rPr>
      </w:pPr>
      <w:ins w:id="41" w:author="lengyelb">
        <w:r w:rsidRPr="00CA6583">
          <w:rPr>
            <w:rFonts w:ascii="Courier New" w:eastAsia="MS Mincho" w:hAnsi="Courier New"/>
            <w:sz w:val="16"/>
            <w:szCs w:val="22"/>
            <w:lang w:val="en-US"/>
          </w:rPr>
          <w:t xml:space="preserve">      uses files3gpp:FilesSubtree;</w:t>
        </w:r>
      </w:ins>
    </w:p>
    <w:p w14:paraId="460ECF0D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412A070E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045D7C0E" w14:textId="77777777" w:rsidR="00CA6583" w:rsidRPr="00CA6583" w:rsidRDefault="00CA6583" w:rsidP="00CA658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116CE201" w14:textId="77777777" w:rsidR="00CA6583" w:rsidRPr="00CA6583" w:rsidRDefault="00CA6583" w:rsidP="00CA6583">
      <w:pPr>
        <w:tabs>
          <w:tab w:val="left" w:pos="0"/>
          <w:tab w:val="center" w:pos="4820"/>
          <w:tab w:val="right" w:pos="9638"/>
        </w:tabs>
        <w:spacing w:after="0" w:line="276" w:lineRule="auto"/>
        <w:rPr>
          <w:rFonts w:ascii="Courier New" w:eastAsia="MS Mincho" w:hAnsi="Courier New"/>
          <w:sz w:val="16"/>
          <w:szCs w:val="22"/>
          <w:lang w:val="en-US"/>
        </w:rPr>
      </w:pPr>
      <w:r w:rsidRPr="00CA6583">
        <w:rPr>
          <w:rFonts w:ascii="Courier New" w:eastAsia="MS Mincho" w:hAnsi="Courier New"/>
          <w:sz w:val="16"/>
          <w:szCs w:val="22"/>
          <w:lang w:val="en-US"/>
        </w:rPr>
        <w:t>&lt;CODE ENDS&gt;</w:t>
      </w:r>
    </w:p>
    <w:p w14:paraId="5D7B45B0" w14:textId="77777777" w:rsidR="00666E29" w:rsidRPr="00432247" w:rsidRDefault="00666E29" w:rsidP="00666E29">
      <w:pPr>
        <w:rPr>
          <w:rFonts w:ascii="Courier New" w:hAnsi="Courier New"/>
          <w:noProof/>
          <w:sz w:val="16"/>
        </w:rPr>
      </w:pPr>
    </w:p>
    <w:p w14:paraId="5D2D4D66" w14:textId="77777777" w:rsidR="00666E29" w:rsidRDefault="00666E29" w:rsidP="00666E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Next change</w:t>
      </w:r>
    </w:p>
    <w:p w14:paraId="3E8AD5F2" w14:textId="4B59B50F" w:rsidR="00666E29" w:rsidRPr="00666E29" w:rsidRDefault="00666E29" w:rsidP="00666E29">
      <w:pPr>
        <w:keepNext/>
        <w:keepLines/>
        <w:spacing w:before="180"/>
        <w:ind w:left="1134" w:hanging="1134"/>
        <w:outlineLvl w:val="1"/>
        <w:rPr>
          <w:ins w:id="42" w:author="Ericsson PA2" w:date="2022-11-18T10:58:00Z"/>
          <w:rFonts w:ascii="Arial" w:hAnsi="Arial"/>
          <w:sz w:val="32"/>
        </w:rPr>
      </w:pPr>
      <w:ins w:id="43" w:author="Ericsson PA2" w:date="2022-11-18T10:58:00Z">
        <w:r w:rsidRPr="00666E29">
          <w:rPr>
            <w:rFonts w:ascii="Arial" w:hAnsi="Arial"/>
            <w:sz w:val="32"/>
            <w:lang w:eastAsia="zh-CN"/>
          </w:rPr>
          <w:t>D.2.</w:t>
        </w:r>
        <w:r>
          <w:rPr>
            <w:rFonts w:ascii="Arial" w:hAnsi="Arial"/>
            <w:sz w:val="32"/>
            <w:lang w:eastAsia="zh-CN"/>
          </w:rPr>
          <w:t>A</w:t>
        </w:r>
        <w:r w:rsidRPr="00666E29">
          <w:rPr>
            <w:rFonts w:ascii="Arial" w:hAnsi="Arial"/>
            <w:sz w:val="32"/>
            <w:lang w:eastAsia="zh-CN"/>
          </w:rPr>
          <w:tab/>
          <w:t>module _3gpp-common</w:t>
        </w:r>
        <w:r w:rsidRPr="00666E29">
          <w:rPr>
            <w:rFonts w:ascii="Arial" w:hAnsi="Arial"/>
            <w:sz w:val="32"/>
          </w:rPr>
          <w:t>-</w:t>
        </w:r>
      </w:ins>
      <w:ins w:id="44" w:author="Ericsson PA2" w:date="2022-11-18T11:04:00Z">
        <w:r w:rsidR="00EC566A">
          <w:rPr>
            <w:rFonts w:ascii="Arial" w:hAnsi="Arial"/>
            <w:sz w:val="32"/>
          </w:rPr>
          <w:t>files</w:t>
        </w:r>
      </w:ins>
      <w:ins w:id="45" w:author="Ericsson PA2" w:date="2022-11-18T10:58:00Z">
        <w:r w:rsidRPr="00666E29">
          <w:rPr>
            <w:rFonts w:ascii="Arial" w:hAnsi="Arial"/>
            <w:sz w:val="32"/>
            <w:lang w:eastAsia="zh-CN"/>
          </w:rPr>
          <w:t>.yang</w:t>
        </w:r>
      </w:ins>
    </w:p>
    <w:p w14:paraId="6F3E8C63" w14:textId="77777777" w:rsidR="00666E29" w:rsidRPr="00666E29" w:rsidRDefault="00666E29" w:rsidP="00666E29">
      <w:pPr>
        <w:tabs>
          <w:tab w:val="left" w:pos="0"/>
          <w:tab w:val="center" w:pos="4820"/>
          <w:tab w:val="right" w:pos="9638"/>
        </w:tabs>
        <w:spacing w:after="0" w:line="276" w:lineRule="auto"/>
        <w:rPr>
          <w:ins w:id="46" w:author="Ericsson PA2" w:date="2022-11-18T10:58:00Z"/>
          <w:rFonts w:ascii="Courier New" w:eastAsia="MS Mincho" w:hAnsi="Courier New"/>
          <w:sz w:val="16"/>
          <w:szCs w:val="22"/>
          <w:lang w:val="en-US"/>
        </w:rPr>
      </w:pPr>
      <w:ins w:id="47" w:author="Ericsson PA2" w:date="2022-11-18T10:58:00Z">
        <w:r w:rsidRPr="00666E29">
          <w:rPr>
            <w:rFonts w:ascii="Courier New" w:eastAsia="MS Mincho" w:hAnsi="Courier New"/>
            <w:sz w:val="16"/>
            <w:szCs w:val="22"/>
            <w:lang w:val="en-US"/>
          </w:rPr>
          <w:t>&lt;CODE BEGINS&gt;</w:t>
        </w:r>
      </w:ins>
    </w:p>
    <w:p w14:paraId="775CC340" w14:textId="77777777" w:rsidR="00666E29" w:rsidRPr="00666E29" w:rsidRDefault="00666E29" w:rsidP="00666E29">
      <w:pPr>
        <w:spacing w:after="0"/>
        <w:rPr>
          <w:ins w:id="48" w:author="lengyelb"/>
          <w:rFonts w:ascii="Courier New" w:eastAsia="MS Mincho" w:hAnsi="Courier New"/>
          <w:sz w:val="16"/>
          <w:szCs w:val="22"/>
          <w:lang w:val="en-US"/>
        </w:rPr>
      </w:pPr>
      <w:ins w:id="49" w:author="lengyelb">
        <w:r w:rsidRPr="00666E29">
          <w:rPr>
            <w:rFonts w:ascii="Courier New" w:eastAsia="MS Mincho" w:hAnsi="Courier New"/>
            <w:sz w:val="16"/>
            <w:szCs w:val="22"/>
            <w:lang w:val="en-US"/>
          </w:rPr>
          <w:t>module _3gpp-common-files {</w:t>
        </w:r>
      </w:ins>
    </w:p>
    <w:p w14:paraId="3CBB719A" w14:textId="77777777" w:rsidR="00666E29" w:rsidRPr="00666E29" w:rsidRDefault="00666E29" w:rsidP="00666E29">
      <w:pPr>
        <w:spacing w:after="0"/>
        <w:rPr>
          <w:ins w:id="50" w:author="lengyelb"/>
          <w:rFonts w:ascii="Courier New" w:eastAsia="MS Mincho" w:hAnsi="Courier New"/>
          <w:sz w:val="16"/>
          <w:szCs w:val="22"/>
          <w:lang w:val="en-US"/>
        </w:rPr>
      </w:pPr>
      <w:ins w:id="51" w:author="lengyelb">
        <w:r w:rsidRPr="00666E29">
          <w:rPr>
            <w:rFonts w:ascii="Courier New" w:eastAsia="MS Mincho" w:hAnsi="Courier New"/>
            <w:sz w:val="16"/>
            <w:szCs w:val="22"/>
            <w:lang w:val="en-US"/>
          </w:rPr>
          <w:t xml:space="preserve">  yang-version 1.1;</w:t>
        </w:r>
      </w:ins>
    </w:p>
    <w:p w14:paraId="7E01E474" w14:textId="77777777" w:rsidR="00666E29" w:rsidRPr="00666E29" w:rsidRDefault="00666E29" w:rsidP="00666E29">
      <w:pPr>
        <w:spacing w:after="0"/>
        <w:rPr>
          <w:ins w:id="52" w:author="lengyelb"/>
          <w:rFonts w:ascii="Courier New" w:eastAsia="MS Mincho" w:hAnsi="Courier New"/>
          <w:sz w:val="16"/>
          <w:szCs w:val="22"/>
          <w:lang w:val="en-US"/>
        </w:rPr>
      </w:pPr>
      <w:ins w:id="53" w:author="lengyelb">
        <w:r w:rsidRPr="00666E29">
          <w:rPr>
            <w:rFonts w:ascii="Courier New" w:eastAsia="MS Mincho" w:hAnsi="Courier New"/>
            <w:sz w:val="16"/>
            <w:szCs w:val="22"/>
            <w:lang w:val="en-US"/>
          </w:rPr>
          <w:t xml:space="preserve">  namespace "urn:3gpp:sa5:_3gpp-common-files";</w:t>
        </w:r>
      </w:ins>
    </w:p>
    <w:p w14:paraId="29A6293B" w14:textId="77777777" w:rsidR="00666E29" w:rsidRPr="00666E29" w:rsidRDefault="00666E29" w:rsidP="00666E29">
      <w:pPr>
        <w:spacing w:after="0"/>
        <w:rPr>
          <w:ins w:id="54" w:author="lengyelb"/>
          <w:rFonts w:ascii="Courier New" w:eastAsia="MS Mincho" w:hAnsi="Courier New"/>
          <w:sz w:val="16"/>
          <w:szCs w:val="22"/>
          <w:lang w:val="en-US"/>
        </w:rPr>
      </w:pPr>
      <w:ins w:id="55" w:author="lengyelb">
        <w:r w:rsidRPr="00666E29">
          <w:rPr>
            <w:rFonts w:ascii="Courier New" w:eastAsia="MS Mincho" w:hAnsi="Courier New"/>
            <w:sz w:val="16"/>
            <w:szCs w:val="22"/>
            <w:lang w:val="en-US"/>
          </w:rPr>
          <w:t xml:space="preserve">  prefix "files3gpp";</w:t>
        </w:r>
      </w:ins>
    </w:p>
    <w:p w14:paraId="66889645" w14:textId="77777777" w:rsidR="00666E29" w:rsidRPr="00666E29" w:rsidRDefault="00666E29" w:rsidP="00666E29">
      <w:pPr>
        <w:spacing w:after="0"/>
        <w:rPr>
          <w:ins w:id="56" w:author="lengyelb"/>
          <w:rFonts w:ascii="Courier New" w:eastAsia="MS Mincho" w:hAnsi="Courier New"/>
          <w:sz w:val="16"/>
          <w:szCs w:val="22"/>
          <w:lang w:val="en-US"/>
        </w:rPr>
      </w:pPr>
    </w:p>
    <w:p w14:paraId="20F9CD1B" w14:textId="77777777" w:rsidR="00666E29" w:rsidRPr="00666E29" w:rsidRDefault="00666E29" w:rsidP="00666E29">
      <w:pPr>
        <w:spacing w:after="0"/>
        <w:rPr>
          <w:ins w:id="57" w:author="lengyelb"/>
          <w:rFonts w:ascii="Courier New" w:eastAsia="MS Mincho" w:hAnsi="Courier New"/>
          <w:sz w:val="16"/>
          <w:szCs w:val="22"/>
          <w:lang w:val="en-US"/>
        </w:rPr>
      </w:pPr>
      <w:ins w:id="58" w:author="lengyelb">
        <w:r w:rsidRPr="00666E29">
          <w:rPr>
            <w:rFonts w:ascii="Courier New" w:eastAsia="MS Mincho" w:hAnsi="Courier New"/>
            <w:sz w:val="16"/>
            <w:szCs w:val="22"/>
            <w:lang w:val="en-US"/>
          </w:rPr>
          <w:t xml:space="preserve">  import _3gpp-common-top { prefix top3gpp; }</w:t>
        </w:r>
      </w:ins>
    </w:p>
    <w:p w14:paraId="2A3E37D6" w14:textId="77777777" w:rsidR="00666E29" w:rsidRPr="00666E29" w:rsidRDefault="00666E29" w:rsidP="00666E29">
      <w:pPr>
        <w:spacing w:after="0"/>
        <w:rPr>
          <w:ins w:id="59" w:author="lengyelb"/>
          <w:rFonts w:ascii="Courier New" w:eastAsia="MS Mincho" w:hAnsi="Courier New"/>
          <w:sz w:val="16"/>
          <w:szCs w:val="22"/>
          <w:lang w:val="en-US"/>
        </w:rPr>
      </w:pPr>
      <w:ins w:id="60" w:author="lengyelb">
        <w:r w:rsidRPr="00666E29">
          <w:rPr>
            <w:rFonts w:ascii="Courier New" w:eastAsia="MS Mincho" w:hAnsi="Courier New"/>
            <w:sz w:val="16"/>
            <w:szCs w:val="22"/>
            <w:lang w:val="en-US"/>
          </w:rPr>
          <w:t xml:space="preserve">  import _3gpp-common-yang-types { prefix types3gpp; }</w:t>
        </w:r>
      </w:ins>
    </w:p>
    <w:p w14:paraId="2FF0DAF8" w14:textId="77777777" w:rsidR="00666E29" w:rsidRPr="00666E29" w:rsidRDefault="00666E29" w:rsidP="00666E29">
      <w:pPr>
        <w:spacing w:after="0"/>
        <w:rPr>
          <w:ins w:id="61" w:author="lengyelb"/>
          <w:rFonts w:ascii="Courier New" w:eastAsia="MS Mincho" w:hAnsi="Courier New"/>
          <w:sz w:val="16"/>
          <w:szCs w:val="22"/>
          <w:lang w:val="en-US"/>
        </w:rPr>
      </w:pPr>
      <w:ins w:id="62" w:author="lengyelb">
        <w:r w:rsidRPr="00666E29">
          <w:rPr>
            <w:rFonts w:ascii="Courier New" w:eastAsia="MS Mincho" w:hAnsi="Courier New"/>
            <w:sz w:val="16"/>
            <w:szCs w:val="22"/>
            <w:lang w:val="en-US"/>
          </w:rPr>
          <w:t xml:space="preserve">  import _3gpp-common-yang-extensions { prefix yext3gpp; }</w:t>
        </w:r>
      </w:ins>
    </w:p>
    <w:p w14:paraId="460D27D9" w14:textId="77777777" w:rsidR="00666E29" w:rsidRPr="00666E29" w:rsidRDefault="00666E29" w:rsidP="00666E29">
      <w:pPr>
        <w:spacing w:after="0"/>
        <w:rPr>
          <w:ins w:id="63" w:author="lengyelb"/>
          <w:rFonts w:ascii="Courier New" w:eastAsia="MS Mincho" w:hAnsi="Courier New"/>
          <w:sz w:val="16"/>
          <w:szCs w:val="22"/>
          <w:lang w:val="en-US"/>
        </w:rPr>
      </w:pPr>
      <w:ins w:id="64" w:author="lengyelb">
        <w:r w:rsidRPr="00666E29">
          <w:rPr>
            <w:rFonts w:ascii="Courier New" w:eastAsia="MS Mincho" w:hAnsi="Courier New"/>
            <w:sz w:val="16"/>
            <w:szCs w:val="22"/>
            <w:lang w:val="en-US"/>
          </w:rPr>
          <w:t xml:space="preserve">  import ietf-yang-types { prefix yang; }</w:t>
        </w:r>
      </w:ins>
    </w:p>
    <w:p w14:paraId="01BE7BD0" w14:textId="77777777" w:rsidR="00666E29" w:rsidRPr="00666E29" w:rsidRDefault="00666E29" w:rsidP="00666E29">
      <w:pPr>
        <w:spacing w:after="0"/>
        <w:rPr>
          <w:ins w:id="65" w:author="lengyelb"/>
          <w:rFonts w:ascii="Courier New" w:eastAsia="MS Mincho" w:hAnsi="Courier New"/>
          <w:sz w:val="16"/>
          <w:szCs w:val="22"/>
          <w:lang w:val="en-US"/>
        </w:rPr>
      </w:pPr>
      <w:ins w:id="66" w:author="lengyelb">
        <w:r w:rsidRPr="00666E29">
          <w:rPr>
            <w:rFonts w:ascii="Courier New" w:eastAsia="MS Mincho" w:hAnsi="Courier New"/>
            <w:sz w:val="16"/>
            <w:szCs w:val="22"/>
            <w:lang w:val="en-US"/>
          </w:rPr>
          <w:t xml:space="preserve">  import ietf-inet-types { prefix inet; }</w:t>
        </w:r>
      </w:ins>
    </w:p>
    <w:p w14:paraId="03A09516" w14:textId="77777777" w:rsidR="00666E29" w:rsidRPr="00666E29" w:rsidRDefault="00666E29" w:rsidP="00666E29">
      <w:pPr>
        <w:spacing w:after="0"/>
        <w:rPr>
          <w:ins w:id="67" w:author="lengyelb"/>
          <w:rFonts w:ascii="Courier New" w:eastAsia="MS Mincho" w:hAnsi="Courier New"/>
          <w:sz w:val="16"/>
          <w:szCs w:val="22"/>
          <w:lang w:val="en-US"/>
        </w:rPr>
      </w:pPr>
    </w:p>
    <w:p w14:paraId="42841B27" w14:textId="77777777" w:rsidR="00666E29" w:rsidRPr="00666E29" w:rsidRDefault="00666E29" w:rsidP="00666E29">
      <w:pPr>
        <w:spacing w:after="0"/>
        <w:rPr>
          <w:ins w:id="68" w:author="lengyelb"/>
          <w:rFonts w:ascii="Courier New" w:eastAsia="MS Mincho" w:hAnsi="Courier New"/>
          <w:sz w:val="16"/>
          <w:szCs w:val="22"/>
          <w:lang w:val="en-US"/>
        </w:rPr>
      </w:pPr>
      <w:ins w:id="69" w:author="lengyelb">
        <w:r w:rsidRPr="00666E29">
          <w:rPr>
            <w:rFonts w:ascii="Courier New" w:eastAsia="MS Mincho" w:hAnsi="Courier New"/>
            <w:sz w:val="16"/>
            <w:szCs w:val="22"/>
            <w:lang w:val="en-US"/>
          </w:rPr>
          <w:t xml:space="preserve">  organization "3GPP SA5";</w:t>
        </w:r>
      </w:ins>
    </w:p>
    <w:p w14:paraId="61126D71" w14:textId="77777777" w:rsidR="00666E29" w:rsidRPr="00666E29" w:rsidRDefault="00666E29" w:rsidP="00666E29">
      <w:pPr>
        <w:spacing w:after="0"/>
        <w:rPr>
          <w:ins w:id="70" w:author="lengyelb"/>
          <w:rFonts w:ascii="Courier New" w:eastAsia="MS Mincho" w:hAnsi="Courier New"/>
          <w:sz w:val="16"/>
          <w:szCs w:val="22"/>
          <w:lang w:val="en-US"/>
        </w:rPr>
      </w:pPr>
      <w:ins w:id="71" w:author="lengyelb">
        <w:r w:rsidRPr="00666E29">
          <w:rPr>
            <w:rFonts w:ascii="Courier New" w:eastAsia="MS Mincho" w:hAnsi="Courier New"/>
            <w:sz w:val="16"/>
            <w:szCs w:val="22"/>
            <w:lang w:val="en-US"/>
          </w:rPr>
          <w:t xml:space="preserve">  contact "https://www.3gpp.org/DynaReport/TSG-WG--S5--officials.htm?Itemid=464";</w:t>
        </w:r>
      </w:ins>
    </w:p>
    <w:p w14:paraId="1AFD6125" w14:textId="77777777" w:rsidR="00666E29" w:rsidRPr="00666E29" w:rsidRDefault="00666E29" w:rsidP="00666E29">
      <w:pPr>
        <w:spacing w:after="0"/>
        <w:rPr>
          <w:ins w:id="72" w:author="lengyelb"/>
          <w:rFonts w:ascii="Courier New" w:eastAsia="MS Mincho" w:hAnsi="Courier New"/>
          <w:sz w:val="16"/>
          <w:szCs w:val="22"/>
          <w:lang w:val="en-US"/>
        </w:rPr>
      </w:pPr>
      <w:ins w:id="73" w:author="lengyelb">
        <w:r w:rsidRPr="00666E29">
          <w:rPr>
            <w:rFonts w:ascii="Courier New" w:eastAsia="MS Mincho" w:hAnsi="Courier New"/>
            <w:sz w:val="16"/>
            <w:szCs w:val="22"/>
            <w:lang w:val="en-US"/>
          </w:rPr>
          <w:t xml:space="preserve">  description "Defines the YANG mapping of File retrieval NRM fragment </w:t>
        </w:r>
      </w:ins>
    </w:p>
    <w:p w14:paraId="05847ACC" w14:textId="77777777" w:rsidR="00666E29" w:rsidRPr="00666E29" w:rsidRDefault="00666E29" w:rsidP="00666E29">
      <w:pPr>
        <w:spacing w:after="0"/>
        <w:rPr>
          <w:ins w:id="74" w:author="lengyelb"/>
          <w:rFonts w:ascii="Courier New" w:eastAsia="MS Mincho" w:hAnsi="Courier New"/>
          <w:sz w:val="16"/>
          <w:szCs w:val="22"/>
          <w:lang w:val="en-US"/>
        </w:rPr>
      </w:pPr>
      <w:ins w:id="75" w:author="lengyelb">
        <w:r w:rsidRPr="00666E29">
          <w:rPr>
            <w:rFonts w:ascii="Courier New" w:eastAsia="MS Mincho" w:hAnsi="Courier New"/>
            <w:sz w:val="16"/>
            <w:szCs w:val="22"/>
            <w:lang w:val="en-US"/>
          </w:rPr>
          <w:t xml:space="preserve">    including the IOCs File and Files.";</w:t>
        </w:r>
      </w:ins>
    </w:p>
    <w:p w14:paraId="466799FC" w14:textId="77777777" w:rsidR="00666E29" w:rsidRPr="00666E29" w:rsidRDefault="00666E29" w:rsidP="00666E29">
      <w:pPr>
        <w:spacing w:after="0"/>
        <w:rPr>
          <w:ins w:id="76" w:author="lengyelb"/>
          <w:rFonts w:ascii="Courier New" w:eastAsia="MS Mincho" w:hAnsi="Courier New"/>
          <w:sz w:val="16"/>
          <w:szCs w:val="22"/>
          <w:lang w:val="en-US"/>
        </w:rPr>
      </w:pPr>
      <w:ins w:id="77" w:author="lengyelb">
        <w:r w:rsidRPr="00666E29">
          <w:rPr>
            <w:rFonts w:ascii="Courier New" w:eastAsia="MS Mincho" w:hAnsi="Courier New"/>
            <w:sz w:val="16"/>
            <w:szCs w:val="22"/>
            <w:lang w:val="en-US"/>
          </w:rPr>
          <w:t xml:space="preserve">  reference "3GPP TS 28.623</w:t>
        </w:r>
      </w:ins>
    </w:p>
    <w:p w14:paraId="0F8B2307" w14:textId="77777777" w:rsidR="00666E29" w:rsidRPr="00666E29" w:rsidRDefault="00666E29" w:rsidP="00666E29">
      <w:pPr>
        <w:spacing w:after="0"/>
        <w:rPr>
          <w:ins w:id="78" w:author="lengyelb"/>
          <w:rFonts w:ascii="Courier New" w:eastAsia="MS Mincho" w:hAnsi="Courier New"/>
          <w:sz w:val="16"/>
          <w:szCs w:val="22"/>
          <w:lang w:val="en-US"/>
        </w:rPr>
      </w:pPr>
      <w:ins w:id="79" w:author="lengyelb">
        <w:r w:rsidRPr="00666E29">
          <w:rPr>
            <w:rFonts w:ascii="Courier New" w:eastAsia="MS Mincho" w:hAnsi="Courier New"/>
            <w:sz w:val="16"/>
            <w:szCs w:val="22"/>
            <w:lang w:val="en-US"/>
          </w:rPr>
          <w:t xml:space="preserve">      Generic Network Resource Model (NRM)</w:t>
        </w:r>
      </w:ins>
    </w:p>
    <w:p w14:paraId="67CB8C25" w14:textId="77777777" w:rsidR="00666E29" w:rsidRPr="00666E29" w:rsidRDefault="00666E29" w:rsidP="00666E29">
      <w:pPr>
        <w:spacing w:after="0"/>
        <w:rPr>
          <w:ins w:id="80" w:author="lengyelb"/>
          <w:rFonts w:ascii="Courier New" w:eastAsia="MS Mincho" w:hAnsi="Courier New"/>
          <w:sz w:val="16"/>
          <w:szCs w:val="22"/>
          <w:lang w:val="en-US"/>
        </w:rPr>
      </w:pPr>
      <w:ins w:id="81" w:author="lengyelb">
        <w:r w:rsidRPr="00666E29">
          <w:rPr>
            <w:rFonts w:ascii="Courier New" w:eastAsia="MS Mincho" w:hAnsi="Courier New"/>
            <w:sz w:val="16"/>
            <w:szCs w:val="22"/>
            <w:lang w:val="en-US"/>
          </w:rPr>
          <w:t xml:space="preserve">      Integration Reference Point (IRP);</w:t>
        </w:r>
      </w:ins>
    </w:p>
    <w:p w14:paraId="06CC6806" w14:textId="77777777" w:rsidR="00666E29" w:rsidRPr="00666E29" w:rsidRDefault="00666E29" w:rsidP="00666E29">
      <w:pPr>
        <w:spacing w:after="0"/>
        <w:rPr>
          <w:ins w:id="82" w:author="lengyelb"/>
          <w:rFonts w:ascii="Courier New" w:eastAsia="MS Mincho" w:hAnsi="Courier New"/>
          <w:sz w:val="16"/>
          <w:szCs w:val="22"/>
          <w:lang w:val="en-US"/>
        </w:rPr>
      </w:pPr>
      <w:ins w:id="83" w:author="lengyelb">
        <w:r w:rsidRPr="00666E29">
          <w:rPr>
            <w:rFonts w:ascii="Courier New" w:eastAsia="MS Mincho" w:hAnsi="Courier New"/>
            <w:sz w:val="16"/>
            <w:szCs w:val="22"/>
            <w:lang w:val="en-US"/>
          </w:rPr>
          <w:t xml:space="preserve">      Solution Set (SS) definitions</w:t>
        </w:r>
      </w:ins>
    </w:p>
    <w:p w14:paraId="6ABF55F7" w14:textId="77777777" w:rsidR="00666E29" w:rsidRPr="00666E29" w:rsidRDefault="00666E29" w:rsidP="00666E29">
      <w:pPr>
        <w:spacing w:after="0"/>
        <w:rPr>
          <w:ins w:id="84" w:author="lengyelb"/>
          <w:rFonts w:ascii="Courier New" w:eastAsia="MS Mincho" w:hAnsi="Courier New"/>
          <w:sz w:val="16"/>
          <w:szCs w:val="22"/>
          <w:lang w:val="en-US"/>
        </w:rPr>
      </w:pPr>
    </w:p>
    <w:p w14:paraId="4951CFE1" w14:textId="77777777" w:rsidR="00666E29" w:rsidRPr="00666E29" w:rsidRDefault="00666E29" w:rsidP="00666E29">
      <w:pPr>
        <w:spacing w:after="0"/>
        <w:rPr>
          <w:ins w:id="85" w:author="lengyelb"/>
          <w:rFonts w:ascii="Courier New" w:eastAsia="MS Mincho" w:hAnsi="Courier New"/>
          <w:sz w:val="16"/>
          <w:szCs w:val="22"/>
          <w:lang w:val="en-US"/>
        </w:rPr>
      </w:pPr>
      <w:ins w:id="86" w:author="lengyelb">
        <w:r w:rsidRPr="00666E29">
          <w:rPr>
            <w:rFonts w:ascii="Courier New" w:eastAsia="MS Mincho" w:hAnsi="Courier New"/>
            <w:sz w:val="16"/>
            <w:szCs w:val="22"/>
            <w:lang w:val="en-US"/>
          </w:rPr>
          <w:t xml:space="preserve">      3GPP TS 28.622</w:t>
        </w:r>
      </w:ins>
    </w:p>
    <w:p w14:paraId="62A0BAD6" w14:textId="77777777" w:rsidR="00666E29" w:rsidRPr="00666E29" w:rsidRDefault="00666E29" w:rsidP="00666E29">
      <w:pPr>
        <w:spacing w:after="0"/>
        <w:rPr>
          <w:ins w:id="87" w:author="lengyelb"/>
          <w:rFonts w:ascii="Courier New" w:eastAsia="MS Mincho" w:hAnsi="Courier New"/>
          <w:sz w:val="16"/>
          <w:szCs w:val="22"/>
          <w:lang w:val="en-US"/>
        </w:rPr>
      </w:pPr>
      <w:ins w:id="88" w:author="lengyelb">
        <w:r w:rsidRPr="00666E29">
          <w:rPr>
            <w:rFonts w:ascii="Courier New" w:eastAsia="MS Mincho" w:hAnsi="Courier New"/>
            <w:sz w:val="16"/>
            <w:szCs w:val="22"/>
            <w:lang w:val="en-US"/>
          </w:rPr>
          <w:t xml:space="preserve">      Generic Network Resource Model (NRM)</w:t>
        </w:r>
      </w:ins>
    </w:p>
    <w:p w14:paraId="4B2C8440" w14:textId="77777777" w:rsidR="00666E29" w:rsidRPr="00666E29" w:rsidRDefault="00666E29" w:rsidP="00666E29">
      <w:pPr>
        <w:spacing w:after="0"/>
        <w:rPr>
          <w:ins w:id="89" w:author="lengyelb"/>
          <w:rFonts w:ascii="Courier New" w:eastAsia="MS Mincho" w:hAnsi="Courier New"/>
          <w:sz w:val="16"/>
          <w:szCs w:val="22"/>
          <w:lang w:val="en-US"/>
        </w:rPr>
      </w:pPr>
      <w:ins w:id="90" w:author="lengyelb">
        <w:r w:rsidRPr="00666E29">
          <w:rPr>
            <w:rFonts w:ascii="Courier New" w:eastAsia="MS Mincho" w:hAnsi="Courier New"/>
            <w:sz w:val="16"/>
            <w:szCs w:val="22"/>
            <w:lang w:val="en-US"/>
          </w:rPr>
          <w:t xml:space="preserve">      Integration Reference Point (IRP);</w:t>
        </w:r>
      </w:ins>
    </w:p>
    <w:p w14:paraId="05DA634B" w14:textId="77777777" w:rsidR="00666E29" w:rsidRPr="00666E29" w:rsidRDefault="00666E29" w:rsidP="00666E29">
      <w:pPr>
        <w:spacing w:after="0"/>
        <w:rPr>
          <w:ins w:id="91" w:author="lengyelb"/>
          <w:rFonts w:ascii="Courier New" w:eastAsia="MS Mincho" w:hAnsi="Courier New"/>
          <w:sz w:val="16"/>
          <w:szCs w:val="22"/>
          <w:lang w:val="en-US"/>
        </w:rPr>
      </w:pPr>
      <w:ins w:id="92" w:author="lengyelb">
        <w:r w:rsidRPr="00666E29">
          <w:rPr>
            <w:rFonts w:ascii="Courier New" w:eastAsia="MS Mincho" w:hAnsi="Courier New"/>
            <w:sz w:val="16"/>
            <w:szCs w:val="22"/>
            <w:lang w:val="en-US"/>
          </w:rPr>
          <w:t xml:space="preserve">      Information Service (IS)";</w:t>
        </w:r>
      </w:ins>
    </w:p>
    <w:p w14:paraId="261FF822" w14:textId="77777777" w:rsidR="00666E29" w:rsidRPr="00666E29" w:rsidRDefault="00666E29" w:rsidP="00666E29">
      <w:pPr>
        <w:spacing w:after="0"/>
        <w:rPr>
          <w:ins w:id="93" w:author="lengyelb"/>
          <w:rFonts w:ascii="Courier New" w:eastAsia="MS Mincho" w:hAnsi="Courier New"/>
          <w:sz w:val="16"/>
          <w:szCs w:val="22"/>
          <w:lang w:val="en-US"/>
        </w:rPr>
      </w:pPr>
    </w:p>
    <w:p w14:paraId="337EF98F" w14:textId="77777777" w:rsidR="00666E29" w:rsidRPr="00666E29" w:rsidRDefault="00666E29" w:rsidP="00666E29">
      <w:pPr>
        <w:spacing w:after="0"/>
        <w:rPr>
          <w:ins w:id="94" w:author="lengyelb"/>
          <w:rFonts w:ascii="Courier New" w:eastAsia="MS Mincho" w:hAnsi="Courier New"/>
          <w:sz w:val="16"/>
          <w:szCs w:val="22"/>
          <w:lang w:val="en-US"/>
        </w:rPr>
      </w:pPr>
      <w:ins w:id="95" w:author="lengyelb">
        <w:r w:rsidRPr="00666E29">
          <w:rPr>
            <w:rFonts w:ascii="Courier New" w:eastAsia="MS Mincho" w:hAnsi="Courier New"/>
            <w:sz w:val="16"/>
            <w:szCs w:val="22"/>
            <w:lang w:val="en-US"/>
          </w:rPr>
          <w:t xml:space="preserve">  revision 2022-09-28 { reference CR-0191; }</w:t>
        </w:r>
      </w:ins>
    </w:p>
    <w:p w14:paraId="2938A82F" w14:textId="77777777" w:rsidR="00666E29" w:rsidRPr="00666E29" w:rsidRDefault="00666E29" w:rsidP="00666E29">
      <w:pPr>
        <w:spacing w:after="0"/>
        <w:rPr>
          <w:ins w:id="96" w:author="lengyelb"/>
          <w:rFonts w:ascii="Courier New" w:eastAsia="MS Mincho" w:hAnsi="Courier New"/>
          <w:sz w:val="16"/>
          <w:szCs w:val="22"/>
          <w:lang w:val="en-US"/>
        </w:rPr>
      </w:pPr>
      <w:ins w:id="97" w:author="lengyelb">
        <w:r w:rsidRPr="00666E29">
          <w:rPr>
            <w:rFonts w:ascii="Courier New" w:eastAsia="MS Mincho" w:hAnsi="Courier New"/>
            <w:sz w:val="16"/>
            <w:szCs w:val="22"/>
            <w:lang w:val="en-US"/>
          </w:rPr>
          <w:t xml:space="preserve">  </w:t>
        </w:r>
      </w:ins>
    </w:p>
    <w:p w14:paraId="7D98E69E" w14:textId="77777777" w:rsidR="00666E29" w:rsidRPr="00666E29" w:rsidRDefault="00666E29" w:rsidP="00666E29">
      <w:pPr>
        <w:spacing w:after="0"/>
        <w:rPr>
          <w:ins w:id="98" w:author="lengyelb"/>
          <w:rFonts w:ascii="Courier New" w:eastAsia="MS Mincho" w:hAnsi="Courier New"/>
          <w:sz w:val="16"/>
          <w:szCs w:val="22"/>
          <w:lang w:val="en-US"/>
        </w:rPr>
      </w:pPr>
      <w:ins w:id="99" w:author="lengyelb">
        <w:r w:rsidRPr="00666E29">
          <w:rPr>
            <w:rFonts w:ascii="Courier New" w:eastAsia="MS Mincho" w:hAnsi="Courier New"/>
            <w:sz w:val="16"/>
            <w:szCs w:val="22"/>
            <w:lang w:val="en-US"/>
          </w:rPr>
          <w:t xml:space="preserve">  grouping FileGrp {</w:t>
        </w:r>
      </w:ins>
    </w:p>
    <w:p w14:paraId="6DD4298A" w14:textId="77777777" w:rsidR="00666E29" w:rsidRPr="00666E29" w:rsidRDefault="00666E29" w:rsidP="00666E29">
      <w:pPr>
        <w:spacing w:after="0"/>
        <w:rPr>
          <w:ins w:id="100" w:author="lengyelb"/>
          <w:rFonts w:ascii="Courier New" w:eastAsia="MS Mincho" w:hAnsi="Courier New"/>
          <w:sz w:val="16"/>
          <w:szCs w:val="22"/>
          <w:lang w:val="en-US"/>
        </w:rPr>
      </w:pPr>
      <w:ins w:id="101" w:author="lengyelb">
        <w:r w:rsidRPr="00666E29">
          <w:rPr>
            <w:rFonts w:ascii="Courier New" w:eastAsia="MS Mincho" w:hAnsi="Courier New"/>
            <w:sz w:val="16"/>
            <w:szCs w:val="22"/>
            <w:lang w:val="en-US"/>
          </w:rPr>
          <w:t xml:space="preserve">    description "Represents the File IOC.";</w:t>
        </w:r>
      </w:ins>
    </w:p>
    <w:p w14:paraId="7F4A93EE" w14:textId="77777777" w:rsidR="00666E29" w:rsidRPr="00666E29" w:rsidRDefault="00666E29" w:rsidP="00666E29">
      <w:pPr>
        <w:spacing w:after="0"/>
        <w:rPr>
          <w:ins w:id="102" w:author="lengyelb"/>
          <w:rFonts w:ascii="Courier New" w:eastAsia="MS Mincho" w:hAnsi="Courier New"/>
          <w:sz w:val="16"/>
          <w:szCs w:val="22"/>
          <w:lang w:val="en-US"/>
        </w:rPr>
      </w:pPr>
    </w:p>
    <w:p w14:paraId="6B1A1AF4" w14:textId="77777777" w:rsidR="00666E29" w:rsidRPr="00666E29" w:rsidRDefault="00666E29" w:rsidP="00666E29">
      <w:pPr>
        <w:spacing w:after="0"/>
        <w:rPr>
          <w:ins w:id="103" w:author="lengyelb"/>
          <w:rFonts w:ascii="Courier New" w:eastAsia="MS Mincho" w:hAnsi="Courier New"/>
          <w:sz w:val="16"/>
          <w:szCs w:val="22"/>
          <w:lang w:val="en-US"/>
        </w:rPr>
      </w:pPr>
      <w:ins w:id="104" w:author="lengyelb">
        <w:r w:rsidRPr="00666E29">
          <w:rPr>
            <w:rFonts w:ascii="Courier New" w:eastAsia="MS Mincho" w:hAnsi="Courier New"/>
            <w:sz w:val="16"/>
            <w:szCs w:val="22"/>
            <w:lang w:val="en-US"/>
          </w:rPr>
          <w:t xml:space="preserve">    leaf fileLocation {</w:t>
        </w:r>
      </w:ins>
    </w:p>
    <w:p w14:paraId="6388E877" w14:textId="77777777" w:rsidR="00666E29" w:rsidRPr="00666E29" w:rsidRDefault="00666E29" w:rsidP="00666E29">
      <w:pPr>
        <w:spacing w:after="0"/>
        <w:rPr>
          <w:ins w:id="105" w:author="lengyelb"/>
          <w:rFonts w:ascii="Courier New" w:eastAsia="MS Mincho" w:hAnsi="Courier New"/>
          <w:sz w:val="16"/>
          <w:szCs w:val="22"/>
          <w:lang w:val="en-US"/>
        </w:rPr>
      </w:pPr>
      <w:ins w:id="106" w:author="lengyelb">
        <w:r w:rsidRPr="00666E29">
          <w:rPr>
            <w:rFonts w:ascii="Courier New" w:eastAsia="MS Mincho" w:hAnsi="Courier New"/>
            <w:sz w:val="16"/>
            <w:szCs w:val="22"/>
            <w:lang w:val="en-US"/>
          </w:rPr>
          <w:t xml:space="preserve">      type inet:uri ;</w:t>
        </w:r>
      </w:ins>
    </w:p>
    <w:p w14:paraId="164B17BE" w14:textId="77777777" w:rsidR="00666E29" w:rsidRPr="00666E29" w:rsidRDefault="00666E29" w:rsidP="00666E29">
      <w:pPr>
        <w:spacing w:after="0"/>
        <w:rPr>
          <w:ins w:id="107" w:author="lengyelb"/>
          <w:rFonts w:ascii="Courier New" w:eastAsia="MS Mincho" w:hAnsi="Courier New"/>
          <w:sz w:val="16"/>
          <w:szCs w:val="22"/>
          <w:lang w:val="en-US"/>
        </w:rPr>
      </w:pPr>
      <w:ins w:id="108" w:author="lengyelb">
        <w:r w:rsidRPr="00666E29">
          <w:rPr>
            <w:rFonts w:ascii="Courier New" w:eastAsia="MS Mincho" w:hAnsi="Courier New"/>
            <w:sz w:val="16"/>
            <w:szCs w:val="22"/>
            <w:lang w:val="en-US"/>
          </w:rPr>
          <w:t xml:space="preserve">      mandatory true;</w:t>
        </w:r>
      </w:ins>
    </w:p>
    <w:p w14:paraId="59DA86D3" w14:textId="77777777" w:rsidR="00666E29" w:rsidRPr="00666E29" w:rsidRDefault="00666E29" w:rsidP="00666E29">
      <w:pPr>
        <w:spacing w:after="0"/>
        <w:rPr>
          <w:ins w:id="109" w:author="lengyelb"/>
          <w:rFonts w:ascii="Courier New" w:eastAsia="MS Mincho" w:hAnsi="Courier New"/>
          <w:sz w:val="16"/>
          <w:szCs w:val="22"/>
          <w:lang w:val="en-US"/>
        </w:rPr>
      </w:pPr>
      <w:ins w:id="110" w:author="lengyelb">
        <w:r w:rsidRPr="00666E29">
          <w:rPr>
            <w:rFonts w:ascii="Courier New" w:eastAsia="MS Mincho" w:hAnsi="Courier New"/>
            <w:sz w:val="16"/>
            <w:szCs w:val="22"/>
            <w:lang w:val="en-US"/>
          </w:rPr>
          <w:t xml:space="preserve">      yext3gpp:notNotifyable ;</w:t>
        </w:r>
      </w:ins>
    </w:p>
    <w:p w14:paraId="2F732C56" w14:textId="77777777" w:rsidR="00666E29" w:rsidRPr="00666E29" w:rsidRDefault="00666E29" w:rsidP="00666E29">
      <w:pPr>
        <w:spacing w:after="0"/>
        <w:rPr>
          <w:ins w:id="111" w:author="lengyelb"/>
          <w:rFonts w:ascii="Courier New" w:eastAsia="MS Mincho" w:hAnsi="Courier New"/>
          <w:sz w:val="16"/>
          <w:szCs w:val="22"/>
          <w:lang w:val="en-US"/>
        </w:rPr>
      </w:pPr>
      <w:ins w:id="112" w:author="lengyelb">
        <w:r w:rsidRPr="00666E29">
          <w:rPr>
            <w:rFonts w:ascii="Courier New" w:eastAsia="MS Mincho" w:hAnsi="Courier New"/>
            <w:sz w:val="16"/>
            <w:szCs w:val="22"/>
            <w:lang w:val="en-US"/>
          </w:rPr>
          <w:t xml:space="preserve">      description "Location of the file incl. the file transfer protocol, </w:t>
        </w:r>
      </w:ins>
    </w:p>
    <w:p w14:paraId="7078B75B" w14:textId="77777777" w:rsidR="00666E29" w:rsidRPr="00666E29" w:rsidRDefault="00666E29" w:rsidP="00666E29">
      <w:pPr>
        <w:spacing w:after="0"/>
        <w:rPr>
          <w:ins w:id="113" w:author="lengyelb"/>
          <w:rFonts w:ascii="Courier New" w:eastAsia="MS Mincho" w:hAnsi="Courier New"/>
          <w:sz w:val="16"/>
          <w:szCs w:val="22"/>
          <w:lang w:val="en-US"/>
        </w:rPr>
      </w:pPr>
      <w:ins w:id="114" w:author="lengyelb">
        <w:r w:rsidRPr="00666E29">
          <w:rPr>
            <w:rFonts w:ascii="Courier New" w:eastAsia="MS Mincho" w:hAnsi="Courier New"/>
            <w:sz w:val="16"/>
            <w:szCs w:val="22"/>
            <w:lang w:val="en-US"/>
          </w:rPr>
          <w:t xml:space="preserve">        and the file name for the case the file content cannot be retrieved </w:t>
        </w:r>
      </w:ins>
    </w:p>
    <w:p w14:paraId="621F0F46" w14:textId="77777777" w:rsidR="00666E29" w:rsidRPr="00666E29" w:rsidRDefault="00666E29" w:rsidP="00666E29">
      <w:pPr>
        <w:spacing w:after="0"/>
        <w:rPr>
          <w:ins w:id="115" w:author="lengyelb"/>
          <w:rFonts w:ascii="Courier New" w:eastAsia="MS Mincho" w:hAnsi="Courier New"/>
          <w:sz w:val="16"/>
          <w:szCs w:val="22"/>
          <w:lang w:val="en-US"/>
        </w:rPr>
      </w:pPr>
      <w:ins w:id="116" w:author="lengyelb">
        <w:r w:rsidRPr="00666E29">
          <w:rPr>
            <w:rFonts w:ascii="Courier New" w:eastAsia="MS Mincho" w:hAnsi="Courier New"/>
            <w:sz w:val="16"/>
            <w:szCs w:val="22"/>
            <w:lang w:val="en-US"/>
          </w:rPr>
          <w:t xml:space="preserve">        by reading the 'fileContent' attribute.</w:t>
        </w:r>
      </w:ins>
    </w:p>
    <w:p w14:paraId="5C99DBF3" w14:textId="77777777" w:rsidR="00666E29" w:rsidRPr="00666E29" w:rsidRDefault="00666E29" w:rsidP="00666E29">
      <w:pPr>
        <w:spacing w:after="0"/>
        <w:rPr>
          <w:ins w:id="117" w:author="lengyelb"/>
          <w:rFonts w:ascii="Courier New" w:eastAsia="MS Mincho" w:hAnsi="Courier New"/>
          <w:sz w:val="16"/>
          <w:szCs w:val="22"/>
          <w:lang w:val="en-US"/>
        </w:rPr>
      </w:pPr>
      <w:ins w:id="118" w:author="lengyelb">
        <w:r w:rsidRPr="00666E29">
          <w:rPr>
            <w:rFonts w:ascii="Courier New" w:eastAsia="MS Mincho" w:hAnsi="Courier New"/>
            <w:sz w:val="16"/>
            <w:szCs w:val="22"/>
            <w:lang w:val="en-US"/>
          </w:rPr>
          <w:t xml:space="preserve">        </w:t>
        </w:r>
      </w:ins>
    </w:p>
    <w:p w14:paraId="1597EC38" w14:textId="77777777" w:rsidR="00666E29" w:rsidRPr="00666E29" w:rsidRDefault="00666E29" w:rsidP="00666E29">
      <w:pPr>
        <w:spacing w:after="0"/>
        <w:rPr>
          <w:ins w:id="119" w:author="lengyelb"/>
          <w:rFonts w:ascii="Courier New" w:eastAsia="MS Mincho" w:hAnsi="Courier New"/>
          <w:sz w:val="16"/>
          <w:szCs w:val="22"/>
          <w:lang w:val="en-US"/>
        </w:rPr>
      </w:pPr>
      <w:ins w:id="120" w:author="lengyelb">
        <w:r w:rsidRPr="00666E29">
          <w:rPr>
            <w:rFonts w:ascii="Courier New" w:eastAsia="MS Mincho" w:hAnsi="Courier New"/>
            <w:sz w:val="16"/>
            <w:szCs w:val="22"/>
            <w:lang w:val="en-US"/>
          </w:rPr>
          <w:t xml:space="preserve">        The allowed file transfer protocols are:</w:t>
        </w:r>
      </w:ins>
    </w:p>
    <w:p w14:paraId="004DEC40" w14:textId="77777777" w:rsidR="00666E29" w:rsidRPr="00666E29" w:rsidRDefault="00666E29" w:rsidP="00666E29">
      <w:pPr>
        <w:spacing w:after="0"/>
        <w:rPr>
          <w:ins w:id="121" w:author="lengyelb"/>
          <w:rFonts w:ascii="Courier New" w:eastAsia="MS Mincho" w:hAnsi="Courier New"/>
          <w:sz w:val="16"/>
          <w:szCs w:val="22"/>
          <w:lang w:val="en-US"/>
        </w:rPr>
      </w:pPr>
      <w:ins w:id="122" w:author="lengyelb">
        <w:r w:rsidRPr="00666E29">
          <w:rPr>
            <w:rFonts w:ascii="Courier New" w:eastAsia="MS Mincho" w:hAnsi="Courier New"/>
            <w:sz w:val="16"/>
            <w:szCs w:val="22"/>
            <w:lang w:val="en-US"/>
          </w:rPr>
          <w:t xml:space="preserve">        - sftp</w:t>
        </w:r>
      </w:ins>
    </w:p>
    <w:p w14:paraId="486D06CD" w14:textId="77777777" w:rsidR="00666E29" w:rsidRPr="00666E29" w:rsidRDefault="00666E29" w:rsidP="00666E29">
      <w:pPr>
        <w:spacing w:after="0"/>
        <w:rPr>
          <w:ins w:id="123" w:author="lengyelb"/>
          <w:rFonts w:ascii="Courier New" w:eastAsia="MS Mincho" w:hAnsi="Courier New"/>
          <w:sz w:val="16"/>
          <w:szCs w:val="22"/>
          <w:lang w:val="en-US"/>
        </w:rPr>
      </w:pPr>
      <w:ins w:id="124" w:author="lengyelb">
        <w:r w:rsidRPr="00666E29">
          <w:rPr>
            <w:rFonts w:ascii="Courier New" w:eastAsia="MS Mincho" w:hAnsi="Courier New"/>
            <w:sz w:val="16"/>
            <w:szCs w:val="22"/>
            <w:lang w:val="en-US"/>
          </w:rPr>
          <w:t xml:space="preserve">        - ftpes</w:t>
        </w:r>
      </w:ins>
    </w:p>
    <w:p w14:paraId="19AABF1E" w14:textId="77777777" w:rsidR="00666E29" w:rsidRPr="00666E29" w:rsidRDefault="00666E29" w:rsidP="00666E29">
      <w:pPr>
        <w:spacing w:after="0"/>
        <w:rPr>
          <w:ins w:id="125" w:author="lengyelb"/>
          <w:rFonts w:ascii="Courier New" w:eastAsia="MS Mincho" w:hAnsi="Courier New"/>
          <w:sz w:val="16"/>
          <w:szCs w:val="22"/>
          <w:lang w:val="en-US"/>
        </w:rPr>
      </w:pPr>
      <w:ins w:id="126" w:author="lengyelb">
        <w:r w:rsidRPr="00666E29">
          <w:rPr>
            <w:rFonts w:ascii="Courier New" w:eastAsia="MS Mincho" w:hAnsi="Courier New"/>
            <w:sz w:val="16"/>
            <w:szCs w:val="22"/>
            <w:lang w:val="en-US"/>
          </w:rPr>
          <w:t xml:space="preserve">        - https</w:t>
        </w:r>
      </w:ins>
    </w:p>
    <w:p w14:paraId="46729F31" w14:textId="77777777" w:rsidR="00666E29" w:rsidRPr="00666E29" w:rsidRDefault="00666E29" w:rsidP="00666E29">
      <w:pPr>
        <w:spacing w:after="0"/>
        <w:rPr>
          <w:ins w:id="127" w:author="lengyelb"/>
          <w:rFonts w:ascii="Courier New" w:eastAsia="MS Mincho" w:hAnsi="Courier New"/>
          <w:sz w:val="16"/>
          <w:szCs w:val="22"/>
          <w:lang w:val="en-US"/>
        </w:rPr>
      </w:pPr>
      <w:ins w:id="128" w:author="lengyelb">
        <w:r w:rsidRPr="00666E29">
          <w:rPr>
            <w:rFonts w:ascii="Courier New" w:eastAsia="MS Mincho" w:hAnsi="Courier New"/>
            <w:sz w:val="16"/>
            <w:szCs w:val="22"/>
            <w:lang w:val="en-US"/>
          </w:rPr>
          <w:t xml:space="preserve">        </w:t>
        </w:r>
      </w:ins>
    </w:p>
    <w:p w14:paraId="3651E49B" w14:textId="77777777" w:rsidR="00666E29" w:rsidRPr="00666E29" w:rsidRDefault="00666E29" w:rsidP="00666E29">
      <w:pPr>
        <w:spacing w:after="0"/>
        <w:rPr>
          <w:ins w:id="129" w:author="lengyelb"/>
          <w:rFonts w:ascii="Courier New" w:eastAsia="MS Mincho" w:hAnsi="Courier New"/>
          <w:sz w:val="16"/>
          <w:szCs w:val="22"/>
          <w:lang w:val="en-US"/>
        </w:rPr>
      </w:pPr>
      <w:ins w:id="130" w:author="lengyelb">
        <w:r w:rsidRPr="00666E29">
          <w:rPr>
            <w:rFonts w:ascii="Courier New" w:eastAsia="MS Mincho" w:hAnsi="Courier New"/>
            <w:sz w:val="16"/>
            <w:szCs w:val="22"/>
            <w:lang w:val="en-US"/>
          </w:rPr>
          <w:t xml:space="preserve">        Examples:</w:t>
        </w:r>
      </w:ins>
    </w:p>
    <w:p w14:paraId="7EBBE4EC" w14:textId="77777777" w:rsidR="00666E29" w:rsidRPr="00666E29" w:rsidRDefault="00666E29" w:rsidP="00666E29">
      <w:pPr>
        <w:spacing w:after="0"/>
        <w:rPr>
          <w:ins w:id="131" w:author="lengyelb"/>
          <w:rFonts w:ascii="Courier New" w:eastAsia="MS Mincho" w:hAnsi="Courier New"/>
          <w:sz w:val="16"/>
          <w:szCs w:val="22"/>
          <w:lang w:val="en-US"/>
        </w:rPr>
      </w:pPr>
      <w:ins w:id="132" w:author="lengyelb">
        <w:r w:rsidRPr="00666E29">
          <w:rPr>
            <w:rFonts w:ascii="Courier New" w:eastAsia="MS Mincho" w:hAnsi="Courier New"/>
            <w:sz w:val="16"/>
            <w:szCs w:val="22"/>
            <w:lang w:val="en-US"/>
          </w:rPr>
          <w:t xml:space="preserve">        'sftp://companyA.com/datastore/fileName.xml',</w:t>
        </w:r>
      </w:ins>
    </w:p>
    <w:p w14:paraId="094A310B" w14:textId="77777777" w:rsidR="00666E29" w:rsidRPr="00666E29" w:rsidRDefault="00666E29" w:rsidP="00666E29">
      <w:pPr>
        <w:spacing w:after="0"/>
        <w:rPr>
          <w:ins w:id="133" w:author="lengyelb"/>
          <w:rFonts w:ascii="Courier New" w:eastAsia="MS Mincho" w:hAnsi="Courier New"/>
          <w:sz w:val="16"/>
          <w:szCs w:val="22"/>
          <w:lang w:val="en-US"/>
        </w:rPr>
      </w:pPr>
      <w:ins w:id="134" w:author="lengyelb">
        <w:r w:rsidRPr="00666E29">
          <w:rPr>
            <w:rFonts w:ascii="Courier New" w:eastAsia="MS Mincho" w:hAnsi="Courier New"/>
            <w:sz w:val="16"/>
            <w:szCs w:val="22"/>
            <w:lang w:val="en-US"/>
          </w:rPr>
          <w:t xml:space="preserve">        'https://companyA.com/ManagedElement=1/Files=1/File=1'</w:t>
        </w:r>
      </w:ins>
    </w:p>
    <w:p w14:paraId="7E48177C" w14:textId="77777777" w:rsidR="00666E29" w:rsidRPr="00666E29" w:rsidRDefault="00666E29" w:rsidP="00666E29">
      <w:pPr>
        <w:spacing w:after="0"/>
        <w:rPr>
          <w:ins w:id="135" w:author="lengyelb"/>
          <w:rFonts w:ascii="Courier New" w:eastAsia="MS Mincho" w:hAnsi="Courier New"/>
          <w:sz w:val="16"/>
          <w:szCs w:val="22"/>
          <w:lang w:val="en-US"/>
        </w:rPr>
      </w:pPr>
      <w:ins w:id="136" w:author="lengyelb">
        <w:r w:rsidRPr="00666E29">
          <w:rPr>
            <w:rFonts w:ascii="Courier New" w:eastAsia="MS Mincho" w:hAnsi="Courier New"/>
            <w:sz w:val="16"/>
            <w:szCs w:val="22"/>
            <w:lang w:val="en-US"/>
          </w:rPr>
          <w:t xml:space="preserve">        ";</w:t>
        </w:r>
      </w:ins>
    </w:p>
    <w:p w14:paraId="2EB9DB7F" w14:textId="77777777" w:rsidR="00666E29" w:rsidRPr="00666E29" w:rsidRDefault="00666E29" w:rsidP="00666E29">
      <w:pPr>
        <w:spacing w:after="0"/>
        <w:rPr>
          <w:ins w:id="137" w:author="lengyelb"/>
          <w:rFonts w:ascii="Courier New" w:eastAsia="MS Mincho" w:hAnsi="Courier New"/>
          <w:sz w:val="16"/>
          <w:szCs w:val="22"/>
          <w:lang w:val="en-US"/>
        </w:rPr>
      </w:pPr>
      <w:ins w:id="138" w:author="lengyelb">
        <w:r w:rsidRPr="00666E29">
          <w:rPr>
            <w:rFonts w:ascii="Courier New" w:eastAsia="MS Mincho" w:hAnsi="Courier New"/>
            <w:sz w:val="16"/>
            <w:szCs w:val="22"/>
            <w:lang w:val="en-US"/>
          </w:rPr>
          <w:t xml:space="preserve">    }</w:t>
        </w:r>
      </w:ins>
    </w:p>
    <w:p w14:paraId="2B265CE6" w14:textId="77777777" w:rsidR="00666E29" w:rsidRPr="00666E29" w:rsidRDefault="00666E29" w:rsidP="00666E29">
      <w:pPr>
        <w:spacing w:after="0"/>
        <w:rPr>
          <w:ins w:id="139" w:author="lengyelb"/>
          <w:rFonts w:ascii="Courier New" w:eastAsia="MS Mincho" w:hAnsi="Courier New"/>
          <w:sz w:val="16"/>
          <w:szCs w:val="22"/>
          <w:lang w:val="en-US"/>
        </w:rPr>
      </w:pPr>
      <w:ins w:id="140" w:author="lengyelb">
        <w:r w:rsidRPr="00666E29">
          <w:rPr>
            <w:rFonts w:ascii="Courier New" w:eastAsia="MS Mincho" w:hAnsi="Courier New"/>
            <w:sz w:val="16"/>
            <w:szCs w:val="22"/>
            <w:lang w:val="en-US"/>
          </w:rPr>
          <w:t xml:space="preserve">    </w:t>
        </w:r>
      </w:ins>
    </w:p>
    <w:p w14:paraId="79C69B26" w14:textId="77777777" w:rsidR="00666E29" w:rsidRPr="00666E29" w:rsidRDefault="00666E29" w:rsidP="00666E29">
      <w:pPr>
        <w:spacing w:after="0"/>
        <w:rPr>
          <w:ins w:id="141" w:author="lengyelb"/>
          <w:rFonts w:ascii="Courier New" w:eastAsia="MS Mincho" w:hAnsi="Courier New"/>
          <w:sz w:val="16"/>
          <w:szCs w:val="22"/>
          <w:lang w:val="en-US"/>
        </w:rPr>
      </w:pPr>
      <w:ins w:id="142" w:author="lengyelb">
        <w:r w:rsidRPr="00666E29">
          <w:rPr>
            <w:rFonts w:ascii="Courier New" w:eastAsia="MS Mincho" w:hAnsi="Courier New"/>
            <w:sz w:val="16"/>
            <w:szCs w:val="22"/>
            <w:lang w:val="en-US"/>
          </w:rPr>
          <w:t xml:space="preserve">    leaf fileCompression {</w:t>
        </w:r>
      </w:ins>
    </w:p>
    <w:p w14:paraId="533AF877" w14:textId="77777777" w:rsidR="00666E29" w:rsidRPr="00666E29" w:rsidRDefault="00666E29" w:rsidP="00666E29">
      <w:pPr>
        <w:spacing w:after="0"/>
        <w:rPr>
          <w:ins w:id="143" w:author="lengyelb"/>
          <w:rFonts w:ascii="Courier New" w:eastAsia="MS Mincho" w:hAnsi="Courier New"/>
          <w:sz w:val="16"/>
          <w:szCs w:val="22"/>
          <w:lang w:val="en-US"/>
        </w:rPr>
      </w:pPr>
      <w:ins w:id="144" w:author="lengyelb">
        <w:r w:rsidRPr="00666E29">
          <w:rPr>
            <w:rFonts w:ascii="Courier New" w:eastAsia="MS Mincho" w:hAnsi="Courier New"/>
            <w:sz w:val="16"/>
            <w:szCs w:val="22"/>
            <w:lang w:val="en-US"/>
          </w:rPr>
          <w:t xml:space="preserve">      type string ;</w:t>
        </w:r>
      </w:ins>
    </w:p>
    <w:p w14:paraId="185ACA38" w14:textId="77777777" w:rsidR="00666E29" w:rsidRPr="00666E29" w:rsidRDefault="00666E29" w:rsidP="00666E29">
      <w:pPr>
        <w:spacing w:after="0"/>
        <w:rPr>
          <w:ins w:id="145" w:author="lengyelb"/>
          <w:rFonts w:ascii="Courier New" w:eastAsia="MS Mincho" w:hAnsi="Courier New"/>
          <w:sz w:val="16"/>
          <w:szCs w:val="22"/>
          <w:lang w:val="en-US"/>
        </w:rPr>
      </w:pPr>
      <w:ins w:id="146" w:author="lengyelb">
        <w:r w:rsidRPr="00666E29">
          <w:rPr>
            <w:rFonts w:ascii="Courier New" w:eastAsia="MS Mincho" w:hAnsi="Courier New"/>
            <w:sz w:val="16"/>
            <w:szCs w:val="22"/>
            <w:lang w:val="en-US"/>
          </w:rPr>
          <w:t xml:space="preserve">      mandatory true;</w:t>
        </w:r>
      </w:ins>
    </w:p>
    <w:p w14:paraId="6E0C89C7" w14:textId="77777777" w:rsidR="00666E29" w:rsidRPr="00666E29" w:rsidRDefault="00666E29" w:rsidP="00666E29">
      <w:pPr>
        <w:spacing w:after="0"/>
        <w:rPr>
          <w:ins w:id="147" w:author="lengyelb"/>
          <w:rFonts w:ascii="Courier New" w:eastAsia="MS Mincho" w:hAnsi="Courier New"/>
          <w:sz w:val="16"/>
          <w:szCs w:val="22"/>
          <w:lang w:val="en-US"/>
        </w:rPr>
      </w:pPr>
      <w:ins w:id="148" w:author="lengyelb">
        <w:r w:rsidRPr="00666E29">
          <w:rPr>
            <w:rFonts w:ascii="Courier New" w:eastAsia="MS Mincho" w:hAnsi="Courier New"/>
            <w:sz w:val="16"/>
            <w:szCs w:val="22"/>
            <w:lang w:val="en-US"/>
          </w:rPr>
          <w:t xml:space="preserve">      yext3gpp:notNotifyable ;</w:t>
        </w:r>
      </w:ins>
    </w:p>
    <w:p w14:paraId="720E8369" w14:textId="77777777" w:rsidR="00666E29" w:rsidRPr="00666E29" w:rsidRDefault="00666E29" w:rsidP="00666E29">
      <w:pPr>
        <w:spacing w:after="0"/>
        <w:rPr>
          <w:ins w:id="149" w:author="lengyelb"/>
          <w:rFonts w:ascii="Courier New" w:eastAsia="MS Mincho" w:hAnsi="Courier New"/>
          <w:sz w:val="16"/>
          <w:szCs w:val="22"/>
          <w:lang w:val="en-US"/>
        </w:rPr>
      </w:pPr>
      <w:ins w:id="150" w:author="lengyelb">
        <w:r w:rsidRPr="00666E29">
          <w:rPr>
            <w:rFonts w:ascii="Courier New" w:eastAsia="MS Mincho" w:hAnsi="Courier New"/>
            <w:sz w:val="16"/>
            <w:szCs w:val="22"/>
            <w:lang w:val="en-US"/>
          </w:rPr>
          <w:lastRenderedPageBreak/>
          <w:t xml:space="preserve">      description "Name of the algorithm used for compressing the file. </w:t>
        </w:r>
      </w:ins>
    </w:p>
    <w:p w14:paraId="31D4578B" w14:textId="77777777" w:rsidR="00666E29" w:rsidRPr="00666E29" w:rsidRDefault="00666E29" w:rsidP="00666E29">
      <w:pPr>
        <w:spacing w:after="0"/>
        <w:rPr>
          <w:ins w:id="151" w:author="lengyelb"/>
          <w:rFonts w:ascii="Courier New" w:eastAsia="MS Mincho" w:hAnsi="Courier New"/>
          <w:sz w:val="16"/>
          <w:szCs w:val="22"/>
          <w:lang w:val="en-US"/>
        </w:rPr>
      </w:pPr>
      <w:ins w:id="152" w:author="lengyelb">
        <w:r w:rsidRPr="00666E29">
          <w:rPr>
            <w:rFonts w:ascii="Courier New" w:eastAsia="MS Mincho" w:hAnsi="Courier New"/>
            <w:sz w:val="16"/>
            <w:szCs w:val="22"/>
            <w:lang w:val="en-US"/>
          </w:rPr>
          <w:t xml:space="preserve">        An empty or absent 'fileCompression' parameter indicates the file is </w:t>
        </w:r>
      </w:ins>
    </w:p>
    <w:p w14:paraId="3A2F47D6" w14:textId="77777777" w:rsidR="00666E29" w:rsidRPr="00666E29" w:rsidRDefault="00666E29" w:rsidP="00666E29">
      <w:pPr>
        <w:spacing w:after="0"/>
        <w:rPr>
          <w:ins w:id="153" w:author="lengyelb"/>
          <w:rFonts w:ascii="Courier New" w:eastAsia="MS Mincho" w:hAnsi="Courier New"/>
          <w:sz w:val="16"/>
          <w:szCs w:val="22"/>
          <w:lang w:val="en-US"/>
        </w:rPr>
      </w:pPr>
      <w:ins w:id="154" w:author="lengyelb">
        <w:r w:rsidRPr="00666E29">
          <w:rPr>
            <w:rFonts w:ascii="Courier New" w:eastAsia="MS Mincho" w:hAnsi="Courier New"/>
            <w:sz w:val="16"/>
            <w:szCs w:val="22"/>
            <w:lang w:val="en-US"/>
          </w:rPr>
          <w:t xml:space="preserve">        not compressed. The MnS producer selects the compression algorithm. </w:t>
        </w:r>
      </w:ins>
    </w:p>
    <w:p w14:paraId="42E3BC80" w14:textId="77777777" w:rsidR="00666E29" w:rsidRPr="00666E29" w:rsidRDefault="00666E29" w:rsidP="00666E29">
      <w:pPr>
        <w:spacing w:after="0"/>
        <w:rPr>
          <w:ins w:id="155" w:author="lengyelb"/>
          <w:rFonts w:ascii="Courier New" w:eastAsia="MS Mincho" w:hAnsi="Courier New"/>
          <w:sz w:val="16"/>
          <w:szCs w:val="22"/>
          <w:lang w:val="en-US"/>
        </w:rPr>
      </w:pPr>
      <w:ins w:id="156" w:author="lengyelb">
        <w:r w:rsidRPr="00666E29">
          <w:rPr>
            <w:rFonts w:ascii="Courier New" w:eastAsia="MS Mincho" w:hAnsi="Courier New"/>
            <w:sz w:val="16"/>
            <w:szCs w:val="22"/>
            <w:lang w:val="en-US"/>
          </w:rPr>
          <w:t xml:space="preserve">        It is encouraged to use popular algorithms such as GZIP.";</w:t>
        </w:r>
      </w:ins>
    </w:p>
    <w:p w14:paraId="35C35996" w14:textId="77777777" w:rsidR="00666E29" w:rsidRPr="00666E29" w:rsidRDefault="00666E29" w:rsidP="00666E29">
      <w:pPr>
        <w:spacing w:after="0"/>
        <w:rPr>
          <w:ins w:id="157" w:author="lengyelb"/>
          <w:rFonts w:ascii="Courier New" w:eastAsia="MS Mincho" w:hAnsi="Courier New"/>
          <w:sz w:val="16"/>
          <w:szCs w:val="22"/>
          <w:lang w:val="en-US"/>
        </w:rPr>
      </w:pPr>
      <w:ins w:id="158" w:author="lengyelb">
        <w:r w:rsidRPr="00666E29">
          <w:rPr>
            <w:rFonts w:ascii="Courier New" w:eastAsia="MS Mincho" w:hAnsi="Courier New"/>
            <w:sz w:val="16"/>
            <w:szCs w:val="22"/>
            <w:lang w:val="en-US"/>
          </w:rPr>
          <w:t xml:space="preserve">    }</w:t>
        </w:r>
      </w:ins>
    </w:p>
    <w:p w14:paraId="2250963A" w14:textId="77777777" w:rsidR="00666E29" w:rsidRPr="00666E29" w:rsidRDefault="00666E29" w:rsidP="00666E29">
      <w:pPr>
        <w:spacing w:after="0"/>
        <w:rPr>
          <w:ins w:id="159" w:author="lengyelb"/>
          <w:rFonts w:ascii="Courier New" w:eastAsia="MS Mincho" w:hAnsi="Courier New"/>
          <w:sz w:val="16"/>
          <w:szCs w:val="22"/>
          <w:lang w:val="en-US"/>
        </w:rPr>
      </w:pPr>
    </w:p>
    <w:p w14:paraId="089FF488" w14:textId="77777777" w:rsidR="00666E29" w:rsidRPr="00666E29" w:rsidRDefault="00666E29" w:rsidP="00666E29">
      <w:pPr>
        <w:spacing w:after="0"/>
        <w:rPr>
          <w:ins w:id="160" w:author="lengyelb"/>
          <w:rFonts w:ascii="Courier New" w:eastAsia="MS Mincho" w:hAnsi="Courier New"/>
          <w:sz w:val="16"/>
          <w:szCs w:val="22"/>
          <w:lang w:val="en-US"/>
        </w:rPr>
      </w:pPr>
      <w:ins w:id="161" w:author="lengyelb">
        <w:r w:rsidRPr="00666E29">
          <w:rPr>
            <w:rFonts w:ascii="Courier New" w:eastAsia="MS Mincho" w:hAnsi="Courier New"/>
            <w:sz w:val="16"/>
            <w:szCs w:val="22"/>
            <w:lang w:val="en-US"/>
          </w:rPr>
          <w:t xml:space="preserve">    leaf fileSize {</w:t>
        </w:r>
      </w:ins>
    </w:p>
    <w:p w14:paraId="7B74C77D" w14:textId="77777777" w:rsidR="00666E29" w:rsidRPr="00666E29" w:rsidRDefault="00666E29" w:rsidP="00666E29">
      <w:pPr>
        <w:spacing w:after="0"/>
        <w:rPr>
          <w:ins w:id="162" w:author="lengyelb"/>
          <w:rFonts w:ascii="Courier New" w:eastAsia="MS Mincho" w:hAnsi="Courier New"/>
          <w:sz w:val="16"/>
          <w:szCs w:val="22"/>
          <w:lang w:val="en-US"/>
        </w:rPr>
      </w:pPr>
      <w:ins w:id="163" w:author="lengyelb">
        <w:r w:rsidRPr="00666E29">
          <w:rPr>
            <w:rFonts w:ascii="Courier New" w:eastAsia="MS Mincho" w:hAnsi="Courier New"/>
            <w:sz w:val="16"/>
            <w:szCs w:val="22"/>
            <w:lang w:val="en-US"/>
          </w:rPr>
          <w:t xml:space="preserve">      type uint64 ;</w:t>
        </w:r>
      </w:ins>
    </w:p>
    <w:p w14:paraId="4A160E8E" w14:textId="77777777" w:rsidR="00666E29" w:rsidRPr="00666E29" w:rsidRDefault="00666E29" w:rsidP="00666E29">
      <w:pPr>
        <w:spacing w:after="0"/>
        <w:rPr>
          <w:ins w:id="164" w:author="lengyelb"/>
          <w:rFonts w:ascii="Courier New" w:eastAsia="MS Mincho" w:hAnsi="Courier New"/>
          <w:sz w:val="16"/>
          <w:szCs w:val="22"/>
          <w:lang w:val="en-US"/>
        </w:rPr>
      </w:pPr>
      <w:ins w:id="165" w:author="lengyelb">
        <w:r w:rsidRPr="00666E29">
          <w:rPr>
            <w:rFonts w:ascii="Courier New" w:eastAsia="MS Mincho" w:hAnsi="Courier New"/>
            <w:sz w:val="16"/>
            <w:szCs w:val="22"/>
            <w:lang w:val="en-US"/>
          </w:rPr>
          <w:t xml:space="preserve">      mandatory true;</w:t>
        </w:r>
      </w:ins>
    </w:p>
    <w:p w14:paraId="4B393913" w14:textId="77777777" w:rsidR="00666E29" w:rsidRPr="00666E29" w:rsidRDefault="00666E29" w:rsidP="00666E29">
      <w:pPr>
        <w:spacing w:after="0"/>
        <w:rPr>
          <w:ins w:id="166" w:author="lengyelb"/>
          <w:rFonts w:ascii="Courier New" w:eastAsia="MS Mincho" w:hAnsi="Courier New"/>
          <w:sz w:val="16"/>
          <w:szCs w:val="22"/>
          <w:lang w:val="en-US"/>
        </w:rPr>
      </w:pPr>
      <w:ins w:id="167" w:author="lengyelb">
        <w:r w:rsidRPr="00666E29">
          <w:rPr>
            <w:rFonts w:ascii="Courier New" w:eastAsia="MS Mincho" w:hAnsi="Courier New"/>
            <w:sz w:val="16"/>
            <w:szCs w:val="22"/>
            <w:lang w:val="en-US"/>
          </w:rPr>
          <w:t xml:space="preserve">      units bytes;</w:t>
        </w:r>
      </w:ins>
    </w:p>
    <w:p w14:paraId="6D4F5F6C" w14:textId="77777777" w:rsidR="00666E29" w:rsidRPr="00666E29" w:rsidRDefault="00666E29" w:rsidP="00666E29">
      <w:pPr>
        <w:spacing w:after="0"/>
        <w:rPr>
          <w:ins w:id="168" w:author="lengyelb"/>
          <w:rFonts w:ascii="Courier New" w:eastAsia="MS Mincho" w:hAnsi="Courier New"/>
          <w:sz w:val="16"/>
          <w:szCs w:val="22"/>
          <w:lang w:val="en-US"/>
        </w:rPr>
      </w:pPr>
      <w:ins w:id="169" w:author="lengyelb">
        <w:r w:rsidRPr="00666E29">
          <w:rPr>
            <w:rFonts w:ascii="Courier New" w:eastAsia="MS Mincho" w:hAnsi="Courier New"/>
            <w:sz w:val="16"/>
            <w:szCs w:val="22"/>
            <w:lang w:val="en-US"/>
          </w:rPr>
          <w:t xml:space="preserve">      yext3gpp:notNotifyable ;</w:t>
        </w:r>
      </w:ins>
    </w:p>
    <w:p w14:paraId="190CA40E" w14:textId="77777777" w:rsidR="00666E29" w:rsidRPr="00666E29" w:rsidRDefault="00666E29" w:rsidP="00666E29">
      <w:pPr>
        <w:spacing w:after="0"/>
        <w:rPr>
          <w:ins w:id="170" w:author="lengyelb"/>
          <w:rFonts w:ascii="Courier New" w:eastAsia="MS Mincho" w:hAnsi="Courier New"/>
          <w:sz w:val="16"/>
          <w:szCs w:val="22"/>
          <w:lang w:val="en-US"/>
        </w:rPr>
      </w:pPr>
      <w:ins w:id="171" w:author="lengyelb">
        <w:r w:rsidRPr="00666E29">
          <w:rPr>
            <w:rFonts w:ascii="Courier New" w:eastAsia="MS Mincho" w:hAnsi="Courier New"/>
            <w:sz w:val="16"/>
            <w:szCs w:val="22"/>
            <w:lang w:val="en-US"/>
          </w:rPr>
          <w:t xml:space="preserve">      description "Size of the file";</w:t>
        </w:r>
      </w:ins>
    </w:p>
    <w:p w14:paraId="14FE5D45" w14:textId="77777777" w:rsidR="00666E29" w:rsidRPr="00666E29" w:rsidRDefault="00666E29" w:rsidP="00666E29">
      <w:pPr>
        <w:spacing w:after="0"/>
        <w:rPr>
          <w:ins w:id="172" w:author="lengyelb"/>
          <w:rFonts w:ascii="Courier New" w:eastAsia="MS Mincho" w:hAnsi="Courier New"/>
          <w:sz w:val="16"/>
          <w:szCs w:val="22"/>
          <w:lang w:val="en-US"/>
        </w:rPr>
      </w:pPr>
      <w:ins w:id="173" w:author="lengyelb">
        <w:r w:rsidRPr="00666E29">
          <w:rPr>
            <w:rFonts w:ascii="Courier New" w:eastAsia="MS Mincho" w:hAnsi="Courier New"/>
            <w:sz w:val="16"/>
            <w:szCs w:val="22"/>
            <w:lang w:val="en-US"/>
          </w:rPr>
          <w:t xml:space="preserve">    }</w:t>
        </w:r>
      </w:ins>
    </w:p>
    <w:p w14:paraId="7D4CCBAC" w14:textId="77777777" w:rsidR="00666E29" w:rsidRPr="00666E29" w:rsidRDefault="00666E29" w:rsidP="00666E29">
      <w:pPr>
        <w:spacing w:after="0"/>
        <w:rPr>
          <w:ins w:id="174" w:author="lengyelb"/>
          <w:rFonts w:ascii="Courier New" w:eastAsia="MS Mincho" w:hAnsi="Courier New"/>
          <w:sz w:val="16"/>
          <w:szCs w:val="22"/>
          <w:lang w:val="en-US"/>
        </w:rPr>
      </w:pPr>
      <w:ins w:id="175" w:author="lengyelb">
        <w:r w:rsidRPr="00666E29">
          <w:rPr>
            <w:rFonts w:ascii="Courier New" w:eastAsia="MS Mincho" w:hAnsi="Courier New"/>
            <w:sz w:val="16"/>
            <w:szCs w:val="22"/>
            <w:lang w:val="en-US"/>
          </w:rPr>
          <w:t xml:space="preserve">    </w:t>
        </w:r>
      </w:ins>
    </w:p>
    <w:p w14:paraId="062E7AC0" w14:textId="77777777" w:rsidR="00666E29" w:rsidRPr="00666E29" w:rsidRDefault="00666E29" w:rsidP="00666E29">
      <w:pPr>
        <w:spacing w:after="0"/>
        <w:rPr>
          <w:ins w:id="176" w:author="lengyelb"/>
          <w:rFonts w:ascii="Courier New" w:eastAsia="MS Mincho" w:hAnsi="Courier New"/>
          <w:sz w:val="16"/>
          <w:szCs w:val="22"/>
          <w:lang w:val="en-US"/>
        </w:rPr>
      </w:pPr>
      <w:ins w:id="177" w:author="lengyelb">
        <w:r w:rsidRPr="00666E29">
          <w:rPr>
            <w:rFonts w:ascii="Courier New" w:eastAsia="MS Mincho" w:hAnsi="Courier New"/>
            <w:sz w:val="16"/>
            <w:szCs w:val="22"/>
            <w:lang w:val="en-US"/>
          </w:rPr>
          <w:t xml:space="preserve">    leaf fileDataType {</w:t>
        </w:r>
      </w:ins>
    </w:p>
    <w:p w14:paraId="4027D591" w14:textId="77777777" w:rsidR="00666E29" w:rsidRPr="00666E29" w:rsidRDefault="00666E29" w:rsidP="00666E29">
      <w:pPr>
        <w:spacing w:after="0"/>
        <w:rPr>
          <w:ins w:id="178" w:author="lengyelb"/>
          <w:rFonts w:ascii="Courier New" w:eastAsia="MS Mincho" w:hAnsi="Courier New"/>
          <w:sz w:val="16"/>
          <w:szCs w:val="22"/>
          <w:lang w:val="en-US"/>
        </w:rPr>
      </w:pPr>
      <w:ins w:id="179" w:author="lengyelb">
        <w:r w:rsidRPr="00666E29">
          <w:rPr>
            <w:rFonts w:ascii="Courier New" w:eastAsia="MS Mincho" w:hAnsi="Courier New"/>
            <w:sz w:val="16"/>
            <w:szCs w:val="22"/>
            <w:lang w:val="en-US"/>
          </w:rPr>
          <w:t xml:space="preserve">      type enumeration {</w:t>
        </w:r>
      </w:ins>
    </w:p>
    <w:p w14:paraId="5338EFE5" w14:textId="77777777" w:rsidR="00666E29" w:rsidRPr="00666E29" w:rsidRDefault="00666E29" w:rsidP="00666E29">
      <w:pPr>
        <w:spacing w:after="0"/>
        <w:rPr>
          <w:ins w:id="180" w:author="lengyelb"/>
          <w:rFonts w:ascii="Courier New" w:eastAsia="MS Mincho" w:hAnsi="Courier New"/>
          <w:sz w:val="16"/>
          <w:szCs w:val="22"/>
          <w:lang w:val="en-US"/>
        </w:rPr>
      </w:pPr>
      <w:ins w:id="181" w:author="lengyelb">
        <w:r w:rsidRPr="00666E29">
          <w:rPr>
            <w:rFonts w:ascii="Courier New" w:eastAsia="MS Mincho" w:hAnsi="Courier New"/>
            <w:sz w:val="16"/>
            <w:szCs w:val="22"/>
            <w:lang w:val="en-US"/>
          </w:rPr>
          <w:t xml:space="preserve">        enum PERFORMANCE {</w:t>
        </w:r>
      </w:ins>
    </w:p>
    <w:p w14:paraId="4A580453" w14:textId="77777777" w:rsidR="00666E29" w:rsidRPr="00666E29" w:rsidRDefault="00666E29" w:rsidP="00666E29">
      <w:pPr>
        <w:spacing w:after="0"/>
        <w:rPr>
          <w:ins w:id="182" w:author="lengyelb"/>
          <w:rFonts w:ascii="Courier New" w:eastAsia="MS Mincho" w:hAnsi="Courier New"/>
          <w:sz w:val="16"/>
          <w:szCs w:val="22"/>
          <w:lang w:val="en-US"/>
        </w:rPr>
      </w:pPr>
      <w:ins w:id="183" w:author="lengyelb">
        <w:r w:rsidRPr="00666E29">
          <w:rPr>
            <w:rFonts w:ascii="Courier New" w:eastAsia="MS Mincho" w:hAnsi="Courier New"/>
            <w:sz w:val="16"/>
            <w:szCs w:val="22"/>
            <w:lang w:val="en-US"/>
          </w:rPr>
          <w:t xml:space="preserve">          description "The value 'PERFORMANCE' refers to measurements and KPIs";</w:t>
        </w:r>
      </w:ins>
    </w:p>
    <w:p w14:paraId="2DAABFB7" w14:textId="77777777" w:rsidR="00666E29" w:rsidRPr="00666E29" w:rsidRDefault="00666E29" w:rsidP="00666E29">
      <w:pPr>
        <w:spacing w:after="0"/>
        <w:rPr>
          <w:ins w:id="184" w:author="lengyelb"/>
          <w:rFonts w:ascii="Courier New" w:eastAsia="MS Mincho" w:hAnsi="Courier New"/>
          <w:sz w:val="16"/>
          <w:szCs w:val="22"/>
          <w:lang w:val="en-US"/>
        </w:rPr>
      </w:pPr>
      <w:ins w:id="185" w:author="lengyelb">
        <w:r w:rsidRPr="00666E29">
          <w:rPr>
            <w:rFonts w:ascii="Courier New" w:eastAsia="MS Mincho" w:hAnsi="Courier New"/>
            <w:sz w:val="16"/>
            <w:szCs w:val="22"/>
            <w:lang w:val="en-US"/>
          </w:rPr>
          <w:t xml:space="preserve">        }</w:t>
        </w:r>
      </w:ins>
    </w:p>
    <w:p w14:paraId="0A89A7F9" w14:textId="77777777" w:rsidR="00666E29" w:rsidRPr="00666E29" w:rsidRDefault="00666E29" w:rsidP="00666E29">
      <w:pPr>
        <w:spacing w:after="0"/>
        <w:rPr>
          <w:ins w:id="186" w:author="lengyelb"/>
          <w:rFonts w:ascii="Courier New" w:eastAsia="MS Mincho" w:hAnsi="Courier New"/>
          <w:sz w:val="16"/>
          <w:szCs w:val="22"/>
          <w:lang w:val="en-US"/>
        </w:rPr>
      </w:pPr>
      <w:ins w:id="187" w:author="lengyelb">
        <w:r w:rsidRPr="00666E29">
          <w:rPr>
            <w:rFonts w:ascii="Courier New" w:eastAsia="MS Mincho" w:hAnsi="Courier New"/>
            <w:sz w:val="16"/>
            <w:szCs w:val="22"/>
            <w:lang w:val="en-US"/>
          </w:rPr>
          <w:t xml:space="preserve">        enum TRACE;</w:t>
        </w:r>
      </w:ins>
    </w:p>
    <w:p w14:paraId="5DFDC2CA" w14:textId="77777777" w:rsidR="00666E29" w:rsidRPr="00666E29" w:rsidRDefault="00666E29" w:rsidP="00666E29">
      <w:pPr>
        <w:spacing w:after="0"/>
        <w:rPr>
          <w:ins w:id="188" w:author="lengyelb"/>
          <w:rFonts w:ascii="Courier New" w:eastAsia="MS Mincho" w:hAnsi="Courier New"/>
          <w:sz w:val="16"/>
          <w:szCs w:val="22"/>
          <w:lang w:val="en-US"/>
        </w:rPr>
      </w:pPr>
      <w:ins w:id="189" w:author="lengyelb">
        <w:r w:rsidRPr="00666E29">
          <w:rPr>
            <w:rFonts w:ascii="Courier New" w:eastAsia="MS Mincho" w:hAnsi="Courier New"/>
            <w:sz w:val="16"/>
            <w:szCs w:val="22"/>
            <w:lang w:val="en-US"/>
          </w:rPr>
          <w:t xml:space="preserve">        enum ANALYTICS;</w:t>
        </w:r>
      </w:ins>
    </w:p>
    <w:p w14:paraId="6B269639" w14:textId="77777777" w:rsidR="00666E29" w:rsidRPr="00666E29" w:rsidRDefault="00666E29" w:rsidP="00666E29">
      <w:pPr>
        <w:spacing w:after="0"/>
        <w:rPr>
          <w:ins w:id="190" w:author="lengyelb"/>
          <w:rFonts w:ascii="Courier New" w:eastAsia="MS Mincho" w:hAnsi="Courier New"/>
          <w:sz w:val="16"/>
          <w:szCs w:val="22"/>
          <w:lang w:val="en-US"/>
        </w:rPr>
      </w:pPr>
      <w:ins w:id="191" w:author="lengyelb">
        <w:r w:rsidRPr="00666E29">
          <w:rPr>
            <w:rFonts w:ascii="Courier New" w:eastAsia="MS Mincho" w:hAnsi="Courier New"/>
            <w:sz w:val="16"/>
            <w:szCs w:val="22"/>
            <w:lang w:val="en-US"/>
          </w:rPr>
          <w:t xml:space="preserve">        enum PROPRIETARY;</w:t>
        </w:r>
      </w:ins>
    </w:p>
    <w:p w14:paraId="425DF68D" w14:textId="77777777" w:rsidR="00666E29" w:rsidRPr="00666E29" w:rsidRDefault="00666E29" w:rsidP="00666E29">
      <w:pPr>
        <w:spacing w:after="0"/>
        <w:rPr>
          <w:ins w:id="192" w:author="lengyelb"/>
          <w:rFonts w:ascii="Courier New" w:eastAsia="MS Mincho" w:hAnsi="Courier New"/>
          <w:sz w:val="16"/>
          <w:szCs w:val="22"/>
          <w:lang w:val="en-US"/>
        </w:rPr>
      </w:pPr>
      <w:ins w:id="193" w:author="lengyelb">
        <w:r w:rsidRPr="00666E29">
          <w:rPr>
            <w:rFonts w:ascii="Courier New" w:eastAsia="MS Mincho" w:hAnsi="Courier New"/>
            <w:sz w:val="16"/>
            <w:szCs w:val="22"/>
            <w:lang w:val="en-US"/>
          </w:rPr>
          <w:t xml:space="preserve">      }</w:t>
        </w:r>
      </w:ins>
    </w:p>
    <w:p w14:paraId="29C86427" w14:textId="77777777" w:rsidR="00666E29" w:rsidRPr="00666E29" w:rsidRDefault="00666E29" w:rsidP="00666E29">
      <w:pPr>
        <w:spacing w:after="0"/>
        <w:rPr>
          <w:ins w:id="194" w:author="lengyelb"/>
          <w:rFonts w:ascii="Courier New" w:eastAsia="MS Mincho" w:hAnsi="Courier New"/>
          <w:sz w:val="16"/>
          <w:szCs w:val="22"/>
          <w:lang w:val="en-US"/>
        </w:rPr>
      </w:pPr>
      <w:ins w:id="195" w:author="lengyelb">
        <w:r w:rsidRPr="00666E29">
          <w:rPr>
            <w:rFonts w:ascii="Courier New" w:eastAsia="MS Mincho" w:hAnsi="Courier New"/>
            <w:sz w:val="16"/>
            <w:szCs w:val="22"/>
            <w:lang w:val="en-US"/>
          </w:rPr>
          <w:t xml:space="preserve">      mandatory true;</w:t>
        </w:r>
      </w:ins>
    </w:p>
    <w:p w14:paraId="07B6F959" w14:textId="77777777" w:rsidR="00666E29" w:rsidRPr="00666E29" w:rsidRDefault="00666E29" w:rsidP="00666E29">
      <w:pPr>
        <w:spacing w:after="0"/>
        <w:rPr>
          <w:ins w:id="196" w:author="lengyelb"/>
          <w:rFonts w:ascii="Courier New" w:eastAsia="MS Mincho" w:hAnsi="Courier New"/>
          <w:sz w:val="16"/>
          <w:szCs w:val="22"/>
          <w:lang w:val="en-US"/>
        </w:rPr>
      </w:pPr>
      <w:ins w:id="197" w:author="lengyelb">
        <w:r w:rsidRPr="00666E29">
          <w:rPr>
            <w:rFonts w:ascii="Courier New" w:eastAsia="MS Mincho" w:hAnsi="Courier New"/>
            <w:sz w:val="16"/>
            <w:szCs w:val="22"/>
            <w:lang w:val="en-US"/>
          </w:rPr>
          <w:t xml:space="preserve">      yext3gpp:notNotifyable ;</w:t>
        </w:r>
      </w:ins>
    </w:p>
    <w:p w14:paraId="11888242" w14:textId="77777777" w:rsidR="00666E29" w:rsidRPr="00666E29" w:rsidRDefault="00666E29" w:rsidP="00666E29">
      <w:pPr>
        <w:spacing w:after="0"/>
        <w:rPr>
          <w:ins w:id="198" w:author="lengyelb"/>
          <w:rFonts w:ascii="Courier New" w:eastAsia="MS Mincho" w:hAnsi="Courier New"/>
          <w:sz w:val="16"/>
          <w:szCs w:val="22"/>
          <w:lang w:val="en-US"/>
        </w:rPr>
      </w:pPr>
      <w:ins w:id="199" w:author="lengyelb">
        <w:r w:rsidRPr="00666E29">
          <w:rPr>
            <w:rFonts w:ascii="Courier New" w:eastAsia="MS Mincho" w:hAnsi="Courier New"/>
            <w:sz w:val="16"/>
            <w:szCs w:val="22"/>
            <w:lang w:val="en-US"/>
          </w:rPr>
          <w:t xml:space="preserve">      description "Type of the management data stored in the file.";</w:t>
        </w:r>
      </w:ins>
    </w:p>
    <w:p w14:paraId="3CF9D6EC" w14:textId="77777777" w:rsidR="00666E29" w:rsidRPr="00666E29" w:rsidRDefault="00666E29" w:rsidP="00666E29">
      <w:pPr>
        <w:spacing w:after="0"/>
        <w:rPr>
          <w:ins w:id="200" w:author="lengyelb"/>
          <w:rFonts w:ascii="Courier New" w:eastAsia="MS Mincho" w:hAnsi="Courier New"/>
          <w:sz w:val="16"/>
          <w:szCs w:val="22"/>
          <w:lang w:val="en-US"/>
        </w:rPr>
      </w:pPr>
      <w:ins w:id="201" w:author="lengyelb">
        <w:r w:rsidRPr="00666E29">
          <w:rPr>
            <w:rFonts w:ascii="Courier New" w:eastAsia="MS Mincho" w:hAnsi="Courier New"/>
            <w:sz w:val="16"/>
            <w:szCs w:val="22"/>
            <w:lang w:val="en-US"/>
          </w:rPr>
          <w:t xml:space="preserve">    }</w:t>
        </w:r>
      </w:ins>
    </w:p>
    <w:p w14:paraId="57B6F75F" w14:textId="77777777" w:rsidR="00666E29" w:rsidRPr="00666E29" w:rsidRDefault="00666E29" w:rsidP="00666E29">
      <w:pPr>
        <w:spacing w:after="0"/>
        <w:rPr>
          <w:ins w:id="202" w:author="lengyelb"/>
          <w:rFonts w:ascii="Courier New" w:eastAsia="MS Mincho" w:hAnsi="Courier New"/>
          <w:sz w:val="16"/>
          <w:szCs w:val="22"/>
          <w:lang w:val="en-US"/>
        </w:rPr>
      </w:pPr>
      <w:ins w:id="203" w:author="lengyelb">
        <w:r w:rsidRPr="00666E29">
          <w:rPr>
            <w:rFonts w:ascii="Courier New" w:eastAsia="MS Mincho" w:hAnsi="Courier New"/>
            <w:sz w:val="16"/>
            <w:szCs w:val="22"/>
            <w:lang w:val="en-US"/>
          </w:rPr>
          <w:t xml:space="preserve">    </w:t>
        </w:r>
      </w:ins>
    </w:p>
    <w:p w14:paraId="213CD6F9" w14:textId="77777777" w:rsidR="00666E29" w:rsidRPr="00666E29" w:rsidRDefault="00666E29" w:rsidP="00666E29">
      <w:pPr>
        <w:spacing w:after="0"/>
        <w:rPr>
          <w:ins w:id="204" w:author="lengyelb"/>
          <w:rFonts w:ascii="Courier New" w:eastAsia="MS Mincho" w:hAnsi="Courier New"/>
          <w:sz w:val="16"/>
          <w:szCs w:val="22"/>
          <w:lang w:val="en-US"/>
        </w:rPr>
      </w:pPr>
      <w:ins w:id="205" w:author="lengyelb">
        <w:r w:rsidRPr="00666E29">
          <w:rPr>
            <w:rFonts w:ascii="Courier New" w:eastAsia="MS Mincho" w:hAnsi="Courier New"/>
            <w:sz w:val="16"/>
            <w:szCs w:val="22"/>
            <w:lang w:val="en-US"/>
          </w:rPr>
          <w:t xml:space="preserve">    leaf fileFormat {</w:t>
        </w:r>
      </w:ins>
    </w:p>
    <w:p w14:paraId="360FD1AB" w14:textId="77777777" w:rsidR="00666E29" w:rsidRPr="00666E29" w:rsidRDefault="00666E29" w:rsidP="00666E29">
      <w:pPr>
        <w:spacing w:after="0"/>
        <w:rPr>
          <w:ins w:id="206" w:author="lengyelb"/>
          <w:rFonts w:ascii="Courier New" w:eastAsia="MS Mincho" w:hAnsi="Courier New"/>
          <w:sz w:val="16"/>
          <w:szCs w:val="22"/>
          <w:lang w:val="en-US"/>
        </w:rPr>
      </w:pPr>
      <w:ins w:id="207" w:author="lengyelb">
        <w:r w:rsidRPr="00666E29">
          <w:rPr>
            <w:rFonts w:ascii="Courier New" w:eastAsia="MS Mincho" w:hAnsi="Courier New"/>
            <w:sz w:val="16"/>
            <w:szCs w:val="22"/>
            <w:lang w:val="en-US"/>
          </w:rPr>
          <w:t xml:space="preserve">      type string ;</w:t>
        </w:r>
      </w:ins>
    </w:p>
    <w:p w14:paraId="17EB6457" w14:textId="77777777" w:rsidR="00666E29" w:rsidRPr="00666E29" w:rsidRDefault="00666E29" w:rsidP="00666E29">
      <w:pPr>
        <w:spacing w:after="0"/>
        <w:rPr>
          <w:ins w:id="208" w:author="lengyelb"/>
          <w:rFonts w:ascii="Courier New" w:eastAsia="MS Mincho" w:hAnsi="Courier New"/>
          <w:sz w:val="16"/>
          <w:szCs w:val="22"/>
          <w:lang w:val="en-US"/>
        </w:rPr>
      </w:pPr>
      <w:ins w:id="209" w:author="lengyelb">
        <w:r w:rsidRPr="00666E29">
          <w:rPr>
            <w:rFonts w:ascii="Courier New" w:eastAsia="MS Mincho" w:hAnsi="Courier New"/>
            <w:sz w:val="16"/>
            <w:szCs w:val="22"/>
            <w:lang w:val="en-US"/>
          </w:rPr>
          <w:t xml:space="preserve">      mandatory true;</w:t>
        </w:r>
      </w:ins>
    </w:p>
    <w:p w14:paraId="3C752191" w14:textId="77777777" w:rsidR="00666E29" w:rsidRPr="00666E29" w:rsidRDefault="00666E29" w:rsidP="00666E29">
      <w:pPr>
        <w:spacing w:after="0"/>
        <w:rPr>
          <w:ins w:id="210" w:author="lengyelb"/>
          <w:rFonts w:ascii="Courier New" w:eastAsia="MS Mincho" w:hAnsi="Courier New"/>
          <w:sz w:val="16"/>
          <w:szCs w:val="22"/>
          <w:lang w:val="en-US"/>
        </w:rPr>
      </w:pPr>
      <w:ins w:id="211" w:author="lengyelb">
        <w:r w:rsidRPr="00666E29">
          <w:rPr>
            <w:rFonts w:ascii="Courier New" w:eastAsia="MS Mincho" w:hAnsi="Courier New"/>
            <w:sz w:val="16"/>
            <w:szCs w:val="22"/>
            <w:lang w:val="en-US"/>
          </w:rPr>
          <w:t xml:space="preserve">      yext3gpp:notNotifyable ;</w:t>
        </w:r>
      </w:ins>
    </w:p>
    <w:p w14:paraId="749587D9" w14:textId="77777777" w:rsidR="00666E29" w:rsidRPr="00666E29" w:rsidRDefault="00666E29" w:rsidP="00666E29">
      <w:pPr>
        <w:spacing w:after="0"/>
        <w:rPr>
          <w:ins w:id="212" w:author="lengyelb"/>
          <w:rFonts w:ascii="Courier New" w:eastAsia="MS Mincho" w:hAnsi="Courier New"/>
          <w:sz w:val="16"/>
          <w:szCs w:val="22"/>
          <w:lang w:val="en-US"/>
        </w:rPr>
      </w:pPr>
      <w:ins w:id="213" w:author="lengyelb">
        <w:r w:rsidRPr="00666E29">
          <w:rPr>
            <w:rFonts w:ascii="Courier New" w:eastAsia="MS Mincho" w:hAnsi="Courier New"/>
            <w:sz w:val="16"/>
            <w:szCs w:val="22"/>
            <w:lang w:val="en-US"/>
          </w:rPr>
          <w:t xml:space="preserve">      description "Identifier of the XML or ASN.1 schema (incl. its version) </w:t>
        </w:r>
      </w:ins>
    </w:p>
    <w:p w14:paraId="2789774F" w14:textId="77777777" w:rsidR="00666E29" w:rsidRPr="00666E29" w:rsidRDefault="00666E29" w:rsidP="00666E29">
      <w:pPr>
        <w:spacing w:after="0"/>
        <w:rPr>
          <w:ins w:id="214" w:author="lengyelb"/>
          <w:rFonts w:ascii="Courier New" w:eastAsia="MS Mincho" w:hAnsi="Courier New"/>
          <w:sz w:val="16"/>
          <w:szCs w:val="22"/>
          <w:lang w:val="en-US"/>
        </w:rPr>
      </w:pPr>
      <w:ins w:id="215" w:author="lengyelb">
        <w:r w:rsidRPr="00666E29">
          <w:rPr>
            <w:rFonts w:ascii="Courier New" w:eastAsia="MS Mincho" w:hAnsi="Courier New"/>
            <w:sz w:val="16"/>
            <w:szCs w:val="22"/>
            <w:lang w:val="en-US"/>
          </w:rPr>
          <w:t xml:space="preserve">        used to produce the file content.";</w:t>
        </w:r>
      </w:ins>
    </w:p>
    <w:p w14:paraId="5FB2E5B1" w14:textId="77777777" w:rsidR="00666E29" w:rsidRPr="00666E29" w:rsidRDefault="00666E29" w:rsidP="00666E29">
      <w:pPr>
        <w:spacing w:after="0"/>
        <w:rPr>
          <w:ins w:id="216" w:author="lengyelb"/>
          <w:rFonts w:ascii="Courier New" w:eastAsia="MS Mincho" w:hAnsi="Courier New"/>
          <w:sz w:val="16"/>
          <w:szCs w:val="22"/>
          <w:lang w:val="en-US"/>
        </w:rPr>
      </w:pPr>
      <w:ins w:id="217" w:author="lengyelb">
        <w:r w:rsidRPr="00666E29">
          <w:rPr>
            <w:rFonts w:ascii="Courier New" w:eastAsia="MS Mincho" w:hAnsi="Courier New"/>
            <w:sz w:val="16"/>
            <w:szCs w:val="22"/>
            <w:lang w:val="en-US"/>
          </w:rPr>
          <w:t xml:space="preserve">    }</w:t>
        </w:r>
      </w:ins>
    </w:p>
    <w:p w14:paraId="6D22A8E4" w14:textId="77777777" w:rsidR="00666E29" w:rsidRPr="00666E29" w:rsidRDefault="00666E29" w:rsidP="00666E29">
      <w:pPr>
        <w:spacing w:after="0"/>
        <w:rPr>
          <w:ins w:id="218" w:author="lengyelb"/>
          <w:rFonts w:ascii="Courier New" w:eastAsia="MS Mincho" w:hAnsi="Courier New"/>
          <w:sz w:val="16"/>
          <w:szCs w:val="22"/>
          <w:lang w:val="en-US"/>
        </w:rPr>
      </w:pPr>
      <w:ins w:id="219" w:author="lengyelb">
        <w:r w:rsidRPr="00666E29">
          <w:rPr>
            <w:rFonts w:ascii="Courier New" w:eastAsia="MS Mincho" w:hAnsi="Courier New"/>
            <w:sz w:val="16"/>
            <w:szCs w:val="22"/>
            <w:lang w:val="en-US"/>
          </w:rPr>
          <w:t xml:space="preserve">    </w:t>
        </w:r>
      </w:ins>
    </w:p>
    <w:p w14:paraId="65B61AC0" w14:textId="77777777" w:rsidR="00666E29" w:rsidRPr="00666E29" w:rsidRDefault="00666E29" w:rsidP="00666E29">
      <w:pPr>
        <w:spacing w:after="0"/>
        <w:rPr>
          <w:ins w:id="220" w:author="lengyelb"/>
          <w:rFonts w:ascii="Courier New" w:eastAsia="MS Mincho" w:hAnsi="Courier New"/>
          <w:sz w:val="16"/>
          <w:szCs w:val="22"/>
          <w:lang w:val="en-US"/>
        </w:rPr>
      </w:pPr>
      <w:ins w:id="221" w:author="lengyelb">
        <w:r w:rsidRPr="00666E29">
          <w:rPr>
            <w:rFonts w:ascii="Courier New" w:eastAsia="MS Mincho" w:hAnsi="Courier New"/>
            <w:sz w:val="16"/>
            <w:szCs w:val="22"/>
            <w:lang w:val="en-US"/>
          </w:rPr>
          <w:t xml:space="preserve">    leaf fileReadyTime {</w:t>
        </w:r>
      </w:ins>
    </w:p>
    <w:p w14:paraId="162D358F" w14:textId="77777777" w:rsidR="00666E29" w:rsidRPr="00666E29" w:rsidRDefault="00666E29" w:rsidP="00666E29">
      <w:pPr>
        <w:spacing w:after="0"/>
        <w:rPr>
          <w:ins w:id="222" w:author="lengyelb"/>
          <w:rFonts w:ascii="Courier New" w:eastAsia="MS Mincho" w:hAnsi="Courier New"/>
          <w:sz w:val="16"/>
          <w:szCs w:val="22"/>
          <w:lang w:val="en-US"/>
        </w:rPr>
      </w:pPr>
      <w:ins w:id="223" w:author="lengyelb">
        <w:r w:rsidRPr="00666E29">
          <w:rPr>
            <w:rFonts w:ascii="Courier New" w:eastAsia="MS Mincho" w:hAnsi="Courier New"/>
            <w:sz w:val="16"/>
            <w:szCs w:val="22"/>
            <w:lang w:val="en-US"/>
          </w:rPr>
          <w:t xml:space="preserve">      type yang:date-and-time ;</w:t>
        </w:r>
      </w:ins>
    </w:p>
    <w:p w14:paraId="5F6C6173" w14:textId="77777777" w:rsidR="00666E29" w:rsidRPr="00666E29" w:rsidRDefault="00666E29" w:rsidP="00666E29">
      <w:pPr>
        <w:spacing w:after="0"/>
        <w:rPr>
          <w:ins w:id="224" w:author="lengyelb"/>
          <w:rFonts w:ascii="Courier New" w:eastAsia="MS Mincho" w:hAnsi="Courier New"/>
          <w:sz w:val="16"/>
          <w:szCs w:val="22"/>
          <w:lang w:val="en-US"/>
        </w:rPr>
      </w:pPr>
      <w:ins w:id="225" w:author="lengyelb">
        <w:r w:rsidRPr="00666E29">
          <w:rPr>
            <w:rFonts w:ascii="Courier New" w:eastAsia="MS Mincho" w:hAnsi="Courier New"/>
            <w:sz w:val="16"/>
            <w:szCs w:val="22"/>
            <w:lang w:val="en-US"/>
          </w:rPr>
          <w:t xml:space="preserve">      mandatory true;</w:t>
        </w:r>
      </w:ins>
    </w:p>
    <w:p w14:paraId="5BE362F3" w14:textId="77777777" w:rsidR="00666E29" w:rsidRPr="00666E29" w:rsidRDefault="00666E29" w:rsidP="00666E29">
      <w:pPr>
        <w:spacing w:after="0"/>
        <w:rPr>
          <w:ins w:id="226" w:author="lengyelb"/>
          <w:rFonts w:ascii="Courier New" w:eastAsia="MS Mincho" w:hAnsi="Courier New"/>
          <w:sz w:val="16"/>
          <w:szCs w:val="22"/>
          <w:lang w:val="en-US"/>
        </w:rPr>
      </w:pPr>
      <w:ins w:id="227" w:author="lengyelb">
        <w:r w:rsidRPr="00666E29">
          <w:rPr>
            <w:rFonts w:ascii="Courier New" w:eastAsia="MS Mincho" w:hAnsi="Courier New"/>
            <w:sz w:val="16"/>
            <w:szCs w:val="22"/>
            <w:lang w:val="en-US"/>
          </w:rPr>
          <w:t xml:space="preserve">      yext3gpp:notNotifyable ;</w:t>
        </w:r>
      </w:ins>
    </w:p>
    <w:p w14:paraId="3D57ECE1" w14:textId="77777777" w:rsidR="00666E29" w:rsidRPr="00666E29" w:rsidRDefault="00666E29" w:rsidP="00666E29">
      <w:pPr>
        <w:spacing w:after="0"/>
        <w:rPr>
          <w:ins w:id="228" w:author="lengyelb"/>
          <w:rFonts w:ascii="Courier New" w:eastAsia="MS Mincho" w:hAnsi="Courier New"/>
          <w:sz w:val="16"/>
          <w:szCs w:val="22"/>
          <w:lang w:val="en-US"/>
        </w:rPr>
      </w:pPr>
      <w:ins w:id="229" w:author="lengyelb">
        <w:r w:rsidRPr="00666E29">
          <w:rPr>
            <w:rFonts w:ascii="Courier New" w:eastAsia="MS Mincho" w:hAnsi="Courier New"/>
            <w:sz w:val="16"/>
            <w:szCs w:val="22"/>
            <w:lang w:val="en-US"/>
          </w:rPr>
          <w:t xml:space="preserve">      description "Date and time, when the file was closed (the last time) </w:t>
        </w:r>
      </w:ins>
    </w:p>
    <w:p w14:paraId="71273D17" w14:textId="77777777" w:rsidR="00666E29" w:rsidRPr="00666E29" w:rsidRDefault="00666E29" w:rsidP="00666E29">
      <w:pPr>
        <w:spacing w:after="0"/>
        <w:rPr>
          <w:ins w:id="230" w:author="lengyelb"/>
          <w:rFonts w:ascii="Courier New" w:eastAsia="MS Mincho" w:hAnsi="Courier New"/>
          <w:sz w:val="16"/>
          <w:szCs w:val="22"/>
          <w:lang w:val="en-US"/>
        </w:rPr>
      </w:pPr>
      <w:ins w:id="231" w:author="lengyelb">
        <w:r w:rsidRPr="00666E29">
          <w:rPr>
            <w:rFonts w:ascii="Courier New" w:eastAsia="MS Mincho" w:hAnsi="Courier New"/>
            <w:sz w:val="16"/>
            <w:szCs w:val="22"/>
            <w:lang w:val="en-US"/>
          </w:rPr>
          <w:t xml:space="preserve">        and made available on the MnS producer. </w:t>
        </w:r>
      </w:ins>
    </w:p>
    <w:p w14:paraId="095F94E5" w14:textId="77777777" w:rsidR="00666E29" w:rsidRPr="00666E29" w:rsidRDefault="00666E29" w:rsidP="00666E29">
      <w:pPr>
        <w:spacing w:after="0"/>
        <w:rPr>
          <w:ins w:id="232" w:author="lengyelb"/>
          <w:rFonts w:ascii="Courier New" w:eastAsia="MS Mincho" w:hAnsi="Courier New"/>
          <w:sz w:val="16"/>
          <w:szCs w:val="22"/>
          <w:lang w:val="en-US"/>
        </w:rPr>
      </w:pPr>
      <w:ins w:id="233" w:author="lengyelb">
        <w:r w:rsidRPr="00666E29">
          <w:rPr>
            <w:rFonts w:ascii="Courier New" w:eastAsia="MS Mincho" w:hAnsi="Courier New"/>
            <w:sz w:val="16"/>
            <w:szCs w:val="22"/>
            <w:lang w:val="en-US"/>
          </w:rPr>
          <w:t xml:space="preserve">        The file content will not be changed anymore.";</w:t>
        </w:r>
      </w:ins>
    </w:p>
    <w:p w14:paraId="32DFBA48" w14:textId="77777777" w:rsidR="00666E29" w:rsidRPr="00666E29" w:rsidRDefault="00666E29" w:rsidP="00666E29">
      <w:pPr>
        <w:spacing w:after="0"/>
        <w:rPr>
          <w:ins w:id="234" w:author="lengyelb"/>
          <w:rFonts w:ascii="Courier New" w:eastAsia="MS Mincho" w:hAnsi="Courier New"/>
          <w:sz w:val="16"/>
          <w:szCs w:val="22"/>
          <w:lang w:val="en-US"/>
        </w:rPr>
      </w:pPr>
      <w:ins w:id="235" w:author="lengyelb">
        <w:r w:rsidRPr="00666E29">
          <w:rPr>
            <w:rFonts w:ascii="Courier New" w:eastAsia="MS Mincho" w:hAnsi="Courier New"/>
            <w:sz w:val="16"/>
            <w:szCs w:val="22"/>
            <w:lang w:val="en-US"/>
          </w:rPr>
          <w:t xml:space="preserve">    }</w:t>
        </w:r>
      </w:ins>
    </w:p>
    <w:p w14:paraId="4BFA32A0" w14:textId="77777777" w:rsidR="00666E29" w:rsidRPr="00666E29" w:rsidRDefault="00666E29" w:rsidP="00666E29">
      <w:pPr>
        <w:spacing w:after="0"/>
        <w:rPr>
          <w:ins w:id="236" w:author="lengyelb"/>
          <w:rFonts w:ascii="Courier New" w:eastAsia="MS Mincho" w:hAnsi="Courier New"/>
          <w:sz w:val="16"/>
          <w:szCs w:val="22"/>
          <w:lang w:val="en-US"/>
        </w:rPr>
      </w:pPr>
      <w:ins w:id="237" w:author="lengyelb">
        <w:r w:rsidRPr="00666E29">
          <w:rPr>
            <w:rFonts w:ascii="Courier New" w:eastAsia="MS Mincho" w:hAnsi="Courier New"/>
            <w:sz w:val="16"/>
            <w:szCs w:val="22"/>
            <w:lang w:val="en-US"/>
          </w:rPr>
          <w:t xml:space="preserve">    </w:t>
        </w:r>
      </w:ins>
    </w:p>
    <w:p w14:paraId="5874EF21" w14:textId="77777777" w:rsidR="00666E29" w:rsidRPr="00666E29" w:rsidRDefault="00666E29" w:rsidP="00666E29">
      <w:pPr>
        <w:spacing w:after="0"/>
        <w:rPr>
          <w:ins w:id="238" w:author="lengyelb"/>
          <w:rFonts w:ascii="Courier New" w:eastAsia="MS Mincho" w:hAnsi="Courier New"/>
          <w:sz w:val="16"/>
          <w:szCs w:val="22"/>
          <w:lang w:val="en-US"/>
        </w:rPr>
      </w:pPr>
      <w:ins w:id="239" w:author="lengyelb">
        <w:r w:rsidRPr="00666E29">
          <w:rPr>
            <w:rFonts w:ascii="Courier New" w:eastAsia="MS Mincho" w:hAnsi="Courier New"/>
            <w:sz w:val="16"/>
            <w:szCs w:val="22"/>
            <w:lang w:val="en-US"/>
          </w:rPr>
          <w:t xml:space="preserve">    leaf fileExpirationTime {</w:t>
        </w:r>
      </w:ins>
    </w:p>
    <w:p w14:paraId="19069803" w14:textId="77777777" w:rsidR="00666E29" w:rsidRPr="00666E29" w:rsidRDefault="00666E29" w:rsidP="00666E29">
      <w:pPr>
        <w:spacing w:after="0"/>
        <w:rPr>
          <w:ins w:id="240" w:author="lengyelb"/>
          <w:rFonts w:ascii="Courier New" w:eastAsia="MS Mincho" w:hAnsi="Courier New"/>
          <w:sz w:val="16"/>
          <w:szCs w:val="22"/>
          <w:lang w:val="en-US"/>
        </w:rPr>
      </w:pPr>
      <w:ins w:id="241" w:author="lengyelb">
        <w:r w:rsidRPr="00666E29">
          <w:rPr>
            <w:rFonts w:ascii="Courier New" w:eastAsia="MS Mincho" w:hAnsi="Courier New"/>
            <w:sz w:val="16"/>
            <w:szCs w:val="22"/>
            <w:lang w:val="en-US"/>
          </w:rPr>
          <w:t xml:space="preserve">      type yang:date-and-time ;</w:t>
        </w:r>
      </w:ins>
    </w:p>
    <w:p w14:paraId="2D026875" w14:textId="77777777" w:rsidR="00666E29" w:rsidRPr="00666E29" w:rsidRDefault="00666E29" w:rsidP="00666E29">
      <w:pPr>
        <w:spacing w:after="0"/>
        <w:rPr>
          <w:ins w:id="242" w:author="lengyelb"/>
          <w:rFonts w:ascii="Courier New" w:eastAsia="MS Mincho" w:hAnsi="Courier New"/>
          <w:sz w:val="16"/>
          <w:szCs w:val="22"/>
          <w:lang w:val="en-US"/>
        </w:rPr>
      </w:pPr>
      <w:ins w:id="243" w:author="lengyelb">
        <w:r w:rsidRPr="00666E29">
          <w:rPr>
            <w:rFonts w:ascii="Courier New" w:eastAsia="MS Mincho" w:hAnsi="Courier New"/>
            <w:sz w:val="16"/>
            <w:szCs w:val="22"/>
            <w:lang w:val="en-US"/>
          </w:rPr>
          <w:t xml:space="preserve">      mandatory true;</w:t>
        </w:r>
      </w:ins>
    </w:p>
    <w:p w14:paraId="506E2147" w14:textId="77777777" w:rsidR="00666E29" w:rsidRPr="00666E29" w:rsidRDefault="00666E29" w:rsidP="00666E29">
      <w:pPr>
        <w:spacing w:after="0"/>
        <w:rPr>
          <w:ins w:id="244" w:author="lengyelb"/>
          <w:rFonts w:ascii="Courier New" w:eastAsia="MS Mincho" w:hAnsi="Courier New"/>
          <w:sz w:val="16"/>
          <w:szCs w:val="22"/>
          <w:lang w:val="en-US"/>
        </w:rPr>
      </w:pPr>
      <w:ins w:id="245" w:author="lengyelb">
        <w:r w:rsidRPr="00666E29">
          <w:rPr>
            <w:rFonts w:ascii="Courier New" w:eastAsia="MS Mincho" w:hAnsi="Courier New"/>
            <w:sz w:val="16"/>
            <w:szCs w:val="22"/>
            <w:lang w:val="en-US"/>
          </w:rPr>
          <w:t xml:space="preserve">      yext3gpp:notNotifyable ;</w:t>
        </w:r>
      </w:ins>
    </w:p>
    <w:p w14:paraId="2BFF734A" w14:textId="77777777" w:rsidR="00666E29" w:rsidRPr="00666E29" w:rsidRDefault="00666E29" w:rsidP="00666E29">
      <w:pPr>
        <w:spacing w:after="0"/>
        <w:rPr>
          <w:ins w:id="246" w:author="lengyelb"/>
          <w:rFonts w:ascii="Courier New" w:eastAsia="MS Mincho" w:hAnsi="Courier New"/>
          <w:sz w:val="16"/>
          <w:szCs w:val="22"/>
          <w:lang w:val="en-US"/>
        </w:rPr>
      </w:pPr>
      <w:ins w:id="247" w:author="lengyelb">
        <w:r w:rsidRPr="00666E29">
          <w:rPr>
            <w:rFonts w:ascii="Courier New" w:eastAsia="MS Mincho" w:hAnsi="Courier New"/>
            <w:sz w:val="16"/>
            <w:szCs w:val="22"/>
            <w:lang w:val="en-US"/>
          </w:rPr>
          <w:t xml:space="preserve">      description "Date and time after which the file may be deleted.";</w:t>
        </w:r>
      </w:ins>
    </w:p>
    <w:p w14:paraId="01F6B734" w14:textId="77777777" w:rsidR="00666E29" w:rsidRPr="00666E29" w:rsidRDefault="00666E29" w:rsidP="00666E29">
      <w:pPr>
        <w:spacing w:after="0"/>
        <w:rPr>
          <w:ins w:id="248" w:author="lengyelb"/>
          <w:rFonts w:ascii="Courier New" w:eastAsia="MS Mincho" w:hAnsi="Courier New"/>
          <w:sz w:val="16"/>
          <w:szCs w:val="22"/>
          <w:lang w:val="en-US"/>
        </w:rPr>
      </w:pPr>
      <w:ins w:id="249" w:author="lengyelb">
        <w:r w:rsidRPr="00666E29">
          <w:rPr>
            <w:rFonts w:ascii="Courier New" w:eastAsia="MS Mincho" w:hAnsi="Courier New"/>
            <w:sz w:val="16"/>
            <w:szCs w:val="22"/>
            <w:lang w:val="en-US"/>
          </w:rPr>
          <w:t xml:space="preserve">    }</w:t>
        </w:r>
      </w:ins>
    </w:p>
    <w:p w14:paraId="70DEE6C8" w14:textId="77777777" w:rsidR="00666E29" w:rsidRPr="00666E29" w:rsidRDefault="00666E29" w:rsidP="00666E29">
      <w:pPr>
        <w:spacing w:after="0"/>
        <w:rPr>
          <w:ins w:id="250" w:author="lengyelb"/>
          <w:rFonts w:ascii="Courier New" w:eastAsia="MS Mincho" w:hAnsi="Courier New"/>
          <w:sz w:val="16"/>
          <w:szCs w:val="22"/>
          <w:lang w:val="en-US"/>
        </w:rPr>
      </w:pPr>
      <w:ins w:id="251" w:author="lengyelb">
        <w:r w:rsidRPr="00666E29">
          <w:rPr>
            <w:rFonts w:ascii="Courier New" w:eastAsia="MS Mincho" w:hAnsi="Courier New"/>
            <w:sz w:val="16"/>
            <w:szCs w:val="22"/>
            <w:lang w:val="en-US"/>
          </w:rPr>
          <w:t xml:space="preserve">    </w:t>
        </w:r>
      </w:ins>
    </w:p>
    <w:p w14:paraId="32487CE6" w14:textId="77777777" w:rsidR="00666E29" w:rsidRPr="00666E29" w:rsidRDefault="00666E29" w:rsidP="00666E29">
      <w:pPr>
        <w:spacing w:after="0"/>
        <w:rPr>
          <w:ins w:id="252" w:author="lengyelb"/>
          <w:rFonts w:ascii="Courier New" w:eastAsia="MS Mincho" w:hAnsi="Courier New"/>
          <w:sz w:val="16"/>
          <w:szCs w:val="22"/>
          <w:lang w:val="en-US"/>
        </w:rPr>
      </w:pPr>
      <w:ins w:id="253" w:author="lengyelb">
        <w:r w:rsidRPr="00666E29">
          <w:rPr>
            <w:rFonts w:ascii="Courier New" w:eastAsia="MS Mincho" w:hAnsi="Courier New"/>
            <w:sz w:val="16"/>
            <w:szCs w:val="22"/>
            <w:lang w:val="en-US"/>
          </w:rPr>
          <w:t xml:space="preserve">    leaf fileContent {</w:t>
        </w:r>
      </w:ins>
    </w:p>
    <w:p w14:paraId="21EC3FE0" w14:textId="77777777" w:rsidR="00666E29" w:rsidRPr="00666E29" w:rsidRDefault="00666E29" w:rsidP="00666E29">
      <w:pPr>
        <w:spacing w:after="0"/>
        <w:rPr>
          <w:ins w:id="254" w:author="lengyelb"/>
          <w:rFonts w:ascii="Courier New" w:eastAsia="MS Mincho" w:hAnsi="Courier New"/>
          <w:sz w:val="16"/>
          <w:szCs w:val="22"/>
          <w:lang w:val="en-US"/>
        </w:rPr>
      </w:pPr>
      <w:ins w:id="255" w:author="lengyelb">
        <w:r w:rsidRPr="00666E29">
          <w:rPr>
            <w:rFonts w:ascii="Courier New" w:eastAsia="MS Mincho" w:hAnsi="Courier New"/>
            <w:sz w:val="16"/>
            <w:szCs w:val="22"/>
            <w:lang w:val="en-US"/>
          </w:rPr>
          <w:t xml:space="preserve">      type string ; // String is very restrictive</w:t>
        </w:r>
      </w:ins>
    </w:p>
    <w:p w14:paraId="7F5B3050" w14:textId="77777777" w:rsidR="00666E29" w:rsidRPr="00666E29" w:rsidRDefault="00666E29" w:rsidP="00666E29">
      <w:pPr>
        <w:spacing w:after="0"/>
        <w:rPr>
          <w:ins w:id="256" w:author="lengyelb"/>
          <w:rFonts w:ascii="Courier New" w:eastAsia="MS Mincho" w:hAnsi="Courier New"/>
          <w:sz w:val="16"/>
          <w:szCs w:val="22"/>
          <w:lang w:val="en-US"/>
        </w:rPr>
      </w:pPr>
      <w:ins w:id="257" w:author="lengyelb">
        <w:r w:rsidRPr="00666E29">
          <w:rPr>
            <w:rFonts w:ascii="Courier New" w:eastAsia="MS Mincho" w:hAnsi="Courier New"/>
            <w:sz w:val="16"/>
            <w:szCs w:val="22"/>
            <w:lang w:val="en-US"/>
          </w:rPr>
          <w:t xml:space="preserve">      mandatory true;</w:t>
        </w:r>
      </w:ins>
    </w:p>
    <w:p w14:paraId="68597940" w14:textId="77777777" w:rsidR="00666E29" w:rsidRPr="00666E29" w:rsidRDefault="00666E29" w:rsidP="00666E29">
      <w:pPr>
        <w:spacing w:after="0"/>
        <w:rPr>
          <w:ins w:id="258" w:author="lengyelb"/>
          <w:rFonts w:ascii="Courier New" w:eastAsia="MS Mincho" w:hAnsi="Courier New"/>
          <w:sz w:val="16"/>
          <w:szCs w:val="22"/>
          <w:lang w:val="en-US"/>
        </w:rPr>
      </w:pPr>
      <w:ins w:id="259" w:author="lengyelb">
        <w:r w:rsidRPr="00666E29">
          <w:rPr>
            <w:rFonts w:ascii="Courier New" w:eastAsia="MS Mincho" w:hAnsi="Courier New"/>
            <w:sz w:val="16"/>
            <w:szCs w:val="22"/>
            <w:lang w:val="en-US"/>
          </w:rPr>
          <w:t xml:space="preserve">      yext3gpp:notNotifyable ;</w:t>
        </w:r>
      </w:ins>
    </w:p>
    <w:p w14:paraId="4B8D86C2" w14:textId="77777777" w:rsidR="00666E29" w:rsidRPr="00666E29" w:rsidRDefault="00666E29" w:rsidP="00666E29">
      <w:pPr>
        <w:spacing w:after="0"/>
        <w:rPr>
          <w:ins w:id="260" w:author="lengyelb"/>
          <w:rFonts w:ascii="Courier New" w:eastAsia="MS Mincho" w:hAnsi="Courier New"/>
          <w:sz w:val="16"/>
          <w:szCs w:val="22"/>
          <w:lang w:val="en-US"/>
        </w:rPr>
      </w:pPr>
      <w:ins w:id="261" w:author="lengyelb">
        <w:r w:rsidRPr="00666E29">
          <w:rPr>
            <w:rFonts w:ascii="Courier New" w:eastAsia="MS Mincho" w:hAnsi="Courier New"/>
            <w:sz w:val="16"/>
            <w:szCs w:val="22"/>
            <w:lang w:val="en-US"/>
          </w:rPr>
          <w:t xml:space="preserve">      description "File content";  </w:t>
        </w:r>
      </w:ins>
    </w:p>
    <w:p w14:paraId="0F7799A5" w14:textId="77777777" w:rsidR="00666E29" w:rsidRPr="00666E29" w:rsidRDefault="00666E29" w:rsidP="00666E29">
      <w:pPr>
        <w:spacing w:after="0"/>
        <w:rPr>
          <w:ins w:id="262" w:author="lengyelb"/>
          <w:rFonts w:ascii="Courier New" w:eastAsia="MS Mincho" w:hAnsi="Courier New"/>
          <w:sz w:val="16"/>
          <w:szCs w:val="22"/>
          <w:lang w:val="en-US"/>
        </w:rPr>
      </w:pPr>
      <w:ins w:id="263" w:author="lengyelb">
        <w:r w:rsidRPr="00666E29">
          <w:rPr>
            <w:rFonts w:ascii="Courier New" w:eastAsia="MS Mincho" w:hAnsi="Courier New"/>
            <w:sz w:val="16"/>
            <w:szCs w:val="22"/>
            <w:lang w:val="en-US"/>
          </w:rPr>
          <w:t xml:space="preserve">    }</w:t>
        </w:r>
      </w:ins>
    </w:p>
    <w:p w14:paraId="7A4E0842" w14:textId="77777777" w:rsidR="00666E29" w:rsidRPr="00666E29" w:rsidRDefault="00666E29" w:rsidP="00666E29">
      <w:pPr>
        <w:spacing w:after="0"/>
        <w:rPr>
          <w:ins w:id="264" w:author="lengyelb"/>
          <w:rFonts w:ascii="Courier New" w:eastAsia="MS Mincho" w:hAnsi="Courier New"/>
          <w:sz w:val="16"/>
          <w:szCs w:val="22"/>
          <w:lang w:val="en-US"/>
        </w:rPr>
      </w:pPr>
    </w:p>
    <w:p w14:paraId="1E9FCA75" w14:textId="77777777" w:rsidR="00666E29" w:rsidRPr="00666E29" w:rsidRDefault="00666E29" w:rsidP="00666E29">
      <w:pPr>
        <w:spacing w:after="0"/>
        <w:rPr>
          <w:ins w:id="265" w:author="lengyelb"/>
          <w:rFonts w:ascii="Courier New" w:eastAsia="MS Mincho" w:hAnsi="Courier New"/>
          <w:sz w:val="16"/>
          <w:szCs w:val="22"/>
          <w:lang w:val="en-US"/>
        </w:rPr>
      </w:pPr>
      <w:ins w:id="266" w:author="lengyelb">
        <w:r w:rsidRPr="00666E29">
          <w:rPr>
            <w:rFonts w:ascii="Courier New" w:eastAsia="MS Mincho" w:hAnsi="Courier New"/>
            <w:sz w:val="16"/>
            <w:szCs w:val="22"/>
            <w:lang w:val="en-US"/>
          </w:rPr>
          <w:t xml:space="preserve">    leaf-list jobRef {</w:t>
        </w:r>
      </w:ins>
    </w:p>
    <w:p w14:paraId="7326B55B" w14:textId="77777777" w:rsidR="00666E29" w:rsidRPr="00666E29" w:rsidRDefault="00666E29" w:rsidP="00666E29">
      <w:pPr>
        <w:spacing w:after="0"/>
        <w:rPr>
          <w:ins w:id="267" w:author="lengyelb"/>
          <w:rFonts w:ascii="Courier New" w:eastAsia="MS Mincho" w:hAnsi="Courier New"/>
          <w:sz w:val="16"/>
          <w:szCs w:val="22"/>
          <w:lang w:val="en-US"/>
        </w:rPr>
      </w:pPr>
      <w:ins w:id="268" w:author="lengyelb">
        <w:r w:rsidRPr="00666E29">
          <w:rPr>
            <w:rFonts w:ascii="Courier New" w:eastAsia="MS Mincho" w:hAnsi="Courier New"/>
            <w:sz w:val="16"/>
            <w:szCs w:val="22"/>
            <w:lang w:val="en-US"/>
          </w:rPr>
          <w:t xml:space="preserve">      type types3gpp:DistinguishedName ;</w:t>
        </w:r>
      </w:ins>
    </w:p>
    <w:p w14:paraId="2F084F82" w14:textId="77777777" w:rsidR="00666E29" w:rsidRPr="00666E29" w:rsidRDefault="00666E29" w:rsidP="00666E29">
      <w:pPr>
        <w:spacing w:after="0"/>
        <w:rPr>
          <w:ins w:id="269" w:author="lengyelb"/>
          <w:rFonts w:ascii="Courier New" w:eastAsia="MS Mincho" w:hAnsi="Courier New"/>
          <w:sz w:val="16"/>
          <w:szCs w:val="22"/>
          <w:lang w:val="en-US"/>
        </w:rPr>
      </w:pPr>
      <w:ins w:id="270" w:author="lengyelb">
        <w:r w:rsidRPr="00666E29">
          <w:rPr>
            <w:rFonts w:ascii="Courier New" w:eastAsia="MS Mincho" w:hAnsi="Courier New"/>
            <w:sz w:val="16"/>
            <w:szCs w:val="22"/>
            <w:lang w:val="en-US"/>
          </w:rPr>
          <w:t xml:space="preserve">      yext3gpp:notNotifyable ;</w:t>
        </w:r>
      </w:ins>
    </w:p>
    <w:p w14:paraId="6CDEF3FB" w14:textId="77777777" w:rsidR="00666E29" w:rsidRPr="00666E29" w:rsidRDefault="00666E29" w:rsidP="00666E29">
      <w:pPr>
        <w:spacing w:after="0"/>
        <w:rPr>
          <w:ins w:id="271" w:author="lengyelb"/>
          <w:rFonts w:ascii="Courier New" w:eastAsia="MS Mincho" w:hAnsi="Courier New"/>
          <w:sz w:val="16"/>
          <w:szCs w:val="22"/>
          <w:lang w:val="en-US"/>
        </w:rPr>
      </w:pPr>
      <w:ins w:id="272" w:author="lengyelb">
        <w:r w:rsidRPr="00666E29">
          <w:rPr>
            <w:rFonts w:ascii="Courier New" w:eastAsia="MS Mincho" w:hAnsi="Courier New"/>
            <w:sz w:val="16"/>
            <w:szCs w:val="22"/>
            <w:lang w:val="en-US"/>
          </w:rPr>
          <w:t xml:space="preserve">      description "Object instance of the 'PerfMetricJob' or 'TraceJob' </w:t>
        </w:r>
      </w:ins>
    </w:p>
    <w:p w14:paraId="4042E882" w14:textId="77777777" w:rsidR="00666E29" w:rsidRPr="00666E29" w:rsidRDefault="00666E29" w:rsidP="00666E29">
      <w:pPr>
        <w:spacing w:after="0"/>
        <w:rPr>
          <w:ins w:id="273" w:author="lengyelb"/>
          <w:rFonts w:ascii="Courier New" w:eastAsia="MS Mincho" w:hAnsi="Courier New"/>
          <w:sz w:val="16"/>
          <w:szCs w:val="22"/>
          <w:lang w:val="en-US"/>
        </w:rPr>
      </w:pPr>
      <w:ins w:id="274" w:author="lengyelb">
        <w:r w:rsidRPr="00666E29">
          <w:rPr>
            <w:rFonts w:ascii="Courier New" w:eastAsia="MS Mincho" w:hAnsi="Courier New"/>
            <w:sz w:val="16"/>
            <w:szCs w:val="22"/>
            <w:lang w:val="en-US"/>
          </w:rPr>
          <w:t xml:space="preserve">        that produced the file.";</w:t>
        </w:r>
      </w:ins>
    </w:p>
    <w:p w14:paraId="61DE94AC" w14:textId="77777777" w:rsidR="00666E29" w:rsidRPr="00666E29" w:rsidRDefault="00666E29" w:rsidP="00666E29">
      <w:pPr>
        <w:spacing w:after="0"/>
        <w:rPr>
          <w:ins w:id="275" w:author="lengyelb"/>
          <w:rFonts w:ascii="Courier New" w:eastAsia="MS Mincho" w:hAnsi="Courier New"/>
          <w:sz w:val="16"/>
          <w:szCs w:val="22"/>
          <w:lang w:val="en-US"/>
        </w:rPr>
      </w:pPr>
      <w:ins w:id="276" w:author="lengyelb">
        <w:r w:rsidRPr="00666E29">
          <w:rPr>
            <w:rFonts w:ascii="Courier New" w:eastAsia="MS Mincho" w:hAnsi="Courier New"/>
            <w:sz w:val="16"/>
            <w:szCs w:val="22"/>
            <w:lang w:val="en-US"/>
          </w:rPr>
          <w:t xml:space="preserve">    }</w:t>
        </w:r>
      </w:ins>
    </w:p>
    <w:p w14:paraId="32FA7555" w14:textId="77777777" w:rsidR="00666E29" w:rsidRPr="00666E29" w:rsidRDefault="00666E29" w:rsidP="00666E29">
      <w:pPr>
        <w:spacing w:after="0"/>
        <w:rPr>
          <w:ins w:id="277" w:author="lengyelb"/>
          <w:rFonts w:ascii="Courier New" w:eastAsia="MS Mincho" w:hAnsi="Courier New"/>
          <w:sz w:val="16"/>
          <w:szCs w:val="22"/>
          <w:lang w:val="en-US"/>
        </w:rPr>
      </w:pPr>
      <w:ins w:id="278" w:author="lengyelb">
        <w:r w:rsidRPr="00666E29">
          <w:rPr>
            <w:rFonts w:ascii="Courier New" w:eastAsia="MS Mincho" w:hAnsi="Courier New"/>
            <w:sz w:val="16"/>
            <w:szCs w:val="22"/>
            <w:lang w:val="en-US"/>
          </w:rPr>
          <w:t xml:space="preserve">    </w:t>
        </w:r>
      </w:ins>
    </w:p>
    <w:p w14:paraId="4D741877" w14:textId="77777777" w:rsidR="00666E29" w:rsidRPr="00666E29" w:rsidRDefault="00666E29" w:rsidP="00666E29">
      <w:pPr>
        <w:spacing w:after="0"/>
        <w:rPr>
          <w:ins w:id="279" w:author="lengyelb"/>
          <w:rFonts w:ascii="Courier New" w:eastAsia="MS Mincho" w:hAnsi="Courier New"/>
          <w:sz w:val="16"/>
          <w:szCs w:val="22"/>
          <w:lang w:val="en-US"/>
        </w:rPr>
      </w:pPr>
      <w:ins w:id="280" w:author="lengyelb">
        <w:r w:rsidRPr="00666E29">
          <w:rPr>
            <w:rFonts w:ascii="Courier New" w:eastAsia="MS Mincho" w:hAnsi="Courier New"/>
            <w:sz w:val="16"/>
            <w:szCs w:val="22"/>
            <w:lang w:val="en-US"/>
          </w:rPr>
          <w:t xml:space="preserve">    leaf jobId {</w:t>
        </w:r>
      </w:ins>
    </w:p>
    <w:p w14:paraId="79DB7E38" w14:textId="77777777" w:rsidR="00666E29" w:rsidRPr="00666E29" w:rsidRDefault="00666E29" w:rsidP="00666E29">
      <w:pPr>
        <w:spacing w:after="0"/>
        <w:rPr>
          <w:ins w:id="281" w:author="lengyelb"/>
          <w:rFonts w:ascii="Courier New" w:eastAsia="MS Mincho" w:hAnsi="Courier New"/>
          <w:sz w:val="16"/>
          <w:szCs w:val="22"/>
          <w:lang w:val="en-US"/>
        </w:rPr>
      </w:pPr>
      <w:ins w:id="282" w:author="lengyelb">
        <w:r w:rsidRPr="00666E29">
          <w:rPr>
            <w:rFonts w:ascii="Courier New" w:eastAsia="MS Mincho" w:hAnsi="Courier New"/>
            <w:sz w:val="16"/>
            <w:szCs w:val="22"/>
            <w:lang w:val="en-US"/>
          </w:rPr>
          <w:t xml:space="preserve">      type string ;</w:t>
        </w:r>
      </w:ins>
    </w:p>
    <w:p w14:paraId="7486273F" w14:textId="77777777" w:rsidR="00666E29" w:rsidRPr="00666E29" w:rsidRDefault="00666E29" w:rsidP="00666E29">
      <w:pPr>
        <w:spacing w:after="0"/>
        <w:rPr>
          <w:ins w:id="283" w:author="lengyelb"/>
          <w:rFonts w:ascii="Courier New" w:eastAsia="MS Mincho" w:hAnsi="Courier New"/>
          <w:sz w:val="16"/>
          <w:szCs w:val="22"/>
          <w:lang w:val="en-US"/>
        </w:rPr>
      </w:pPr>
      <w:ins w:id="284" w:author="lengyelb">
        <w:r w:rsidRPr="00666E29">
          <w:rPr>
            <w:rFonts w:ascii="Courier New" w:eastAsia="MS Mincho" w:hAnsi="Courier New"/>
            <w:sz w:val="16"/>
            <w:szCs w:val="22"/>
            <w:lang w:val="en-US"/>
          </w:rPr>
          <w:t xml:space="preserve">      yext3gpp:notNotifyable ;</w:t>
        </w:r>
      </w:ins>
    </w:p>
    <w:p w14:paraId="599C944C" w14:textId="77777777" w:rsidR="00666E29" w:rsidRPr="00666E29" w:rsidRDefault="00666E29" w:rsidP="00666E29">
      <w:pPr>
        <w:spacing w:after="0"/>
        <w:rPr>
          <w:ins w:id="285" w:author="lengyelb"/>
          <w:rFonts w:ascii="Courier New" w:eastAsia="MS Mincho" w:hAnsi="Courier New"/>
          <w:sz w:val="16"/>
          <w:szCs w:val="22"/>
          <w:lang w:val="en-US"/>
        </w:rPr>
      </w:pPr>
      <w:ins w:id="286" w:author="lengyelb">
        <w:r w:rsidRPr="00666E29">
          <w:rPr>
            <w:rFonts w:ascii="Courier New" w:eastAsia="MS Mincho" w:hAnsi="Courier New"/>
            <w:sz w:val="16"/>
            <w:szCs w:val="22"/>
            <w:lang w:val="en-US"/>
          </w:rPr>
          <w:t xml:space="preserve">      description "Identifier of a PerfMetricJob job or a TraceJob.";</w:t>
        </w:r>
      </w:ins>
    </w:p>
    <w:p w14:paraId="66F1FD8D" w14:textId="77777777" w:rsidR="00666E29" w:rsidRPr="00666E29" w:rsidRDefault="00666E29" w:rsidP="00666E29">
      <w:pPr>
        <w:spacing w:after="0"/>
        <w:rPr>
          <w:ins w:id="287" w:author="lengyelb"/>
          <w:rFonts w:ascii="Courier New" w:eastAsia="MS Mincho" w:hAnsi="Courier New"/>
          <w:sz w:val="16"/>
          <w:szCs w:val="22"/>
          <w:lang w:val="en-US"/>
        </w:rPr>
      </w:pPr>
      <w:ins w:id="288" w:author="lengyelb">
        <w:r w:rsidRPr="00666E29">
          <w:rPr>
            <w:rFonts w:ascii="Courier New" w:eastAsia="MS Mincho" w:hAnsi="Courier New"/>
            <w:sz w:val="16"/>
            <w:szCs w:val="22"/>
            <w:lang w:val="en-US"/>
          </w:rPr>
          <w:t xml:space="preserve">    }</w:t>
        </w:r>
      </w:ins>
    </w:p>
    <w:p w14:paraId="6C98F12C" w14:textId="77777777" w:rsidR="00666E29" w:rsidRPr="00666E29" w:rsidRDefault="00666E29" w:rsidP="00666E29">
      <w:pPr>
        <w:spacing w:after="0"/>
        <w:rPr>
          <w:ins w:id="289" w:author="lengyelb"/>
          <w:rFonts w:ascii="Courier New" w:eastAsia="MS Mincho" w:hAnsi="Courier New"/>
          <w:sz w:val="16"/>
          <w:szCs w:val="22"/>
          <w:lang w:val="en-US"/>
        </w:rPr>
      </w:pPr>
      <w:ins w:id="290" w:author="lengyelb">
        <w:r w:rsidRPr="00666E29">
          <w:rPr>
            <w:rFonts w:ascii="Courier New" w:eastAsia="MS Mincho" w:hAnsi="Courier New"/>
            <w:sz w:val="16"/>
            <w:szCs w:val="22"/>
            <w:lang w:val="en-US"/>
          </w:rPr>
          <w:t xml:space="preserve">  }</w:t>
        </w:r>
      </w:ins>
    </w:p>
    <w:p w14:paraId="426914DA" w14:textId="77777777" w:rsidR="00666E29" w:rsidRPr="00666E29" w:rsidRDefault="00666E29" w:rsidP="00666E29">
      <w:pPr>
        <w:spacing w:after="0"/>
        <w:rPr>
          <w:ins w:id="291" w:author="lengyelb"/>
          <w:rFonts w:ascii="Courier New" w:eastAsia="MS Mincho" w:hAnsi="Courier New"/>
          <w:sz w:val="16"/>
          <w:szCs w:val="22"/>
          <w:lang w:val="en-US"/>
        </w:rPr>
      </w:pPr>
      <w:ins w:id="292" w:author="lengyelb">
        <w:r w:rsidRPr="00666E29">
          <w:rPr>
            <w:rFonts w:ascii="Courier New" w:eastAsia="MS Mincho" w:hAnsi="Courier New"/>
            <w:sz w:val="16"/>
            <w:szCs w:val="22"/>
            <w:lang w:val="en-US"/>
          </w:rPr>
          <w:t xml:space="preserve">  </w:t>
        </w:r>
      </w:ins>
    </w:p>
    <w:p w14:paraId="5451D060" w14:textId="77777777" w:rsidR="00666E29" w:rsidRPr="00666E29" w:rsidRDefault="00666E29" w:rsidP="00666E29">
      <w:pPr>
        <w:spacing w:after="0"/>
        <w:rPr>
          <w:ins w:id="293" w:author="lengyelb"/>
          <w:rFonts w:ascii="Courier New" w:eastAsia="MS Mincho" w:hAnsi="Courier New"/>
          <w:sz w:val="16"/>
          <w:szCs w:val="22"/>
          <w:lang w:val="en-US"/>
        </w:rPr>
      </w:pPr>
      <w:ins w:id="294" w:author="lengyelb">
        <w:r w:rsidRPr="00666E29">
          <w:rPr>
            <w:rFonts w:ascii="Courier New" w:eastAsia="MS Mincho" w:hAnsi="Courier New"/>
            <w:sz w:val="16"/>
            <w:szCs w:val="22"/>
            <w:lang w:val="en-US"/>
          </w:rPr>
          <w:t xml:space="preserve">  grouping FilesGrp {</w:t>
        </w:r>
      </w:ins>
    </w:p>
    <w:p w14:paraId="61B3E344" w14:textId="77777777" w:rsidR="00666E29" w:rsidRPr="00666E29" w:rsidRDefault="00666E29" w:rsidP="00666E29">
      <w:pPr>
        <w:spacing w:after="0"/>
        <w:rPr>
          <w:ins w:id="295" w:author="lengyelb"/>
          <w:rFonts w:ascii="Courier New" w:eastAsia="MS Mincho" w:hAnsi="Courier New"/>
          <w:sz w:val="16"/>
          <w:szCs w:val="22"/>
          <w:lang w:val="en-US"/>
        </w:rPr>
      </w:pPr>
      <w:ins w:id="296" w:author="lengyelb">
        <w:r w:rsidRPr="00666E29">
          <w:rPr>
            <w:rFonts w:ascii="Courier New" w:eastAsia="MS Mincho" w:hAnsi="Courier New"/>
            <w:sz w:val="16"/>
            <w:szCs w:val="22"/>
            <w:lang w:val="en-US"/>
          </w:rPr>
          <w:t xml:space="preserve">    description "Represents the Files IOC.";</w:t>
        </w:r>
      </w:ins>
    </w:p>
    <w:p w14:paraId="4D22933A" w14:textId="77777777" w:rsidR="00666E29" w:rsidRPr="00666E29" w:rsidRDefault="00666E29" w:rsidP="00666E29">
      <w:pPr>
        <w:spacing w:after="0"/>
        <w:rPr>
          <w:ins w:id="297" w:author="lengyelb"/>
          <w:rFonts w:ascii="Courier New" w:eastAsia="MS Mincho" w:hAnsi="Courier New"/>
          <w:sz w:val="16"/>
          <w:szCs w:val="22"/>
          <w:lang w:val="en-US"/>
        </w:rPr>
      </w:pPr>
      <w:ins w:id="298" w:author="lengyelb">
        <w:r w:rsidRPr="00666E29">
          <w:rPr>
            <w:rFonts w:ascii="Courier New" w:eastAsia="MS Mincho" w:hAnsi="Courier New"/>
            <w:sz w:val="16"/>
            <w:szCs w:val="22"/>
            <w:lang w:val="en-US"/>
          </w:rPr>
          <w:t xml:space="preserve">    leaf numberOfFiles {</w:t>
        </w:r>
      </w:ins>
    </w:p>
    <w:p w14:paraId="4276E4A6" w14:textId="77777777" w:rsidR="00666E29" w:rsidRPr="00666E29" w:rsidRDefault="00666E29" w:rsidP="00666E29">
      <w:pPr>
        <w:spacing w:after="0"/>
        <w:rPr>
          <w:ins w:id="299" w:author="lengyelb"/>
          <w:rFonts w:ascii="Courier New" w:eastAsia="MS Mincho" w:hAnsi="Courier New"/>
          <w:sz w:val="16"/>
          <w:szCs w:val="22"/>
          <w:lang w:val="en-US"/>
        </w:rPr>
      </w:pPr>
      <w:ins w:id="300" w:author="lengyelb">
        <w:r w:rsidRPr="00666E29">
          <w:rPr>
            <w:rFonts w:ascii="Courier New" w:eastAsia="MS Mincho" w:hAnsi="Courier New"/>
            <w:sz w:val="16"/>
            <w:szCs w:val="22"/>
            <w:lang w:val="en-US"/>
          </w:rPr>
          <w:t xml:space="preserve">      type uint64 ;</w:t>
        </w:r>
      </w:ins>
    </w:p>
    <w:p w14:paraId="662E8034" w14:textId="77777777" w:rsidR="00666E29" w:rsidRPr="00666E29" w:rsidRDefault="00666E29" w:rsidP="00666E29">
      <w:pPr>
        <w:spacing w:after="0"/>
        <w:rPr>
          <w:ins w:id="301" w:author="lengyelb"/>
          <w:rFonts w:ascii="Courier New" w:eastAsia="MS Mincho" w:hAnsi="Courier New"/>
          <w:sz w:val="16"/>
          <w:szCs w:val="22"/>
          <w:lang w:val="en-US"/>
        </w:rPr>
      </w:pPr>
      <w:ins w:id="302" w:author="lengyelb">
        <w:r w:rsidRPr="00666E29">
          <w:rPr>
            <w:rFonts w:ascii="Courier New" w:eastAsia="MS Mincho" w:hAnsi="Courier New"/>
            <w:sz w:val="16"/>
            <w:szCs w:val="22"/>
            <w:lang w:val="en-US"/>
          </w:rPr>
          <w:t xml:space="preserve">      yext3gpp:notNotifyable ;</w:t>
        </w:r>
      </w:ins>
    </w:p>
    <w:p w14:paraId="20F94B2C" w14:textId="77777777" w:rsidR="00666E29" w:rsidRPr="00666E29" w:rsidRDefault="00666E29" w:rsidP="00666E29">
      <w:pPr>
        <w:spacing w:after="0"/>
        <w:rPr>
          <w:ins w:id="303" w:author="lengyelb"/>
          <w:rFonts w:ascii="Courier New" w:eastAsia="MS Mincho" w:hAnsi="Courier New"/>
          <w:sz w:val="16"/>
          <w:szCs w:val="22"/>
          <w:lang w:val="en-US"/>
        </w:rPr>
      </w:pPr>
      <w:ins w:id="304" w:author="lengyelb">
        <w:r w:rsidRPr="00666E29">
          <w:rPr>
            <w:rFonts w:ascii="Courier New" w:eastAsia="MS Mincho" w:hAnsi="Courier New"/>
            <w:sz w:val="16"/>
            <w:szCs w:val="22"/>
            <w:lang w:val="en-US"/>
          </w:rPr>
          <w:lastRenderedPageBreak/>
          <w:t xml:space="preserve">      description "Number of files in a file collection.";    </w:t>
        </w:r>
      </w:ins>
    </w:p>
    <w:p w14:paraId="16C58944" w14:textId="77777777" w:rsidR="00666E29" w:rsidRPr="00666E29" w:rsidRDefault="00666E29" w:rsidP="00666E29">
      <w:pPr>
        <w:spacing w:after="0"/>
        <w:rPr>
          <w:ins w:id="305" w:author="lengyelb"/>
          <w:rFonts w:ascii="Courier New" w:eastAsia="MS Mincho" w:hAnsi="Courier New"/>
          <w:sz w:val="16"/>
          <w:szCs w:val="22"/>
          <w:lang w:val="en-US"/>
        </w:rPr>
      </w:pPr>
      <w:ins w:id="306" w:author="lengyelb">
        <w:r w:rsidRPr="00666E29">
          <w:rPr>
            <w:rFonts w:ascii="Courier New" w:eastAsia="MS Mincho" w:hAnsi="Courier New"/>
            <w:sz w:val="16"/>
            <w:szCs w:val="22"/>
            <w:lang w:val="en-US"/>
          </w:rPr>
          <w:t xml:space="preserve">    }</w:t>
        </w:r>
      </w:ins>
    </w:p>
    <w:p w14:paraId="332FA49C" w14:textId="77777777" w:rsidR="00666E29" w:rsidRPr="00666E29" w:rsidRDefault="00666E29" w:rsidP="00666E29">
      <w:pPr>
        <w:spacing w:after="0"/>
        <w:rPr>
          <w:ins w:id="307" w:author="lengyelb"/>
          <w:rFonts w:ascii="Courier New" w:eastAsia="MS Mincho" w:hAnsi="Courier New"/>
          <w:sz w:val="16"/>
          <w:szCs w:val="22"/>
          <w:lang w:val="en-US"/>
        </w:rPr>
      </w:pPr>
    </w:p>
    <w:p w14:paraId="45CAC346" w14:textId="77777777" w:rsidR="00666E29" w:rsidRPr="00666E29" w:rsidRDefault="00666E29" w:rsidP="00666E29">
      <w:pPr>
        <w:spacing w:after="0"/>
        <w:rPr>
          <w:ins w:id="308" w:author="lengyelb"/>
          <w:rFonts w:ascii="Courier New" w:eastAsia="MS Mincho" w:hAnsi="Courier New"/>
          <w:sz w:val="16"/>
          <w:szCs w:val="22"/>
          <w:lang w:val="en-US"/>
        </w:rPr>
      </w:pPr>
      <w:ins w:id="309" w:author="lengyelb">
        <w:r w:rsidRPr="00666E29">
          <w:rPr>
            <w:rFonts w:ascii="Courier New" w:eastAsia="MS Mincho" w:hAnsi="Courier New"/>
            <w:sz w:val="16"/>
            <w:szCs w:val="22"/>
            <w:lang w:val="en-US"/>
          </w:rPr>
          <w:t xml:space="preserve">    leaf-list jobRef {</w:t>
        </w:r>
      </w:ins>
    </w:p>
    <w:p w14:paraId="0EB21CAA" w14:textId="77777777" w:rsidR="00666E29" w:rsidRPr="00666E29" w:rsidRDefault="00666E29" w:rsidP="00666E29">
      <w:pPr>
        <w:spacing w:after="0"/>
        <w:rPr>
          <w:ins w:id="310" w:author="lengyelb"/>
          <w:rFonts w:ascii="Courier New" w:eastAsia="MS Mincho" w:hAnsi="Courier New"/>
          <w:sz w:val="16"/>
          <w:szCs w:val="22"/>
          <w:lang w:val="en-US"/>
        </w:rPr>
      </w:pPr>
      <w:ins w:id="311" w:author="lengyelb">
        <w:r w:rsidRPr="00666E29">
          <w:rPr>
            <w:rFonts w:ascii="Courier New" w:eastAsia="MS Mincho" w:hAnsi="Courier New"/>
            <w:sz w:val="16"/>
            <w:szCs w:val="22"/>
            <w:lang w:val="en-US"/>
          </w:rPr>
          <w:t xml:space="preserve">      type types3gpp:DistinguishedName ;</w:t>
        </w:r>
      </w:ins>
    </w:p>
    <w:p w14:paraId="62025D21" w14:textId="77777777" w:rsidR="00666E29" w:rsidRPr="00666E29" w:rsidRDefault="00666E29" w:rsidP="00666E29">
      <w:pPr>
        <w:spacing w:after="0"/>
        <w:rPr>
          <w:ins w:id="312" w:author="lengyelb"/>
          <w:rFonts w:ascii="Courier New" w:eastAsia="MS Mincho" w:hAnsi="Courier New"/>
          <w:sz w:val="16"/>
          <w:szCs w:val="22"/>
          <w:lang w:val="en-US"/>
        </w:rPr>
      </w:pPr>
      <w:ins w:id="313" w:author="lengyelb">
        <w:r w:rsidRPr="00666E29">
          <w:rPr>
            <w:rFonts w:ascii="Courier New" w:eastAsia="MS Mincho" w:hAnsi="Courier New"/>
            <w:sz w:val="16"/>
            <w:szCs w:val="22"/>
            <w:lang w:val="en-US"/>
          </w:rPr>
          <w:t xml:space="preserve">      yext3gpp:notNotifyable ;</w:t>
        </w:r>
      </w:ins>
    </w:p>
    <w:p w14:paraId="0FBB9DBF" w14:textId="77777777" w:rsidR="00666E29" w:rsidRPr="00666E29" w:rsidRDefault="00666E29" w:rsidP="00666E29">
      <w:pPr>
        <w:spacing w:after="0"/>
        <w:rPr>
          <w:ins w:id="314" w:author="lengyelb"/>
          <w:rFonts w:ascii="Courier New" w:eastAsia="MS Mincho" w:hAnsi="Courier New"/>
          <w:sz w:val="16"/>
          <w:szCs w:val="22"/>
          <w:lang w:val="en-US"/>
        </w:rPr>
      </w:pPr>
      <w:ins w:id="315" w:author="lengyelb">
        <w:r w:rsidRPr="00666E29">
          <w:rPr>
            <w:rFonts w:ascii="Courier New" w:eastAsia="MS Mincho" w:hAnsi="Courier New"/>
            <w:sz w:val="16"/>
            <w:szCs w:val="22"/>
            <w:lang w:val="en-US"/>
          </w:rPr>
          <w:t xml:space="preserve">      description "Object instance of the 'PerfMetricJob' or 'TraceJob' </w:t>
        </w:r>
      </w:ins>
    </w:p>
    <w:p w14:paraId="2B9F6B4D" w14:textId="77777777" w:rsidR="00666E29" w:rsidRPr="00666E29" w:rsidRDefault="00666E29" w:rsidP="00666E29">
      <w:pPr>
        <w:spacing w:after="0"/>
        <w:rPr>
          <w:ins w:id="316" w:author="lengyelb"/>
          <w:rFonts w:ascii="Courier New" w:eastAsia="MS Mincho" w:hAnsi="Courier New"/>
          <w:sz w:val="16"/>
          <w:szCs w:val="22"/>
          <w:lang w:val="en-US"/>
        </w:rPr>
      </w:pPr>
      <w:ins w:id="317" w:author="lengyelb">
        <w:r w:rsidRPr="00666E29">
          <w:rPr>
            <w:rFonts w:ascii="Courier New" w:eastAsia="MS Mincho" w:hAnsi="Courier New"/>
            <w:sz w:val="16"/>
            <w:szCs w:val="22"/>
            <w:lang w:val="en-US"/>
          </w:rPr>
          <w:t xml:space="preserve">        that produced the file.";</w:t>
        </w:r>
      </w:ins>
    </w:p>
    <w:p w14:paraId="1DE42451" w14:textId="77777777" w:rsidR="00666E29" w:rsidRPr="00666E29" w:rsidRDefault="00666E29" w:rsidP="00666E29">
      <w:pPr>
        <w:spacing w:after="0"/>
        <w:rPr>
          <w:ins w:id="318" w:author="lengyelb"/>
          <w:rFonts w:ascii="Courier New" w:eastAsia="MS Mincho" w:hAnsi="Courier New"/>
          <w:sz w:val="16"/>
          <w:szCs w:val="22"/>
          <w:lang w:val="en-US"/>
        </w:rPr>
      </w:pPr>
      <w:ins w:id="319" w:author="lengyelb">
        <w:r w:rsidRPr="00666E29">
          <w:rPr>
            <w:rFonts w:ascii="Courier New" w:eastAsia="MS Mincho" w:hAnsi="Courier New"/>
            <w:sz w:val="16"/>
            <w:szCs w:val="22"/>
            <w:lang w:val="en-US"/>
          </w:rPr>
          <w:t xml:space="preserve">    }</w:t>
        </w:r>
      </w:ins>
    </w:p>
    <w:p w14:paraId="54520BDE" w14:textId="77777777" w:rsidR="00666E29" w:rsidRPr="00666E29" w:rsidRDefault="00666E29" w:rsidP="00666E29">
      <w:pPr>
        <w:spacing w:after="0"/>
        <w:rPr>
          <w:ins w:id="320" w:author="lengyelb"/>
          <w:rFonts w:ascii="Courier New" w:eastAsia="MS Mincho" w:hAnsi="Courier New"/>
          <w:sz w:val="16"/>
          <w:szCs w:val="22"/>
          <w:lang w:val="en-US"/>
        </w:rPr>
      </w:pPr>
      <w:ins w:id="321" w:author="lengyelb">
        <w:r w:rsidRPr="00666E29">
          <w:rPr>
            <w:rFonts w:ascii="Courier New" w:eastAsia="MS Mincho" w:hAnsi="Courier New"/>
            <w:sz w:val="16"/>
            <w:szCs w:val="22"/>
            <w:lang w:val="en-US"/>
          </w:rPr>
          <w:t xml:space="preserve">    </w:t>
        </w:r>
      </w:ins>
    </w:p>
    <w:p w14:paraId="6A9E38AF" w14:textId="77777777" w:rsidR="00666E29" w:rsidRPr="00666E29" w:rsidRDefault="00666E29" w:rsidP="00666E29">
      <w:pPr>
        <w:spacing w:after="0"/>
        <w:rPr>
          <w:ins w:id="322" w:author="lengyelb"/>
          <w:rFonts w:ascii="Courier New" w:eastAsia="MS Mincho" w:hAnsi="Courier New"/>
          <w:sz w:val="16"/>
          <w:szCs w:val="22"/>
          <w:lang w:val="en-US"/>
        </w:rPr>
      </w:pPr>
      <w:ins w:id="323" w:author="lengyelb">
        <w:r w:rsidRPr="00666E29">
          <w:rPr>
            <w:rFonts w:ascii="Courier New" w:eastAsia="MS Mincho" w:hAnsi="Courier New"/>
            <w:sz w:val="16"/>
            <w:szCs w:val="22"/>
            <w:lang w:val="en-US"/>
          </w:rPr>
          <w:t xml:space="preserve">    leaf jobId {</w:t>
        </w:r>
      </w:ins>
    </w:p>
    <w:p w14:paraId="52F18723" w14:textId="77777777" w:rsidR="00666E29" w:rsidRPr="00666E29" w:rsidRDefault="00666E29" w:rsidP="00666E29">
      <w:pPr>
        <w:spacing w:after="0"/>
        <w:rPr>
          <w:ins w:id="324" w:author="lengyelb"/>
          <w:rFonts w:ascii="Courier New" w:eastAsia="MS Mincho" w:hAnsi="Courier New"/>
          <w:sz w:val="16"/>
          <w:szCs w:val="22"/>
          <w:lang w:val="en-US"/>
        </w:rPr>
      </w:pPr>
      <w:ins w:id="325" w:author="lengyelb">
        <w:r w:rsidRPr="00666E29">
          <w:rPr>
            <w:rFonts w:ascii="Courier New" w:eastAsia="MS Mincho" w:hAnsi="Courier New"/>
            <w:sz w:val="16"/>
            <w:szCs w:val="22"/>
            <w:lang w:val="en-US"/>
          </w:rPr>
          <w:t xml:space="preserve">      type string ;</w:t>
        </w:r>
      </w:ins>
    </w:p>
    <w:p w14:paraId="16DA2355" w14:textId="77777777" w:rsidR="00666E29" w:rsidRPr="00666E29" w:rsidRDefault="00666E29" w:rsidP="00666E29">
      <w:pPr>
        <w:spacing w:after="0"/>
        <w:rPr>
          <w:ins w:id="326" w:author="lengyelb"/>
          <w:rFonts w:ascii="Courier New" w:eastAsia="MS Mincho" w:hAnsi="Courier New"/>
          <w:sz w:val="16"/>
          <w:szCs w:val="22"/>
          <w:lang w:val="en-US"/>
        </w:rPr>
      </w:pPr>
      <w:ins w:id="327" w:author="lengyelb">
        <w:r w:rsidRPr="00666E29">
          <w:rPr>
            <w:rFonts w:ascii="Courier New" w:eastAsia="MS Mincho" w:hAnsi="Courier New"/>
            <w:sz w:val="16"/>
            <w:szCs w:val="22"/>
            <w:lang w:val="en-US"/>
          </w:rPr>
          <w:t xml:space="preserve">      yext3gpp:notNotifyable ;</w:t>
        </w:r>
      </w:ins>
    </w:p>
    <w:p w14:paraId="498A30A5" w14:textId="77777777" w:rsidR="00666E29" w:rsidRPr="00666E29" w:rsidRDefault="00666E29" w:rsidP="00666E29">
      <w:pPr>
        <w:spacing w:after="0"/>
        <w:rPr>
          <w:ins w:id="328" w:author="lengyelb"/>
          <w:rFonts w:ascii="Courier New" w:eastAsia="MS Mincho" w:hAnsi="Courier New"/>
          <w:sz w:val="16"/>
          <w:szCs w:val="22"/>
          <w:lang w:val="en-US"/>
        </w:rPr>
      </w:pPr>
      <w:ins w:id="329" w:author="lengyelb">
        <w:r w:rsidRPr="00666E29">
          <w:rPr>
            <w:rFonts w:ascii="Courier New" w:eastAsia="MS Mincho" w:hAnsi="Courier New"/>
            <w:sz w:val="16"/>
            <w:szCs w:val="22"/>
            <w:lang w:val="en-US"/>
          </w:rPr>
          <w:t xml:space="preserve">      description "Identifier of a PerfMetricJob job or a TraceJob.";</w:t>
        </w:r>
      </w:ins>
    </w:p>
    <w:p w14:paraId="55790FB1" w14:textId="77777777" w:rsidR="00666E29" w:rsidRPr="00666E29" w:rsidRDefault="00666E29" w:rsidP="00666E29">
      <w:pPr>
        <w:spacing w:after="0"/>
        <w:rPr>
          <w:ins w:id="330" w:author="lengyelb"/>
          <w:rFonts w:ascii="Courier New" w:eastAsia="MS Mincho" w:hAnsi="Courier New"/>
          <w:sz w:val="16"/>
          <w:szCs w:val="22"/>
          <w:lang w:val="en-US"/>
        </w:rPr>
      </w:pPr>
      <w:ins w:id="331" w:author="lengyelb">
        <w:r w:rsidRPr="00666E29">
          <w:rPr>
            <w:rFonts w:ascii="Courier New" w:eastAsia="MS Mincho" w:hAnsi="Courier New"/>
            <w:sz w:val="16"/>
            <w:szCs w:val="22"/>
            <w:lang w:val="en-US"/>
          </w:rPr>
          <w:t xml:space="preserve">    }</w:t>
        </w:r>
      </w:ins>
    </w:p>
    <w:p w14:paraId="205BECC4" w14:textId="77777777" w:rsidR="00666E29" w:rsidRPr="00666E29" w:rsidRDefault="00666E29" w:rsidP="00666E29">
      <w:pPr>
        <w:spacing w:after="0"/>
        <w:rPr>
          <w:ins w:id="332" w:author="lengyelb"/>
          <w:rFonts w:ascii="Courier New" w:eastAsia="MS Mincho" w:hAnsi="Courier New"/>
          <w:sz w:val="16"/>
          <w:szCs w:val="22"/>
          <w:lang w:val="en-US"/>
        </w:rPr>
      </w:pPr>
      <w:ins w:id="333" w:author="lengyelb">
        <w:r w:rsidRPr="00666E29">
          <w:rPr>
            <w:rFonts w:ascii="Courier New" w:eastAsia="MS Mincho" w:hAnsi="Courier New"/>
            <w:sz w:val="16"/>
            <w:szCs w:val="22"/>
            <w:lang w:val="en-US"/>
          </w:rPr>
          <w:t xml:space="preserve">  }</w:t>
        </w:r>
      </w:ins>
    </w:p>
    <w:p w14:paraId="0196F186" w14:textId="77777777" w:rsidR="00666E29" w:rsidRPr="00666E29" w:rsidRDefault="00666E29" w:rsidP="00666E29">
      <w:pPr>
        <w:spacing w:after="0"/>
        <w:rPr>
          <w:ins w:id="334" w:author="lengyelb"/>
          <w:rFonts w:ascii="Courier New" w:eastAsia="MS Mincho" w:hAnsi="Courier New"/>
          <w:sz w:val="16"/>
          <w:szCs w:val="22"/>
          <w:lang w:val="en-US"/>
        </w:rPr>
      </w:pPr>
      <w:ins w:id="335" w:author="lengyelb">
        <w:r w:rsidRPr="00666E29">
          <w:rPr>
            <w:rFonts w:ascii="Courier New" w:eastAsia="MS Mincho" w:hAnsi="Courier New"/>
            <w:sz w:val="16"/>
            <w:szCs w:val="22"/>
            <w:lang w:val="en-US"/>
          </w:rPr>
          <w:t xml:space="preserve">  </w:t>
        </w:r>
      </w:ins>
    </w:p>
    <w:p w14:paraId="16BC5EC0" w14:textId="77777777" w:rsidR="00666E29" w:rsidRPr="00666E29" w:rsidRDefault="00666E29" w:rsidP="00666E29">
      <w:pPr>
        <w:spacing w:after="0"/>
        <w:rPr>
          <w:ins w:id="336" w:author="lengyelb"/>
          <w:rFonts w:ascii="Courier New" w:eastAsia="MS Mincho" w:hAnsi="Courier New"/>
          <w:sz w:val="16"/>
          <w:szCs w:val="22"/>
          <w:lang w:val="en-US"/>
        </w:rPr>
      </w:pPr>
      <w:ins w:id="337" w:author="lengyelb">
        <w:r w:rsidRPr="00666E29">
          <w:rPr>
            <w:rFonts w:ascii="Courier New" w:eastAsia="MS Mincho" w:hAnsi="Courier New"/>
            <w:sz w:val="16"/>
            <w:szCs w:val="22"/>
            <w:lang w:val="en-US"/>
          </w:rPr>
          <w:t xml:space="preserve">  grouping FilesSubtree {</w:t>
        </w:r>
      </w:ins>
    </w:p>
    <w:p w14:paraId="538BA0A6" w14:textId="77777777" w:rsidR="00666E29" w:rsidRPr="00666E29" w:rsidRDefault="00666E29" w:rsidP="00666E29">
      <w:pPr>
        <w:spacing w:after="0"/>
        <w:rPr>
          <w:ins w:id="338" w:author="lengyelb"/>
          <w:rFonts w:ascii="Courier New" w:eastAsia="MS Mincho" w:hAnsi="Courier New"/>
          <w:sz w:val="16"/>
          <w:szCs w:val="22"/>
          <w:lang w:val="en-US"/>
        </w:rPr>
      </w:pPr>
      <w:ins w:id="339" w:author="lengyelb">
        <w:r w:rsidRPr="00666E29">
          <w:rPr>
            <w:rFonts w:ascii="Courier New" w:eastAsia="MS Mincho" w:hAnsi="Courier New"/>
            <w:sz w:val="16"/>
            <w:szCs w:val="22"/>
            <w:lang w:val="en-US"/>
          </w:rPr>
          <w:t xml:space="preserve">    description "Contains classes of the File retrieval NRM fragment.</w:t>
        </w:r>
      </w:ins>
    </w:p>
    <w:p w14:paraId="2E9EEECA" w14:textId="77777777" w:rsidR="00666E29" w:rsidRPr="00666E29" w:rsidRDefault="00666E29" w:rsidP="00666E29">
      <w:pPr>
        <w:spacing w:after="0"/>
        <w:rPr>
          <w:ins w:id="340" w:author="lengyelb"/>
          <w:rFonts w:ascii="Courier New" w:eastAsia="MS Mincho" w:hAnsi="Courier New"/>
          <w:sz w:val="16"/>
          <w:szCs w:val="22"/>
          <w:lang w:val="en-US"/>
        </w:rPr>
      </w:pPr>
      <w:ins w:id="341" w:author="lengyelb">
        <w:r w:rsidRPr="00666E29">
          <w:rPr>
            <w:rFonts w:ascii="Courier New" w:eastAsia="MS Mincho" w:hAnsi="Courier New"/>
            <w:sz w:val="16"/>
            <w:szCs w:val="22"/>
            <w:lang w:val="en-US"/>
          </w:rPr>
          <w:t xml:space="preserve">      Should be used in classes (or classes inheriting from)</w:t>
        </w:r>
      </w:ins>
    </w:p>
    <w:p w14:paraId="223B7B86" w14:textId="77777777" w:rsidR="00666E29" w:rsidRPr="00666E29" w:rsidRDefault="00666E29" w:rsidP="00666E29">
      <w:pPr>
        <w:spacing w:after="0"/>
        <w:rPr>
          <w:ins w:id="342" w:author="lengyelb"/>
          <w:rFonts w:ascii="Courier New" w:eastAsia="MS Mincho" w:hAnsi="Courier New"/>
          <w:sz w:val="16"/>
          <w:szCs w:val="22"/>
          <w:lang w:val="en-US"/>
        </w:rPr>
      </w:pPr>
      <w:ins w:id="343" w:author="lengyelb">
        <w:r w:rsidRPr="00666E29">
          <w:rPr>
            <w:rFonts w:ascii="Courier New" w:eastAsia="MS Mincho" w:hAnsi="Courier New"/>
            <w:sz w:val="16"/>
            <w:szCs w:val="22"/>
            <w:lang w:val="en-US"/>
          </w:rPr>
          <w:t xml:space="preserve">      - SubNnetwork</w:t>
        </w:r>
      </w:ins>
    </w:p>
    <w:p w14:paraId="5EFE89BC" w14:textId="77777777" w:rsidR="00666E29" w:rsidRPr="00666E29" w:rsidRDefault="00666E29" w:rsidP="00666E29">
      <w:pPr>
        <w:spacing w:after="0"/>
        <w:rPr>
          <w:ins w:id="344" w:author="lengyelb"/>
          <w:rFonts w:ascii="Courier New" w:eastAsia="MS Mincho" w:hAnsi="Courier New"/>
          <w:sz w:val="16"/>
          <w:szCs w:val="22"/>
          <w:lang w:val="en-US"/>
        </w:rPr>
      </w:pPr>
      <w:ins w:id="345" w:author="lengyelb">
        <w:r w:rsidRPr="00666E29">
          <w:rPr>
            <w:rFonts w:ascii="Courier New" w:eastAsia="MS Mincho" w:hAnsi="Courier New"/>
            <w:sz w:val="16"/>
            <w:szCs w:val="22"/>
            <w:lang w:val="en-US"/>
          </w:rPr>
          <w:t xml:space="preserve">      - ManagedElement</w:t>
        </w:r>
      </w:ins>
    </w:p>
    <w:p w14:paraId="65F6EB21" w14:textId="77777777" w:rsidR="00666E29" w:rsidRPr="00666E29" w:rsidRDefault="00666E29" w:rsidP="00666E29">
      <w:pPr>
        <w:spacing w:after="0"/>
        <w:rPr>
          <w:ins w:id="346" w:author="lengyelb"/>
          <w:rFonts w:ascii="Courier New" w:eastAsia="MS Mincho" w:hAnsi="Courier New"/>
          <w:sz w:val="16"/>
          <w:szCs w:val="22"/>
          <w:lang w:val="en-US"/>
        </w:rPr>
      </w:pPr>
      <w:ins w:id="347" w:author="lengyelb">
        <w:r w:rsidRPr="00666E29">
          <w:rPr>
            <w:rFonts w:ascii="Courier New" w:eastAsia="MS Mincho" w:hAnsi="Courier New"/>
            <w:sz w:val="16"/>
            <w:szCs w:val="22"/>
            <w:lang w:val="en-US"/>
          </w:rPr>
          <w:t xml:space="preserve">      - PerfMetricJob</w:t>
        </w:r>
      </w:ins>
    </w:p>
    <w:p w14:paraId="4CA7382A" w14:textId="77777777" w:rsidR="00666E29" w:rsidRPr="00666E29" w:rsidRDefault="00666E29" w:rsidP="00666E29">
      <w:pPr>
        <w:spacing w:after="0"/>
        <w:rPr>
          <w:ins w:id="348" w:author="lengyelb"/>
          <w:rFonts w:ascii="Courier New" w:eastAsia="MS Mincho" w:hAnsi="Courier New"/>
          <w:sz w:val="16"/>
          <w:szCs w:val="22"/>
          <w:lang w:val="en-US"/>
        </w:rPr>
      </w:pPr>
      <w:ins w:id="349" w:author="lengyelb">
        <w:r w:rsidRPr="00666E29">
          <w:rPr>
            <w:rFonts w:ascii="Courier New" w:eastAsia="MS Mincho" w:hAnsi="Courier New"/>
            <w:sz w:val="16"/>
            <w:szCs w:val="22"/>
            <w:lang w:val="en-US"/>
          </w:rPr>
          <w:t xml:space="preserve">      - TraceJob</w:t>
        </w:r>
      </w:ins>
    </w:p>
    <w:p w14:paraId="462281AB" w14:textId="77777777" w:rsidR="00666E29" w:rsidRPr="00666E29" w:rsidRDefault="00666E29" w:rsidP="00666E29">
      <w:pPr>
        <w:spacing w:after="0"/>
        <w:rPr>
          <w:ins w:id="350" w:author="lengyelb"/>
          <w:rFonts w:ascii="Courier New" w:eastAsia="MS Mincho" w:hAnsi="Courier New"/>
          <w:sz w:val="16"/>
          <w:szCs w:val="22"/>
          <w:lang w:val="en-US"/>
        </w:rPr>
      </w:pPr>
    </w:p>
    <w:p w14:paraId="34D551DE" w14:textId="77777777" w:rsidR="00666E29" w:rsidRPr="00666E29" w:rsidRDefault="00666E29" w:rsidP="00666E29">
      <w:pPr>
        <w:spacing w:after="0"/>
        <w:rPr>
          <w:ins w:id="351" w:author="lengyelb"/>
          <w:rFonts w:ascii="Courier New" w:eastAsia="MS Mincho" w:hAnsi="Courier New"/>
          <w:sz w:val="16"/>
          <w:szCs w:val="22"/>
          <w:lang w:val="en-US"/>
        </w:rPr>
      </w:pPr>
      <w:ins w:id="352" w:author="lengyelb">
        <w:r w:rsidRPr="00666E29">
          <w:rPr>
            <w:rFonts w:ascii="Courier New" w:eastAsia="MS Mincho" w:hAnsi="Courier New"/>
            <w:sz w:val="16"/>
            <w:szCs w:val="22"/>
            <w:lang w:val="en-US"/>
          </w:rPr>
          <w:t xml:space="preserve">      If a YANG module wants to augment these classes/list/groupings they must</w:t>
        </w:r>
      </w:ins>
    </w:p>
    <w:p w14:paraId="76B275D5" w14:textId="77777777" w:rsidR="00666E29" w:rsidRPr="00666E29" w:rsidRDefault="00666E29" w:rsidP="00666E29">
      <w:pPr>
        <w:spacing w:after="0"/>
        <w:rPr>
          <w:ins w:id="353" w:author="lengyelb"/>
          <w:rFonts w:ascii="Courier New" w:eastAsia="MS Mincho" w:hAnsi="Courier New"/>
          <w:sz w:val="16"/>
          <w:szCs w:val="22"/>
          <w:lang w:val="en-US"/>
        </w:rPr>
      </w:pPr>
      <w:ins w:id="354" w:author="lengyelb">
        <w:r w:rsidRPr="00666E29">
          <w:rPr>
            <w:rFonts w:ascii="Courier New" w:eastAsia="MS Mincho" w:hAnsi="Courier New"/>
            <w:sz w:val="16"/>
            <w:szCs w:val="22"/>
            <w:lang w:val="en-US"/>
          </w:rPr>
          <w:t xml:space="preserve">      augment all user classes!";</w:t>
        </w:r>
      </w:ins>
    </w:p>
    <w:p w14:paraId="375F5175" w14:textId="77777777" w:rsidR="00666E29" w:rsidRPr="00666E29" w:rsidRDefault="00666E29" w:rsidP="00666E29">
      <w:pPr>
        <w:spacing w:after="0"/>
        <w:rPr>
          <w:ins w:id="355" w:author="lengyelb"/>
          <w:rFonts w:ascii="Courier New" w:eastAsia="MS Mincho" w:hAnsi="Courier New"/>
          <w:sz w:val="16"/>
          <w:szCs w:val="22"/>
          <w:lang w:val="en-US"/>
        </w:rPr>
      </w:pPr>
      <w:ins w:id="356" w:author="lengyelb">
        <w:r w:rsidRPr="00666E29">
          <w:rPr>
            <w:rFonts w:ascii="Courier New" w:eastAsia="MS Mincho" w:hAnsi="Courier New"/>
            <w:sz w:val="16"/>
            <w:szCs w:val="22"/>
            <w:lang w:val="en-US"/>
          </w:rPr>
          <w:t xml:space="preserve">      </w:t>
        </w:r>
      </w:ins>
    </w:p>
    <w:p w14:paraId="5EC4D0B1" w14:textId="77777777" w:rsidR="00666E29" w:rsidRPr="00666E29" w:rsidRDefault="00666E29" w:rsidP="00666E29">
      <w:pPr>
        <w:spacing w:after="0"/>
        <w:rPr>
          <w:ins w:id="357" w:author="lengyelb"/>
          <w:rFonts w:ascii="Courier New" w:eastAsia="MS Mincho" w:hAnsi="Courier New"/>
          <w:sz w:val="16"/>
          <w:szCs w:val="22"/>
          <w:lang w:val="en-US"/>
        </w:rPr>
      </w:pPr>
      <w:ins w:id="358" w:author="lengyelb">
        <w:r w:rsidRPr="00666E29">
          <w:rPr>
            <w:rFonts w:ascii="Courier New" w:eastAsia="MS Mincho" w:hAnsi="Courier New"/>
            <w:sz w:val="16"/>
            <w:szCs w:val="22"/>
            <w:lang w:val="en-US"/>
          </w:rPr>
          <w:t xml:space="preserve">    list Files {    </w:t>
        </w:r>
      </w:ins>
    </w:p>
    <w:p w14:paraId="3F86F250" w14:textId="77777777" w:rsidR="00666E29" w:rsidRPr="00666E29" w:rsidRDefault="00666E29" w:rsidP="00666E29">
      <w:pPr>
        <w:spacing w:after="0"/>
        <w:rPr>
          <w:ins w:id="359" w:author="lengyelb"/>
          <w:rFonts w:ascii="Courier New" w:eastAsia="MS Mincho" w:hAnsi="Courier New"/>
          <w:sz w:val="16"/>
          <w:szCs w:val="22"/>
          <w:lang w:val="en-US"/>
        </w:rPr>
      </w:pPr>
      <w:ins w:id="360" w:author="lengyelb">
        <w:r w:rsidRPr="00666E29">
          <w:rPr>
            <w:rFonts w:ascii="Courier New" w:eastAsia="MS Mincho" w:hAnsi="Courier New"/>
            <w:sz w:val="16"/>
            <w:szCs w:val="22"/>
            <w:lang w:val="en-US"/>
          </w:rPr>
          <w:t xml:space="preserve">      description "This IOC represents a collection of files. It can be </w:t>
        </w:r>
      </w:ins>
    </w:p>
    <w:p w14:paraId="370AC300" w14:textId="77777777" w:rsidR="00666E29" w:rsidRPr="00666E29" w:rsidRDefault="00666E29" w:rsidP="00666E29">
      <w:pPr>
        <w:spacing w:after="0"/>
        <w:rPr>
          <w:ins w:id="361" w:author="lengyelb"/>
          <w:rFonts w:ascii="Courier New" w:eastAsia="MS Mincho" w:hAnsi="Courier New"/>
          <w:sz w:val="16"/>
          <w:szCs w:val="22"/>
          <w:lang w:val="en-US"/>
        </w:rPr>
      </w:pPr>
      <w:ins w:id="362" w:author="lengyelb">
        <w:r w:rsidRPr="00666E29">
          <w:rPr>
            <w:rFonts w:ascii="Courier New" w:eastAsia="MS Mincho" w:hAnsi="Courier New"/>
            <w:sz w:val="16"/>
            <w:szCs w:val="22"/>
            <w:lang w:val="en-US"/>
          </w:rPr>
          <w:t xml:space="preserve">        name-contained by 'SubNetwork', 'ManagedElement', 'PerfMetricJob' or </w:t>
        </w:r>
      </w:ins>
    </w:p>
    <w:p w14:paraId="32E7ABF8" w14:textId="77777777" w:rsidR="00666E29" w:rsidRPr="00666E29" w:rsidRDefault="00666E29" w:rsidP="00666E29">
      <w:pPr>
        <w:spacing w:after="0"/>
        <w:rPr>
          <w:ins w:id="363" w:author="lengyelb"/>
          <w:rFonts w:ascii="Courier New" w:eastAsia="MS Mincho" w:hAnsi="Courier New"/>
          <w:sz w:val="16"/>
          <w:szCs w:val="22"/>
          <w:lang w:val="en-US"/>
        </w:rPr>
      </w:pPr>
      <w:ins w:id="364" w:author="lengyelb">
        <w:r w:rsidRPr="00666E29">
          <w:rPr>
            <w:rFonts w:ascii="Courier New" w:eastAsia="MS Mincho" w:hAnsi="Courier New"/>
            <w:sz w:val="16"/>
            <w:szCs w:val="22"/>
            <w:lang w:val="en-US"/>
          </w:rPr>
          <w:t xml:space="preserve">        'TraceJob'. The 'Files' object name-contains 'File' objects, that </w:t>
        </w:r>
      </w:ins>
    </w:p>
    <w:p w14:paraId="7CBD222E" w14:textId="77777777" w:rsidR="00666E29" w:rsidRPr="00666E29" w:rsidRDefault="00666E29" w:rsidP="00666E29">
      <w:pPr>
        <w:spacing w:after="0"/>
        <w:rPr>
          <w:ins w:id="365" w:author="lengyelb"/>
          <w:rFonts w:ascii="Courier New" w:eastAsia="MS Mincho" w:hAnsi="Courier New"/>
          <w:sz w:val="16"/>
          <w:szCs w:val="22"/>
          <w:lang w:val="en-US"/>
        </w:rPr>
      </w:pPr>
      <w:ins w:id="366" w:author="lengyelb">
        <w:r w:rsidRPr="00666E29">
          <w:rPr>
            <w:rFonts w:ascii="Courier New" w:eastAsia="MS Mincho" w:hAnsi="Courier New"/>
            <w:sz w:val="16"/>
            <w:szCs w:val="22"/>
            <w:lang w:val="en-US"/>
          </w:rPr>
          <w:t xml:space="preserve">        represent the files of the collection. File collections allow to </w:t>
        </w:r>
      </w:ins>
    </w:p>
    <w:p w14:paraId="7ED53DC9" w14:textId="77777777" w:rsidR="00666E29" w:rsidRPr="00666E29" w:rsidRDefault="00666E29" w:rsidP="00666E29">
      <w:pPr>
        <w:spacing w:after="0"/>
        <w:rPr>
          <w:ins w:id="367" w:author="lengyelb"/>
          <w:rFonts w:ascii="Courier New" w:eastAsia="MS Mincho" w:hAnsi="Courier New"/>
          <w:sz w:val="16"/>
          <w:szCs w:val="22"/>
          <w:lang w:val="en-US"/>
        </w:rPr>
      </w:pPr>
      <w:ins w:id="368" w:author="lengyelb">
        <w:r w:rsidRPr="00666E29">
          <w:rPr>
            <w:rFonts w:ascii="Courier New" w:eastAsia="MS Mincho" w:hAnsi="Courier New"/>
            <w:sz w:val="16"/>
            <w:szCs w:val="22"/>
            <w:lang w:val="en-US"/>
          </w:rPr>
          <w:t xml:space="preserve">        structure related files under a common root.</w:t>
        </w:r>
      </w:ins>
    </w:p>
    <w:p w14:paraId="55B04A9E" w14:textId="77777777" w:rsidR="00666E29" w:rsidRPr="00666E29" w:rsidRDefault="00666E29" w:rsidP="00666E29">
      <w:pPr>
        <w:spacing w:after="0"/>
        <w:rPr>
          <w:ins w:id="369" w:author="lengyelb"/>
          <w:rFonts w:ascii="Courier New" w:eastAsia="MS Mincho" w:hAnsi="Courier New"/>
          <w:sz w:val="16"/>
          <w:szCs w:val="22"/>
          <w:lang w:val="en-US"/>
        </w:rPr>
      </w:pPr>
    </w:p>
    <w:p w14:paraId="672B8050" w14:textId="77777777" w:rsidR="00666E29" w:rsidRPr="00666E29" w:rsidRDefault="00666E29" w:rsidP="00666E29">
      <w:pPr>
        <w:spacing w:after="0"/>
        <w:rPr>
          <w:ins w:id="370" w:author="lengyelb"/>
          <w:rFonts w:ascii="Courier New" w:eastAsia="MS Mincho" w:hAnsi="Courier New"/>
          <w:sz w:val="16"/>
          <w:szCs w:val="22"/>
          <w:lang w:val="en-US"/>
        </w:rPr>
      </w:pPr>
      <w:ins w:id="371" w:author="lengyelb">
        <w:r w:rsidRPr="00666E29">
          <w:rPr>
            <w:rFonts w:ascii="Courier New" w:eastAsia="MS Mincho" w:hAnsi="Courier New"/>
            <w:sz w:val="16"/>
            <w:szCs w:val="22"/>
            <w:lang w:val="en-US"/>
          </w:rPr>
          <w:t xml:space="preserve">        Instances of 'Files' are created by MnS producers. They shall be </w:t>
        </w:r>
      </w:ins>
    </w:p>
    <w:p w14:paraId="0AE67301" w14:textId="77777777" w:rsidR="00666E29" w:rsidRPr="00666E29" w:rsidRDefault="00666E29" w:rsidP="00666E29">
      <w:pPr>
        <w:spacing w:after="0"/>
        <w:rPr>
          <w:ins w:id="372" w:author="lengyelb"/>
          <w:rFonts w:ascii="Courier New" w:eastAsia="MS Mincho" w:hAnsi="Courier New"/>
          <w:sz w:val="16"/>
          <w:szCs w:val="22"/>
          <w:lang w:val="en-US"/>
        </w:rPr>
      </w:pPr>
      <w:ins w:id="373" w:author="lengyelb">
        <w:r w:rsidRPr="00666E29">
          <w:rPr>
            <w:rFonts w:ascii="Courier New" w:eastAsia="MS Mincho" w:hAnsi="Courier New"/>
            <w:sz w:val="16"/>
            <w:szCs w:val="22"/>
            <w:lang w:val="en-US"/>
          </w:rPr>
          <w:t xml:space="preserve">        created at latest when the first file of the collection becomes </w:t>
        </w:r>
      </w:ins>
    </w:p>
    <w:p w14:paraId="45D69D18" w14:textId="77777777" w:rsidR="00666E29" w:rsidRPr="00666E29" w:rsidRDefault="00666E29" w:rsidP="00666E29">
      <w:pPr>
        <w:spacing w:after="0"/>
        <w:rPr>
          <w:ins w:id="374" w:author="lengyelb"/>
          <w:rFonts w:ascii="Courier New" w:eastAsia="MS Mincho" w:hAnsi="Courier New"/>
          <w:sz w:val="16"/>
          <w:szCs w:val="22"/>
          <w:lang w:val="en-US"/>
        </w:rPr>
      </w:pPr>
      <w:ins w:id="375" w:author="lengyelb">
        <w:r w:rsidRPr="00666E29">
          <w:rPr>
            <w:rFonts w:ascii="Courier New" w:eastAsia="MS Mincho" w:hAnsi="Courier New"/>
            <w:sz w:val="16"/>
            <w:szCs w:val="22"/>
            <w:lang w:val="en-US"/>
          </w:rPr>
          <w:t xml:space="preserve">        available for retrieval by MnS consumers.</w:t>
        </w:r>
      </w:ins>
    </w:p>
    <w:p w14:paraId="5555703E" w14:textId="77777777" w:rsidR="00666E29" w:rsidRPr="00666E29" w:rsidRDefault="00666E29" w:rsidP="00666E29">
      <w:pPr>
        <w:spacing w:after="0"/>
        <w:rPr>
          <w:ins w:id="376" w:author="lengyelb"/>
          <w:rFonts w:ascii="Courier New" w:eastAsia="MS Mincho" w:hAnsi="Courier New"/>
          <w:sz w:val="16"/>
          <w:szCs w:val="22"/>
          <w:lang w:val="en-US"/>
        </w:rPr>
      </w:pPr>
    </w:p>
    <w:p w14:paraId="49BFE226" w14:textId="77777777" w:rsidR="00666E29" w:rsidRPr="00666E29" w:rsidRDefault="00666E29" w:rsidP="00666E29">
      <w:pPr>
        <w:spacing w:after="0"/>
        <w:rPr>
          <w:ins w:id="377" w:author="lengyelb"/>
          <w:rFonts w:ascii="Courier New" w:eastAsia="MS Mincho" w:hAnsi="Courier New"/>
          <w:sz w:val="16"/>
          <w:szCs w:val="22"/>
          <w:lang w:val="en-US"/>
        </w:rPr>
      </w:pPr>
      <w:ins w:id="378" w:author="lengyelb">
        <w:r w:rsidRPr="00666E29">
          <w:rPr>
            <w:rFonts w:ascii="Courier New" w:eastAsia="MS Mincho" w:hAnsi="Courier New"/>
            <w:sz w:val="16"/>
            <w:szCs w:val="22"/>
            <w:lang w:val="en-US"/>
          </w:rPr>
          <w:t xml:space="preserve">        The attributes of 'Files' represent properties of the file collection </w:t>
        </w:r>
      </w:ins>
    </w:p>
    <w:p w14:paraId="6153ADA9" w14:textId="77777777" w:rsidR="00666E29" w:rsidRPr="00666E29" w:rsidRDefault="00666E29" w:rsidP="00666E29">
      <w:pPr>
        <w:spacing w:after="0"/>
        <w:rPr>
          <w:ins w:id="379" w:author="lengyelb"/>
          <w:rFonts w:ascii="Courier New" w:eastAsia="MS Mincho" w:hAnsi="Courier New"/>
          <w:sz w:val="16"/>
          <w:szCs w:val="22"/>
          <w:lang w:val="en-US"/>
        </w:rPr>
      </w:pPr>
      <w:ins w:id="380" w:author="lengyelb">
        <w:r w:rsidRPr="00666E29">
          <w:rPr>
            <w:rFonts w:ascii="Courier New" w:eastAsia="MS Mincho" w:hAnsi="Courier New"/>
            <w:sz w:val="16"/>
            <w:szCs w:val="22"/>
            <w:lang w:val="en-US"/>
          </w:rPr>
          <w:t xml:space="preserve">        and not properties of individual files.</w:t>
        </w:r>
      </w:ins>
    </w:p>
    <w:p w14:paraId="623A0EC6" w14:textId="77777777" w:rsidR="00666E29" w:rsidRPr="00666E29" w:rsidRDefault="00666E29" w:rsidP="00666E29">
      <w:pPr>
        <w:spacing w:after="0"/>
        <w:rPr>
          <w:ins w:id="381" w:author="lengyelb"/>
          <w:rFonts w:ascii="Courier New" w:eastAsia="MS Mincho" w:hAnsi="Courier New"/>
          <w:sz w:val="16"/>
          <w:szCs w:val="22"/>
          <w:lang w:val="en-US"/>
        </w:rPr>
      </w:pPr>
    </w:p>
    <w:p w14:paraId="6855AEB9" w14:textId="77777777" w:rsidR="00666E29" w:rsidRPr="00666E29" w:rsidRDefault="00666E29" w:rsidP="00666E29">
      <w:pPr>
        <w:spacing w:after="0"/>
        <w:rPr>
          <w:ins w:id="382" w:author="lengyelb"/>
          <w:rFonts w:ascii="Courier New" w:eastAsia="MS Mincho" w:hAnsi="Courier New"/>
          <w:sz w:val="16"/>
          <w:szCs w:val="22"/>
          <w:lang w:val="en-US"/>
        </w:rPr>
      </w:pPr>
      <w:ins w:id="383" w:author="lengyelb">
        <w:r w:rsidRPr="00666E29">
          <w:rPr>
            <w:rFonts w:ascii="Courier New" w:eastAsia="MS Mincho" w:hAnsi="Courier New"/>
            <w:sz w:val="16"/>
            <w:szCs w:val="22"/>
            <w:lang w:val="en-US"/>
          </w:rPr>
          <w:t xml:space="preserve">        When the file retrieval NRM fragment is used together with a data </w:t>
        </w:r>
      </w:ins>
    </w:p>
    <w:p w14:paraId="3A1CE585" w14:textId="77777777" w:rsidR="00666E29" w:rsidRPr="00666E29" w:rsidRDefault="00666E29" w:rsidP="00666E29">
      <w:pPr>
        <w:spacing w:after="0"/>
        <w:rPr>
          <w:ins w:id="384" w:author="lengyelb"/>
          <w:rFonts w:ascii="Courier New" w:eastAsia="MS Mincho" w:hAnsi="Courier New"/>
          <w:sz w:val="16"/>
          <w:szCs w:val="22"/>
          <w:lang w:val="en-US"/>
        </w:rPr>
      </w:pPr>
      <w:ins w:id="385" w:author="lengyelb">
        <w:r w:rsidRPr="00666E29">
          <w:rPr>
            <w:rFonts w:ascii="Courier New" w:eastAsia="MS Mincho" w:hAnsi="Courier New"/>
            <w:sz w:val="16"/>
            <w:szCs w:val="22"/>
            <w:lang w:val="en-US"/>
          </w:rPr>
          <w:t xml:space="preserve">        collection job ('PerfMetricJob' or 'TraceJob') the following </w:t>
        </w:r>
      </w:ins>
    </w:p>
    <w:p w14:paraId="019DF1E4" w14:textId="77777777" w:rsidR="00666E29" w:rsidRPr="00666E29" w:rsidRDefault="00666E29" w:rsidP="00666E29">
      <w:pPr>
        <w:spacing w:after="0"/>
        <w:rPr>
          <w:ins w:id="386" w:author="lengyelb"/>
          <w:rFonts w:ascii="Courier New" w:eastAsia="MS Mincho" w:hAnsi="Courier New"/>
          <w:sz w:val="16"/>
          <w:szCs w:val="22"/>
          <w:lang w:val="en-US"/>
        </w:rPr>
      </w:pPr>
      <w:ins w:id="387" w:author="lengyelb">
        <w:r w:rsidRPr="00666E29">
          <w:rPr>
            <w:rFonts w:ascii="Courier New" w:eastAsia="MS Mincho" w:hAnsi="Courier New"/>
            <w:sz w:val="16"/>
            <w:szCs w:val="22"/>
            <w:lang w:val="en-US"/>
          </w:rPr>
          <w:t xml:space="preserve">        provisions shall apply:</w:t>
        </w:r>
      </w:ins>
    </w:p>
    <w:p w14:paraId="235571C0" w14:textId="77777777" w:rsidR="00666E29" w:rsidRPr="00666E29" w:rsidRDefault="00666E29" w:rsidP="00666E29">
      <w:pPr>
        <w:spacing w:after="0"/>
        <w:rPr>
          <w:ins w:id="388" w:author="lengyelb"/>
          <w:rFonts w:ascii="Courier New" w:eastAsia="MS Mincho" w:hAnsi="Courier New"/>
          <w:sz w:val="16"/>
          <w:szCs w:val="22"/>
          <w:lang w:val="en-US"/>
        </w:rPr>
      </w:pPr>
      <w:ins w:id="389" w:author="lengyelb">
        <w:r w:rsidRPr="00666E29">
          <w:rPr>
            <w:rFonts w:ascii="Courier New" w:eastAsia="MS Mincho" w:hAnsi="Courier New"/>
            <w:sz w:val="16"/>
            <w:szCs w:val="22"/>
            <w:lang w:val="en-US"/>
          </w:rPr>
          <w:t xml:space="preserve">        - The 'Files' object shall be created at the same time as the object </w:t>
        </w:r>
      </w:ins>
    </w:p>
    <w:p w14:paraId="1FF995E4" w14:textId="77777777" w:rsidR="00666E29" w:rsidRPr="00666E29" w:rsidRDefault="00666E29" w:rsidP="00666E29">
      <w:pPr>
        <w:spacing w:after="0"/>
        <w:rPr>
          <w:ins w:id="390" w:author="lengyelb"/>
          <w:rFonts w:ascii="Courier New" w:eastAsia="MS Mincho" w:hAnsi="Courier New"/>
          <w:sz w:val="16"/>
          <w:szCs w:val="22"/>
          <w:lang w:val="en-US"/>
        </w:rPr>
      </w:pPr>
      <w:ins w:id="391" w:author="lengyelb">
        <w:r w:rsidRPr="00666E29">
          <w:rPr>
            <w:rFonts w:ascii="Courier New" w:eastAsia="MS Mincho" w:hAnsi="Courier New"/>
            <w:sz w:val="16"/>
            <w:szCs w:val="22"/>
            <w:lang w:val="en-US"/>
          </w:rPr>
          <w:t xml:space="preserve">        representing the data collection job.</w:t>
        </w:r>
      </w:ins>
    </w:p>
    <w:p w14:paraId="44F80137" w14:textId="77777777" w:rsidR="00666E29" w:rsidRPr="00666E29" w:rsidRDefault="00666E29" w:rsidP="00666E29">
      <w:pPr>
        <w:spacing w:after="0"/>
        <w:rPr>
          <w:ins w:id="392" w:author="lengyelb"/>
          <w:rFonts w:ascii="Courier New" w:eastAsia="MS Mincho" w:hAnsi="Courier New"/>
          <w:sz w:val="16"/>
          <w:szCs w:val="22"/>
          <w:lang w:val="en-US"/>
        </w:rPr>
      </w:pPr>
      <w:ins w:id="393" w:author="lengyelb">
        <w:r w:rsidRPr="00666E29">
          <w:rPr>
            <w:rFonts w:ascii="Courier New" w:eastAsia="MS Mincho" w:hAnsi="Courier New"/>
            <w:sz w:val="16"/>
            <w:szCs w:val="22"/>
            <w:lang w:val="en-US"/>
          </w:rPr>
          <w:t xml:space="preserve">        - The attributes 'jobRef' and 'jobId' shall be supported and present </w:t>
        </w:r>
      </w:ins>
    </w:p>
    <w:p w14:paraId="795371B5" w14:textId="77777777" w:rsidR="00666E29" w:rsidRPr="00666E29" w:rsidRDefault="00666E29" w:rsidP="00666E29">
      <w:pPr>
        <w:spacing w:after="0"/>
        <w:rPr>
          <w:ins w:id="394" w:author="lengyelb"/>
          <w:rFonts w:ascii="Courier New" w:eastAsia="MS Mincho" w:hAnsi="Courier New"/>
          <w:sz w:val="16"/>
          <w:szCs w:val="22"/>
          <w:lang w:val="en-US"/>
        </w:rPr>
      </w:pPr>
      <w:ins w:id="395" w:author="lengyelb">
        <w:r w:rsidRPr="00666E29">
          <w:rPr>
            <w:rFonts w:ascii="Courier New" w:eastAsia="MS Mincho" w:hAnsi="Courier New"/>
            <w:sz w:val="16"/>
            <w:szCs w:val="22"/>
            <w:lang w:val="en-US"/>
          </w:rPr>
          <w:t xml:space="preserve">        in a 'Files' instance. They shall identify the job that the files in </w:t>
        </w:r>
      </w:ins>
    </w:p>
    <w:p w14:paraId="113E234B" w14:textId="77777777" w:rsidR="00666E29" w:rsidRPr="00666E29" w:rsidRDefault="00666E29" w:rsidP="00666E29">
      <w:pPr>
        <w:spacing w:after="0"/>
        <w:rPr>
          <w:ins w:id="396" w:author="lengyelb"/>
          <w:rFonts w:ascii="Courier New" w:eastAsia="MS Mincho" w:hAnsi="Courier New"/>
          <w:sz w:val="16"/>
          <w:szCs w:val="22"/>
          <w:lang w:val="en-US"/>
        </w:rPr>
      </w:pPr>
      <w:ins w:id="397" w:author="lengyelb">
        <w:r w:rsidRPr="00666E29">
          <w:rPr>
            <w:rFonts w:ascii="Courier New" w:eastAsia="MS Mincho" w:hAnsi="Courier New"/>
            <w:sz w:val="16"/>
            <w:szCs w:val="22"/>
            <w:lang w:val="en-US"/>
          </w:rPr>
          <w:t xml:space="preserve">        the file collection relate to.</w:t>
        </w:r>
      </w:ins>
    </w:p>
    <w:p w14:paraId="17DCB583" w14:textId="77777777" w:rsidR="00666E29" w:rsidRPr="00666E29" w:rsidRDefault="00666E29" w:rsidP="00666E29">
      <w:pPr>
        <w:spacing w:after="0"/>
        <w:rPr>
          <w:ins w:id="398" w:author="lengyelb"/>
          <w:rFonts w:ascii="Courier New" w:eastAsia="MS Mincho" w:hAnsi="Courier New"/>
          <w:sz w:val="16"/>
          <w:szCs w:val="22"/>
          <w:lang w:val="en-US"/>
        </w:rPr>
      </w:pPr>
      <w:ins w:id="399" w:author="lengyelb">
        <w:r w:rsidRPr="00666E29">
          <w:rPr>
            <w:rFonts w:ascii="Courier New" w:eastAsia="MS Mincho" w:hAnsi="Courier New"/>
            <w:sz w:val="16"/>
            <w:szCs w:val="22"/>
            <w:lang w:val="en-US"/>
          </w:rPr>
          <w:t xml:space="preserve">        - A 'Files' instance shall contain files related to one and only one </w:t>
        </w:r>
      </w:ins>
    </w:p>
    <w:p w14:paraId="092C1E16" w14:textId="77777777" w:rsidR="00666E29" w:rsidRPr="00666E29" w:rsidRDefault="00666E29" w:rsidP="00666E29">
      <w:pPr>
        <w:spacing w:after="0"/>
        <w:rPr>
          <w:ins w:id="400" w:author="lengyelb"/>
          <w:rFonts w:ascii="Courier New" w:eastAsia="MS Mincho" w:hAnsi="Courier New"/>
          <w:sz w:val="16"/>
          <w:szCs w:val="22"/>
          <w:lang w:val="en-US"/>
        </w:rPr>
      </w:pPr>
      <w:ins w:id="401" w:author="lengyelb">
        <w:r w:rsidRPr="00666E29">
          <w:rPr>
            <w:rFonts w:ascii="Courier New" w:eastAsia="MS Mincho" w:hAnsi="Courier New"/>
            <w:sz w:val="16"/>
            <w:szCs w:val="22"/>
            <w:lang w:val="en-US"/>
          </w:rPr>
          <w:t xml:space="preserve">        job.</w:t>
        </w:r>
      </w:ins>
    </w:p>
    <w:p w14:paraId="7C8AEE02" w14:textId="77777777" w:rsidR="00666E29" w:rsidRPr="00666E29" w:rsidRDefault="00666E29" w:rsidP="00666E29">
      <w:pPr>
        <w:spacing w:after="0"/>
        <w:rPr>
          <w:ins w:id="402" w:author="lengyelb"/>
          <w:rFonts w:ascii="Courier New" w:eastAsia="MS Mincho" w:hAnsi="Courier New"/>
          <w:sz w:val="16"/>
          <w:szCs w:val="22"/>
          <w:lang w:val="en-US"/>
        </w:rPr>
      </w:pPr>
      <w:ins w:id="403" w:author="lengyelb">
        <w:r w:rsidRPr="00666E29">
          <w:rPr>
            <w:rFonts w:ascii="Courier New" w:eastAsia="MS Mincho" w:hAnsi="Courier New"/>
            <w:sz w:val="16"/>
            <w:szCs w:val="22"/>
            <w:lang w:val="en-US"/>
          </w:rPr>
          <w:t xml:space="preserve">        - The files produced by one job shall be contained in one and only </w:t>
        </w:r>
      </w:ins>
    </w:p>
    <w:p w14:paraId="78D9AF85" w14:textId="77777777" w:rsidR="00666E29" w:rsidRPr="00666E29" w:rsidRDefault="00666E29" w:rsidP="00666E29">
      <w:pPr>
        <w:spacing w:after="0"/>
        <w:rPr>
          <w:ins w:id="404" w:author="lengyelb"/>
          <w:rFonts w:ascii="Courier New" w:eastAsia="MS Mincho" w:hAnsi="Courier New"/>
          <w:sz w:val="16"/>
          <w:szCs w:val="22"/>
          <w:lang w:val="en-US"/>
        </w:rPr>
      </w:pPr>
      <w:ins w:id="405" w:author="lengyelb">
        <w:r w:rsidRPr="00666E29">
          <w:rPr>
            <w:rFonts w:ascii="Courier New" w:eastAsia="MS Mincho" w:hAnsi="Courier New"/>
            <w:sz w:val="16"/>
            <w:szCs w:val="22"/>
            <w:lang w:val="en-US"/>
          </w:rPr>
          <w:t xml:space="preserve">        one 'Files' instance.</w:t>
        </w:r>
      </w:ins>
    </w:p>
    <w:p w14:paraId="522F77A1" w14:textId="77777777" w:rsidR="00666E29" w:rsidRPr="00666E29" w:rsidRDefault="00666E29" w:rsidP="00666E29">
      <w:pPr>
        <w:spacing w:after="0"/>
        <w:rPr>
          <w:ins w:id="406" w:author="lengyelb"/>
          <w:rFonts w:ascii="Courier New" w:eastAsia="MS Mincho" w:hAnsi="Courier New"/>
          <w:sz w:val="16"/>
          <w:szCs w:val="22"/>
          <w:lang w:val="en-US"/>
        </w:rPr>
      </w:pPr>
      <w:ins w:id="407" w:author="lengyelb">
        <w:r w:rsidRPr="00666E29">
          <w:rPr>
            <w:rFonts w:ascii="Courier New" w:eastAsia="MS Mincho" w:hAnsi="Courier New"/>
            <w:sz w:val="16"/>
            <w:szCs w:val="22"/>
            <w:lang w:val="en-US"/>
          </w:rPr>
          <w:t xml:space="preserve">        - The job object shall support an attribute with a link to the </w:t>
        </w:r>
      </w:ins>
    </w:p>
    <w:p w14:paraId="020D2E23" w14:textId="77777777" w:rsidR="00666E29" w:rsidRPr="00666E29" w:rsidRDefault="00666E29" w:rsidP="00666E29">
      <w:pPr>
        <w:spacing w:after="0"/>
        <w:rPr>
          <w:ins w:id="408" w:author="lengyelb"/>
          <w:rFonts w:ascii="Courier New" w:eastAsia="MS Mincho" w:hAnsi="Courier New"/>
          <w:sz w:val="16"/>
          <w:szCs w:val="22"/>
          <w:lang w:val="en-US"/>
        </w:rPr>
      </w:pPr>
      <w:ins w:id="409" w:author="lengyelb">
        <w:r w:rsidRPr="00666E29">
          <w:rPr>
            <w:rFonts w:ascii="Courier New" w:eastAsia="MS Mincho" w:hAnsi="Courier New"/>
            <w:sz w:val="16"/>
            <w:szCs w:val="22"/>
            <w:lang w:val="en-US"/>
          </w:rPr>
          <w:t xml:space="preserve">        created 'Files' instance ('_linkToFiles').</w:t>
        </w:r>
      </w:ins>
    </w:p>
    <w:p w14:paraId="4EAFB59A" w14:textId="77777777" w:rsidR="00666E29" w:rsidRPr="00666E29" w:rsidRDefault="00666E29" w:rsidP="00666E29">
      <w:pPr>
        <w:spacing w:after="0"/>
        <w:rPr>
          <w:ins w:id="410" w:author="lengyelb"/>
          <w:rFonts w:ascii="Courier New" w:eastAsia="MS Mincho" w:hAnsi="Courier New"/>
          <w:sz w:val="16"/>
          <w:szCs w:val="22"/>
          <w:lang w:val="en-US"/>
        </w:rPr>
      </w:pPr>
      <w:ins w:id="411" w:author="lengyelb">
        <w:r w:rsidRPr="00666E29">
          <w:rPr>
            <w:rFonts w:ascii="Courier New" w:eastAsia="MS Mincho" w:hAnsi="Courier New"/>
            <w:sz w:val="16"/>
            <w:szCs w:val="22"/>
            <w:lang w:val="en-US"/>
          </w:rPr>
          <w:t xml:space="preserve">        - The attribute '_linkToFiles' shall be returned in the job creation </w:t>
        </w:r>
      </w:ins>
    </w:p>
    <w:p w14:paraId="45D6BA53" w14:textId="77777777" w:rsidR="00666E29" w:rsidRPr="00666E29" w:rsidRDefault="00666E29" w:rsidP="00666E29">
      <w:pPr>
        <w:spacing w:after="0"/>
        <w:rPr>
          <w:ins w:id="412" w:author="lengyelb"/>
          <w:rFonts w:ascii="Courier New" w:eastAsia="MS Mincho" w:hAnsi="Courier New"/>
          <w:sz w:val="16"/>
          <w:szCs w:val="22"/>
          <w:lang w:val="en-US"/>
        </w:rPr>
      </w:pPr>
      <w:ins w:id="413" w:author="lengyelb">
        <w:r w:rsidRPr="00666E29">
          <w:rPr>
            <w:rFonts w:ascii="Courier New" w:eastAsia="MS Mincho" w:hAnsi="Courier New"/>
            <w:sz w:val="16"/>
            <w:szCs w:val="22"/>
            <w:lang w:val="en-US"/>
          </w:rPr>
          <w:t xml:space="preserve">        response, if the stage 3 protocol supports returning attributes in an </w:t>
        </w:r>
      </w:ins>
    </w:p>
    <w:p w14:paraId="59B6E9C7" w14:textId="77777777" w:rsidR="00666E29" w:rsidRPr="00666E29" w:rsidRDefault="00666E29" w:rsidP="00666E29">
      <w:pPr>
        <w:spacing w:after="0"/>
        <w:rPr>
          <w:ins w:id="414" w:author="lengyelb"/>
          <w:rFonts w:ascii="Courier New" w:eastAsia="MS Mincho" w:hAnsi="Courier New"/>
          <w:sz w:val="16"/>
          <w:szCs w:val="22"/>
          <w:lang w:val="en-US"/>
        </w:rPr>
      </w:pPr>
      <w:ins w:id="415" w:author="lengyelb">
        <w:r w:rsidRPr="00666E29">
          <w:rPr>
            <w:rFonts w:ascii="Courier New" w:eastAsia="MS Mincho" w:hAnsi="Courier New"/>
            <w:sz w:val="16"/>
            <w:szCs w:val="22"/>
            <w:lang w:val="en-US"/>
          </w:rPr>
          <w:t xml:space="preserve">        object creation response.</w:t>
        </w:r>
      </w:ins>
    </w:p>
    <w:p w14:paraId="59335926" w14:textId="77777777" w:rsidR="00666E29" w:rsidRPr="00666E29" w:rsidRDefault="00666E29" w:rsidP="00666E29">
      <w:pPr>
        <w:spacing w:after="0"/>
        <w:rPr>
          <w:ins w:id="416" w:author="lengyelb"/>
          <w:rFonts w:ascii="Courier New" w:eastAsia="MS Mincho" w:hAnsi="Courier New"/>
          <w:sz w:val="16"/>
          <w:szCs w:val="22"/>
          <w:lang w:val="en-US"/>
        </w:rPr>
      </w:pPr>
      <w:ins w:id="417" w:author="lengyelb">
        <w:r w:rsidRPr="00666E29">
          <w:rPr>
            <w:rFonts w:ascii="Courier New" w:eastAsia="MS Mincho" w:hAnsi="Courier New"/>
            <w:sz w:val="16"/>
            <w:szCs w:val="22"/>
            <w:lang w:val="en-US"/>
          </w:rPr>
          <w:t xml:space="preserve">        - The MnS producer decides where to name-contain the 'Files' instance </w:t>
        </w:r>
      </w:ins>
    </w:p>
    <w:p w14:paraId="21EFE930" w14:textId="77777777" w:rsidR="00666E29" w:rsidRPr="00666E29" w:rsidRDefault="00666E29" w:rsidP="00666E29">
      <w:pPr>
        <w:spacing w:after="0"/>
        <w:rPr>
          <w:ins w:id="418" w:author="lengyelb"/>
          <w:rFonts w:ascii="Courier New" w:eastAsia="MS Mincho" w:hAnsi="Courier New"/>
          <w:sz w:val="16"/>
          <w:szCs w:val="22"/>
          <w:lang w:val="en-US"/>
        </w:rPr>
      </w:pPr>
      <w:ins w:id="419" w:author="lengyelb">
        <w:r w:rsidRPr="00666E29">
          <w:rPr>
            <w:rFonts w:ascii="Courier New" w:eastAsia="MS Mincho" w:hAnsi="Courier New"/>
            <w:sz w:val="16"/>
            <w:szCs w:val="22"/>
            <w:lang w:val="en-US"/>
          </w:rPr>
          <w:t xml:space="preserve">        related to a job.</w:t>
        </w:r>
      </w:ins>
    </w:p>
    <w:p w14:paraId="0BD19CE0" w14:textId="77777777" w:rsidR="00666E29" w:rsidRPr="00666E29" w:rsidRDefault="00666E29" w:rsidP="00666E29">
      <w:pPr>
        <w:spacing w:after="0"/>
        <w:rPr>
          <w:ins w:id="420" w:author="lengyelb"/>
          <w:rFonts w:ascii="Courier New" w:eastAsia="MS Mincho" w:hAnsi="Courier New"/>
          <w:sz w:val="16"/>
          <w:szCs w:val="22"/>
          <w:lang w:val="en-US"/>
        </w:rPr>
      </w:pPr>
    </w:p>
    <w:p w14:paraId="037BE6F7" w14:textId="77777777" w:rsidR="00666E29" w:rsidRPr="00666E29" w:rsidRDefault="00666E29" w:rsidP="00666E29">
      <w:pPr>
        <w:spacing w:after="0"/>
        <w:rPr>
          <w:ins w:id="421" w:author="lengyelb"/>
          <w:rFonts w:ascii="Courier New" w:eastAsia="MS Mincho" w:hAnsi="Courier New"/>
          <w:sz w:val="16"/>
          <w:szCs w:val="22"/>
          <w:lang w:val="en-US"/>
        </w:rPr>
      </w:pPr>
      <w:ins w:id="422" w:author="lengyelb">
        <w:r w:rsidRPr="00666E29">
          <w:rPr>
            <w:rFonts w:ascii="Courier New" w:eastAsia="MS Mincho" w:hAnsi="Courier New"/>
            <w:sz w:val="16"/>
            <w:szCs w:val="22"/>
            <w:lang w:val="en-US"/>
          </w:rPr>
          <w:t xml:space="preserve">        The attribute '_linkToFiles' allows a MnS consumer to create simple </w:t>
        </w:r>
      </w:ins>
    </w:p>
    <w:p w14:paraId="43583DF0" w14:textId="77777777" w:rsidR="00666E29" w:rsidRPr="00666E29" w:rsidRDefault="00666E29" w:rsidP="00666E29">
      <w:pPr>
        <w:spacing w:after="0"/>
        <w:rPr>
          <w:ins w:id="423" w:author="lengyelb"/>
          <w:rFonts w:ascii="Courier New" w:eastAsia="MS Mincho" w:hAnsi="Courier New"/>
          <w:sz w:val="16"/>
          <w:szCs w:val="22"/>
          <w:lang w:val="en-US"/>
        </w:rPr>
      </w:pPr>
      <w:ins w:id="424" w:author="lengyelb">
        <w:r w:rsidRPr="00666E29">
          <w:rPr>
            <w:rFonts w:ascii="Courier New" w:eastAsia="MS Mincho" w:hAnsi="Courier New"/>
            <w:sz w:val="16"/>
            <w:szCs w:val="22"/>
            <w:lang w:val="en-US"/>
          </w:rPr>
          <w:t xml:space="preserve">        and targeted subscriptions for 'notifyFileReady', </w:t>
        </w:r>
      </w:ins>
    </w:p>
    <w:p w14:paraId="2B4D0079" w14:textId="77777777" w:rsidR="00666E29" w:rsidRPr="00666E29" w:rsidRDefault="00666E29" w:rsidP="00666E29">
      <w:pPr>
        <w:spacing w:after="0"/>
        <w:rPr>
          <w:ins w:id="425" w:author="lengyelb"/>
          <w:rFonts w:ascii="Courier New" w:eastAsia="MS Mincho" w:hAnsi="Courier New"/>
          <w:sz w:val="16"/>
          <w:szCs w:val="22"/>
          <w:lang w:val="en-US"/>
        </w:rPr>
      </w:pPr>
      <w:ins w:id="426" w:author="lengyelb">
        <w:r w:rsidRPr="00666E29">
          <w:rPr>
            <w:rFonts w:ascii="Courier New" w:eastAsia="MS Mincho" w:hAnsi="Courier New"/>
            <w:sz w:val="16"/>
            <w:szCs w:val="22"/>
            <w:lang w:val="en-US"/>
          </w:rPr>
          <w:t xml:space="preserve">        'notifyFilePreparationError' and 'notifyFileDeletion', or </w:t>
        </w:r>
      </w:ins>
    </w:p>
    <w:p w14:paraId="4417E518" w14:textId="77777777" w:rsidR="00666E29" w:rsidRPr="00666E29" w:rsidRDefault="00666E29" w:rsidP="00666E29">
      <w:pPr>
        <w:spacing w:after="0"/>
        <w:rPr>
          <w:ins w:id="427" w:author="lengyelb"/>
          <w:rFonts w:ascii="Courier New" w:eastAsia="MS Mincho" w:hAnsi="Courier New"/>
          <w:sz w:val="16"/>
          <w:szCs w:val="22"/>
          <w:lang w:val="en-US"/>
        </w:rPr>
      </w:pPr>
      <w:ins w:id="428" w:author="lengyelb">
        <w:r w:rsidRPr="00666E29">
          <w:rPr>
            <w:rFonts w:ascii="Courier New" w:eastAsia="MS Mincho" w:hAnsi="Courier New"/>
            <w:sz w:val="16"/>
            <w:szCs w:val="22"/>
            <w:lang w:val="en-US"/>
          </w:rPr>
          <w:t xml:space="preserve">        'notifyMOICreation', 'notifyMOIChanges', 'notifyFilePreparationError'  </w:t>
        </w:r>
      </w:ins>
    </w:p>
    <w:p w14:paraId="63BC99F7" w14:textId="77777777" w:rsidR="00666E29" w:rsidRPr="00666E29" w:rsidRDefault="00666E29" w:rsidP="00666E29">
      <w:pPr>
        <w:spacing w:after="0"/>
        <w:rPr>
          <w:ins w:id="429" w:author="lengyelb"/>
          <w:rFonts w:ascii="Courier New" w:eastAsia="MS Mincho" w:hAnsi="Courier New"/>
          <w:sz w:val="16"/>
          <w:szCs w:val="22"/>
          <w:lang w:val="en-US"/>
        </w:rPr>
      </w:pPr>
      <w:ins w:id="430" w:author="lengyelb">
        <w:r w:rsidRPr="00666E29">
          <w:rPr>
            <w:rFonts w:ascii="Courier New" w:eastAsia="MS Mincho" w:hAnsi="Courier New"/>
            <w:sz w:val="16"/>
            <w:szCs w:val="22"/>
            <w:lang w:val="en-US"/>
          </w:rPr>
          <w:t xml:space="preserve">        and 'notifyFileDeletion' related to 'File' instances created or deleted </w:t>
        </w:r>
      </w:ins>
    </w:p>
    <w:p w14:paraId="556B872C" w14:textId="77777777" w:rsidR="00666E29" w:rsidRPr="00666E29" w:rsidRDefault="00666E29" w:rsidP="00666E29">
      <w:pPr>
        <w:spacing w:after="0"/>
        <w:rPr>
          <w:ins w:id="431" w:author="lengyelb"/>
          <w:rFonts w:ascii="Courier New" w:eastAsia="MS Mincho" w:hAnsi="Courier New"/>
          <w:sz w:val="16"/>
          <w:szCs w:val="22"/>
          <w:lang w:val="en-US"/>
        </w:rPr>
      </w:pPr>
      <w:ins w:id="432" w:author="lengyelb">
        <w:r w:rsidRPr="00666E29">
          <w:rPr>
            <w:rFonts w:ascii="Courier New" w:eastAsia="MS Mincho" w:hAnsi="Courier New"/>
            <w:sz w:val="16"/>
            <w:szCs w:val="22"/>
            <w:lang w:val="en-US"/>
          </w:rPr>
          <w:t xml:space="preserve">        under the 'Files' instance of a specific job. The subscription needs </w:t>
        </w:r>
      </w:ins>
    </w:p>
    <w:p w14:paraId="192D9926" w14:textId="77777777" w:rsidR="00666E29" w:rsidRPr="00666E29" w:rsidRDefault="00666E29" w:rsidP="00666E29">
      <w:pPr>
        <w:spacing w:after="0"/>
        <w:rPr>
          <w:ins w:id="433" w:author="lengyelb"/>
          <w:rFonts w:ascii="Courier New" w:eastAsia="MS Mincho" w:hAnsi="Courier New"/>
          <w:sz w:val="16"/>
          <w:szCs w:val="22"/>
          <w:lang w:val="en-US"/>
        </w:rPr>
      </w:pPr>
      <w:ins w:id="434" w:author="lengyelb">
        <w:r w:rsidRPr="00666E29">
          <w:rPr>
            <w:rFonts w:ascii="Courier New" w:eastAsia="MS Mincho" w:hAnsi="Courier New"/>
            <w:sz w:val="16"/>
            <w:szCs w:val="22"/>
            <w:lang w:val="en-US"/>
          </w:rPr>
          <w:t xml:space="preserve">        to scope simply objects one level below the 'Files' object.</w:t>
        </w:r>
      </w:ins>
    </w:p>
    <w:p w14:paraId="05590B71" w14:textId="77777777" w:rsidR="00666E29" w:rsidRPr="00666E29" w:rsidRDefault="00666E29" w:rsidP="00666E29">
      <w:pPr>
        <w:spacing w:after="0"/>
        <w:rPr>
          <w:ins w:id="435" w:author="lengyelb"/>
          <w:rFonts w:ascii="Courier New" w:eastAsia="MS Mincho" w:hAnsi="Courier New"/>
          <w:sz w:val="16"/>
          <w:szCs w:val="22"/>
          <w:lang w:val="en-US"/>
        </w:rPr>
      </w:pPr>
    </w:p>
    <w:p w14:paraId="4418B036" w14:textId="77777777" w:rsidR="00666E29" w:rsidRPr="00666E29" w:rsidRDefault="00666E29" w:rsidP="00666E29">
      <w:pPr>
        <w:spacing w:after="0"/>
        <w:rPr>
          <w:ins w:id="436" w:author="lengyelb"/>
          <w:rFonts w:ascii="Courier New" w:eastAsia="MS Mincho" w:hAnsi="Courier New"/>
          <w:sz w:val="16"/>
          <w:szCs w:val="22"/>
          <w:lang w:val="en-US"/>
        </w:rPr>
      </w:pPr>
      <w:ins w:id="437" w:author="lengyelb">
        <w:r w:rsidRPr="00666E29">
          <w:rPr>
            <w:rFonts w:ascii="Courier New" w:eastAsia="MS Mincho" w:hAnsi="Courier New"/>
            <w:sz w:val="16"/>
            <w:szCs w:val="22"/>
            <w:lang w:val="en-US"/>
          </w:rPr>
          <w:t xml:space="preserve">        In addition, the attribute '_linkToFiles' allows for simple </w:t>
        </w:r>
      </w:ins>
    </w:p>
    <w:p w14:paraId="022CF05F" w14:textId="77777777" w:rsidR="00666E29" w:rsidRPr="00666E29" w:rsidRDefault="00666E29" w:rsidP="00666E29">
      <w:pPr>
        <w:spacing w:after="0"/>
        <w:rPr>
          <w:ins w:id="438" w:author="lengyelb"/>
          <w:rFonts w:ascii="Courier New" w:eastAsia="MS Mincho" w:hAnsi="Courier New"/>
          <w:sz w:val="16"/>
          <w:szCs w:val="22"/>
          <w:lang w:val="en-US"/>
        </w:rPr>
      </w:pPr>
      <w:ins w:id="439" w:author="lengyelb">
        <w:r w:rsidRPr="00666E29">
          <w:rPr>
            <w:rFonts w:ascii="Courier New" w:eastAsia="MS Mincho" w:hAnsi="Courier New"/>
            <w:sz w:val="16"/>
            <w:szCs w:val="22"/>
            <w:lang w:val="en-US"/>
          </w:rPr>
          <w:t xml:space="preserve">        deployments not relying on notifications for reporting the </w:t>
        </w:r>
      </w:ins>
    </w:p>
    <w:p w14:paraId="110E1D71" w14:textId="77777777" w:rsidR="00666E29" w:rsidRPr="00666E29" w:rsidRDefault="00666E29" w:rsidP="00666E29">
      <w:pPr>
        <w:spacing w:after="0"/>
        <w:rPr>
          <w:ins w:id="440" w:author="lengyelb"/>
          <w:rFonts w:ascii="Courier New" w:eastAsia="MS Mincho" w:hAnsi="Courier New"/>
          <w:sz w:val="16"/>
          <w:szCs w:val="22"/>
          <w:lang w:val="en-US"/>
        </w:rPr>
      </w:pPr>
      <w:ins w:id="441" w:author="lengyelb">
        <w:r w:rsidRPr="00666E29">
          <w:rPr>
            <w:rFonts w:ascii="Courier New" w:eastAsia="MS Mincho" w:hAnsi="Courier New"/>
            <w:sz w:val="16"/>
            <w:szCs w:val="22"/>
            <w:lang w:val="en-US"/>
          </w:rPr>
          <w:t xml:space="preserve">        availability of new files, where the MnS consumer polls regularly </w:t>
        </w:r>
      </w:ins>
    </w:p>
    <w:p w14:paraId="658C42FB" w14:textId="77777777" w:rsidR="00666E29" w:rsidRPr="00666E29" w:rsidRDefault="00666E29" w:rsidP="00666E29">
      <w:pPr>
        <w:spacing w:after="0"/>
        <w:rPr>
          <w:ins w:id="442" w:author="lengyelb"/>
          <w:rFonts w:ascii="Courier New" w:eastAsia="MS Mincho" w:hAnsi="Courier New"/>
          <w:sz w:val="16"/>
          <w:szCs w:val="22"/>
          <w:lang w:val="en-US"/>
        </w:rPr>
      </w:pPr>
      <w:ins w:id="443" w:author="lengyelb">
        <w:r w:rsidRPr="00666E29">
          <w:rPr>
            <w:rFonts w:ascii="Courier New" w:eastAsia="MS Mincho" w:hAnsi="Courier New"/>
            <w:sz w:val="16"/>
            <w:szCs w:val="22"/>
            <w:lang w:val="en-US"/>
          </w:rPr>
          <w:t xml:space="preserve">        for new files under 'Files'.";</w:t>
        </w:r>
      </w:ins>
    </w:p>
    <w:p w14:paraId="50F27A3D" w14:textId="77777777" w:rsidR="00666E29" w:rsidRPr="00666E29" w:rsidRDefault="00666E29" w:rsidP="00666E29">
      <w:pPr>
        <w:spacing w:after="0"/>
        <w:rPr>
          <w:ins w:id="444" w:author="lengyelb"/>
          <w:rFonts w:ascii="Courier New" w:eastAsia="MS Mincho" w:hAnsi="Courier New"/>
          <w:sz w:val="16"/>
          <w:szCs w:val="22"/>
          <w:lang w:val="en-US"/>
        </w:rPr>
      </w:pPr>
      <w:ins w:id="445" w:author="lengyelb">
        <w:r w:rsidRPr="00666E29">
          <w:rPr>
            <w:rFonts w:ascii="Courier New" w:eastAsia="MS Mincho" w:hAnsi="Courier New"/>
            <w:sz w:val="16"/>
            <w:szCs w:val="22"/>
            <w:lang w:val="en-US"/>
          </w:rPr>
          <w:t xml:space="preserve">        </w:t>
        </w:r>
      </w:ins>
    </w:p>
    <w:p w14:paraId="014854F3" w14:textId="77777777" w:rsidR="00666E29" w:rsidRPr="00666E29" w:rsidRDefault="00666E29" w:rsidP="00666E29">
      <w:pPr>
        <w:spacing w:after="0"/>
        <w:rPr>
          <w:ins w:id="446" w:author="lengyelb"/>
          <w:rFonts w:ascii="Courier New" w:eastAsia="MS Mincho" w:hAnsi="Courier New"/>
          <w:sz w:val="16"/>
          <w:szCs w:val="22"/>
          <w:lang w:val="en-US"/>
        </w:rPr>
      </w:pPr>
      <w:ins w:id="447" w:author="lengyelb">
        <w:r w:rsidRPr="00666E29">
          <w:rPr>
            <w:rFonts w:ascii="Courier New" w:eastAsia="MS Mincho" w:hAnsi="Courier New"/>
            <w:sz w:val="16"/>
            <w:szCs w:val="22"/>
            <w:lang w:val="en-US"/>
          </w:rPr>
          <w:t xml:space="preserve">      key id;</w:t>
        </w:r>
      </w:ins>
    </w:p>
    <w:p w14:paraId="4EEF9923" w14:textId="77777777" w:rsidR="00666E29" w:rsidRPr="00666E29" w:rsidRDefault="00666E29" w:rsidP="00666E29">
      <w:pPr>
        <w:spacing w:after="0"/>
        <w:rPr>
          <w:ins w:id="448" w:author="lengyelb"/>
          <w:rFonts w:ascii="Courier New" w:eastAsia="MS Mincho" w:hAnsi="Courier New"/>
          <w:sz w:val="16"/>
          <w:szCs w:val="22"/>
          <w:lang w:val="en-US"/>
        </w:rPr>
      </w:pPr>
      <w:ins w:id="449" w:author="lengyelb">
        <w:r w:rsidRPr="00666E29">
          <w:rPr>
            <w:rFonts w:ascii="Courier New" w:eastAsia="MS Mincho" w:hAnsi="Courier New"/>
            <w:sz w:val="16"/>
            <w:szCs w:val="22"/>
            <w:lang w:val="en-US"/>
          </w:rPr>
          <w:t xml:space="preserve">      config false;</w:t>
        </w:r>
      </w:ins>
    </w:p>
    <w:p w14:paraId="58D2A9A8" w14:textId="77777777" w:rsidR="00666E29" w:rsidRPr="00666E29" w:rsidRDefault="00666E29" w:rsidP="00666E29">
      <w:pPr>
        <w:spacing w:after="0"/>
        <w:rPr>
          <w:ins w:id="450" w:author="lengyelb"/>
          <w:rFonts w:ascii="Courier New" w:eastAsia="MS Mincho" w:hAnsi="Courier New"/>
          <w:sz w:val="16"/>
          <w:szCs w:val="22"/>
          <w:lang w:val="en-US"/>
        </w:rPr>
      </w:pPr>
      <w:ins w:id="451" w:author="lengyelb">
        <w:r w:rsidRPr="00666E29">
          <w:rPr>
            <w:rFonts w:ascii="Courier New" w:eastAsia="MS Mincho" w:hAnsi="Courier New"/>
            <w:sz w:val="16"/>
            <w:szCs w:val="22"/>
            <w:lang w:val="en-US"/>
          </w:rPr>
          <w:t xml:space="preserve">      uses top3gpp:Top_Grp ;</w:t>
        </w:r>
      </w:ins>
    </w:p>
    <w:p w14:paraId="24C38473" w14:textId="77777777" w:rsidR="00666E29" w:rsidRPr="00666E29" w:rsidRDefault="00666E29" w:rsidP="00666E29">
      <w:pPr>
        <w:spacing w:after="0"/>
        <w:rPr>
          <w:ins w:id="452" w:author="lengyelb"/>
          <w:rFonts w:ascii="Courier New" w:eastAsia="MS Mincho" w:hAnsi="Courier New"/>
          <w:sz w:val="16"/>
          <w:szCs w:val="22"/>
          <w:lang w:val="en-US"/>
        </w:rPr>
      </w:pPr>
      <w:ins w:id="453" w:author="lengyelb">
        <w:r w:rsidRPr="00666E29">
          <w:rPr>
            <w:rFonts w:ascii="Courier New" w:eastAsia="MS Mincho" w:hAnsi="Courier New"/>
            <w:sz w:val="16"/>
            <w:szCs w:val="22"/>
            <w:lang w:val="en-US"/>
          </w:rPr>
          <w:lastRenderedPageBreak/>
          <w:t xml:space="preserve">      container attributes {</w:t>
        </w:r>
      </w:ins>
    </w:p>
    <w:p w14:paraId="7BBCF143" w14:textId="77777777" w:rsidR="00666E29" w:rsidRPr="00666E29" w:rsidRDefault="00666E29" w:rsidP="00666E29">
      <w:pPr>
        <w:spacing w:after="0"/>
        <w:rPr>
          <w:ins w:id="454" w:author="lengyelb"/>
          <w:rFonts w:ascii="Courier New" w:eastAsia="MS Mincho" w:hAnsi="Courier New"/>
          <w:sz w:val="16"/>
          <w:szCs w:val="22"/>
          <w:lang w:val="en-US"/>
        </w:rPr>
      </w:pPr>
      <w:ins w:id="455" w:author="lengyelb">
        <w:r w:rsidRPr="00666E29">
          <w:rPr>
            <w:rFonts w:ascii="Courier New" w:eastAsia="MS Mincho" w:hAnsi="Courier New"/>
            <w:sz w:val="16"/>
            <w:szCs w:val="22"/>
            <w:lang w:val="en-US"/>
          </w:rPr>
          <w:t xml:space="preserve">        uses FilesGrp ;</w:t>
        </w:r>
      </w:ins>
    </w:p>
    <w:p w14:paraId="1A808E1B" w14:textId="77777777" w:rsidR="00666E29" w:rsidRPr="00666E29" w:rsidRDefault="00666E29" w:rsidP="00666E29">
      <w:pPr>
        <w:spacing w:after="0"/>
        <w:rPr>
          <w:ins w:id="456" w:author="lengyelb"/>
          <w:rFonts w:ascii="Courier New" w:eastAsia="MS Mincho" w:hAnsi="Courier New"/>
          <w:sz w:val="16"/>
          <w:szCs w:val="22"/>
          <w:lang w:val="en-US"/>
        </w:rPr>
      </w:pPr>
      <w:ins w:id="457" w:author="lengyelb">
        <w:r w:rsidRPr="00666E29">
          <w:rPr>
            <w:rFonts w:ascii="Courier New" w:eastAsia="MS Mincho" w:hAnsi="Courier New"/>
            <w:sz w:val="16"/>
            <w:szCs w:val="22"/>
            <w:lang w:val="en-US"/>
          </w:rPr>
          <w:t xml:space="preserve">      }</w:t>
        </w:r>
      </w:ins>
    </w:p>
    <w:p w14:paraId="50D8518A" w14:textId="77777777" w:rsidR="00666E29" w:rsidRPr="00666E29" w:rsidRDefault="00666E29" w:rsidP="00666E29">
      <w:pPr>
        <w:spacing w:after="0"/>
        <w:rPr>
          <w:ins w:id="458" w:author="lengyelb"/>
          <w:rFonts w:ascii="Courier New" w:eastAsia="MS Mincho" w:hAnsi="Courier New"/>
          <w:sz w:val="16"/>
          <w:szCs w:val="22"/>
          <w:lang w:val="en-US"/>
        </w:rPr>
      </w:pPr>
      <w:ins w:id="459" w:author="lengyelb">
        <w:r w:rsidRPr="00666E29">
          <w:rPr>
            <w:rFonts w:ascii="Courier New" w:eastAsia="MS Mincho" w:hAnsi="Courier New"/>
            <w:sz w:val="16"/>
            <w:szCs w:val="22"/>
            <w:lang w:val="en-US"/>
          </w:rPr>
          <w:t xml:space="preserve">      </w:t>
        </w:r>
      </w:ins>
    </w:p>
    <w:p w14:paraId="15BCE9A9" w14:textId="77777777" w:rsidR="00666E29" w:rsidRPr="00666E29" w:rsidRDefault="00666E29" w:rsidP="00666E29">
      <w:pPr>
        <w:spacing w:after="0"/>
        <w:rPr>
          <w:ins w:id="460" w:author="lengyelb"/>
          <w:rFonts w:ascii="Courier New" w:eastAsia="MS Mincho" w:hAnsi="Courier New"/>
          <w:sz w:val="16"/>
          <w:szCs w:val="22"/>
          <w:lang w:val="en-US"/>
        </w:rPr>
      </w:pPr>
      <w:ins w:id="461" w:author="lengyelb">
        <w:r w:rsidRPr="00666E29">
          <w:rPr>
            <w:rFonts w:ascii="Courier New" w:eastAsia="MS Mincho" w:hAnsi="Courier New"/>
            <w:sz w:val="16"/>
            <w:szCs w:val="22"/>
            <w:lang w:val="en-US"/>
          </w:rPr>
          <w:t xml:space="preserve">      list File {</w:t>
        </w:r>
      </w:ins>
    </w:p>
    <w:p w14:paraId="0B5CB9A9" w14:textId="77777777" w:rsidR="00666E29" w:rsidRPr="00666E29" w:rsidRDefault="00666E29" w:rsidP="00666E29">
      <w:pPr>
        <w:spacing w:after="0"/>
        <w:rPr>
          <w:ins w:id="462" w:author="lengyelb"/>
          <w:rFonts w:ascii="Courier New" w:eastAsia="MS Mincho" w:hAnsi="Courier New"/>
          <w:sz w:val="16"/>
          <w:szCs w:val="22"/>
          <w:lang w:val="en-US"/>
        </w:rPr>
      </w:pPr>
      <w:ins w:id="463" w:author="lengyelb">
        <w:r w:rsidRPr="00666E29">
          <w:rPr>
            <w:rFonts w:ascii="Courier New" w:eastAsia="MS Mincho" w:hAnsi="Courier New"/>
            <w:sz w:val="16"/>
            <w:szCs w:val="22"/>
            <w:lang w:val="en-US"/>
          </w:rPr>
          <w:t xml:space="preserve">        description "Represents a file. It is name-contained by 'Files'.</w:t>
        </w:r>
      </w:ins>
    </w:p>
    <w:p w14:paraId="7F4B43E2" w14:textId="77777777" w:rsidR="00666E29" w:rsidRPr="00666E29" w:rsidRDefault="00666E29" w:rsidP="00666E29">
      <w:pPr>
        <w:spacing w:after="0"/>
        <w:rPr>
          <w:ins w:id="464" w:author="lengyelb"/>
          <w:rFonts w:ascii="Courier New" w:eastAsia="MS Mincho" w:hAnsi="Courier New"/>
          <w:sz w:val="16"/>
          <w:szCs w:val="22"/>
          <w:lang w:val="en-US"/>
        </w:rPr>
      </w:pPr>
    </w:p>
    <w:p w14:paraId="05783DD9" w14:textId="77777777" w:rsidR="00666E29" w:rsidRPr="00666E29" w:rsidRDefault="00666E29" w:rsidP="00666E29">
      <w:pPr>
        <w:spacing w:after="0"/>
        <w:rPr>
          <w:ins w:id="465" w:author="lengyelb"/>
          <w:rFonts w:ascii="Courier New" w:eastAsia="MS Mincho" w:hAnsi="Courier New"/>
          <w:sz w:val="16"/>
          <w:szCs w:val="22"/>
          <w:lang w:val="en-US"/>
        </w:rPr>
      </w:pPr>
      <w:ins w:id="466" w:author="lengyelb">
        <w:r w:rsidRPr="00666E29">
          <w:rPr>
            <w:rFonts w:ascii="Courier New" w:eastAsia="MS Mincho" w:hAnsi="Courier New"/>
            <w:sz w:val="16"/>
            <w:szCs w:val="22"/>
            <w:lang w:val="en-US"/>
          </w:rPr>
          <w:t xml:space="preserve">        When a file becomes available on a MnS producer for retrieval by a </w:t>
        </w:r>
      </w:ins>
    </w:p>
    <w:p w14:paraId="70E97456" w14:textId="77777777" w:rsidR="00666E29" w:rsidRPr="00666E29" w:rsidRDefault="00666E29" w:rsidP="00666E29">
      <w:pPr>
        <w:spacing w:after="0"/>
        <w:rPr>
          <w:ins w:id="467" w:author="lengyelb"/>
          <w:rFonts w:ascii="Courier New" w:eastAsia="MS Mincho" w:hAnsi="Courier New"/>
          <w:sz w:val="16"/>
          <w:szCs w:val="22"/>
          <w:lang w:val="en-US"/>
        </w:rPr>
      </w:pPr>
      <w:ins w:id="468" w:author="lengyelb">
        <w:r w:rsidRPr="00666E29">
          <w:rPr>
            <w:rFonts w:ascii="Courier New" w:eastAsia="MS Mincho" w:hAnsi="Courier New"/>
            <w:sz w:val="16"/>
            <w:szCs w:val="22"/>
            <w:lang w:val="en-US"/>
          </w:rPr>
          <w:t xml:space="preserve">        MnS consumer, the MnS producer shall create a 'File' instance </w:t>
        </w:r>
      </w:ins>
    </w:p>
    <w:p w14:paraId="47210486" w14:textId="77777777" w:rsidR="00666E29" w:rsidRPr="00666E29" w:rsidRDefault="00666E29" w:rsidP="00666E29">
      <w:pPr>
        <w:spacing w:after="0"/>
        <w:rPr>
          <w:ins w:id="469" w:author="lengyelb"/>
          <w:rFonts w:ascii="Courier New" w:eastAsia="MS Mincho" w:hAnsi="Courier New"/>
          <w:sz w:val="16"/>
          <w:szCs w:val="22"/>
          <w:lang w:val="en-US"/>
        </w:rPr>
      </w:pPr>
      <w:ins w:id="470" w:author="lengyelb">
        <w:r w:rsidRPr="00666E29">
          <w:rPr>
            <w:rFonts w:ascii="Courier New" w:eastAsia="MS Mincho" w:hAnsi="Courier New"/>
            <w:sz w:val="16"/>
            <w:szCs w:val="22"/>
            <w:lang w:val="en-US"/>
          </w:rPr>
          <w:t xml:space="preserve">        representing that file.</w:t>
        </w:r>
      </w:ins>
    </w:p>
    <w:p w14:paraId="58B75721" w14:textId="77777777" w:rsidR="00666E29" w:rsidRPr="00666E29" w:rsidRDefault="00666E29" w:rsidP="00666E29">
      <w:pPr>
        <w:spacing w:after="0"/>
        <w:rPr>
          <w:ins w:id="471" w:author="lengyelb"/>
          <w:rFonts w:ascii="Courier New" w:eastAsia="MS Mincho" w:hAnsi="Courier New"/>
          <w:sz w:val="16"/>
          <w:szCs w:val="22"/>
          <w:lang w:val="en-US"/>
        </w:rPr>
      </w:pPr>
    </w:p>
    <w:p w14:paraId="0C966DA6" w14:textId="77777777" w:rsidR="00666E29" w:rsidRPr="00666E29" w:rsidRDefault="00666E29" w:rsidP="00666E29">
      <w:pPr>
        <w:spacing w:after="0"/>
        <w:rPr>
          <w:ins w:id="472" w:author="lengyelb"/>
          <w:rFonts w:ascii="Courier New" w:eastAsia="MS Mincho" w:hAnsi="Courier New"/>
          <w:sz w:val="16"/>
          <w:szCs w:val="22"/>
          <w:lang w:val="en-US"/>
        </w:rPr>
      </w:pPr>
      <w:ins w:id="473" w:author="lengyelb">
        <w:r w:rsidRPr="00666E29">
          <w:rPr>
            <w:rFonts w:ascii="Courier New" w:eastAsia="MS Mincho" w:hAnsi="Courier New"/>
            <w:sz w:val="16"/>
            <w:szCs w:val="22"/>
            <w:lang w:val="en-US"/>
          </w:rPr>
          <w:t xml:space="preserve">        The time of creation shall be captured by the MnS producer in the </w:t>
        </w:r>
      </w:ins>
    </w:p>
    <w:p w14:paraId="01F938EC" w14:textId="77777777" w:rsidR="00666E29" w:rsidRPr="00666E29" w:rsidRDefault="00666E29" w:rsidP="00666E29">
      <w:pPr>
        <w:spacing w:after="0"/>
        <w:rPr>
          <w:ins w:id="474" w:author="lengyelb"/>
          <w:rFonts w:ascii="Courier New" w:eastAsia="MS Mincho" w:hAnsi="Courier New"/>
          <w:sz w:val="16"/>
          <w:szCs w:val="22"/>
          <w:lang w:val="en-US"/>
        </w:rPr>
      </w:pPr>
      <w:ins w:id="475" w:author="lengyelb">
        <w:r w:rsidRPr="00666E29">
          <w:rPr>
            <w:rFonts w:ascii="Courier New" w:eastAsia="MS Mincho" w:hAnsi="Courier New"/>
            <w:sz w:val="16"/>
            <w:szCs w:val="22"/>
            <w:lang w:val="en-US"/>
          </w:rPr>
          <w:t xml:space="preserve">        'fileReadyTime' attribute. The MnS producer shall keep the file at </w:t>
        </w:r>
      </w:ins>
    </w:p>
    <w:p w14:paraId="51097160" w14:textId="77777777" w:rsidR="00666E29" w:rsidRPr="00666E29" w:rsidRDefault="00666E29" w:rsidP="00666E29">
      <w:pPr>
        <w:spacing w:after="0"/>
        <w:rPr>
          <w:ins w:id="476" w:author="lengyelb"/>
          <w:rFonts w:ascii="Courier New" w:eastAsia="MS Mincho" w:hAnsi="Courier New"/>
          <w:sz w:val="16"/>
          <w:szCs w:val="22"/>
          <w:lang w:val="en-US"/>
        </w:rPr>
      </w:pPr>
      <w:ins w:id="477" w:author="lengyelb">
        <w:r w:rsidRPr="00666E29">
          <w:rPr>
            <w:rFonts w:ascii="Courier New" w:eastAsia="MS Mincho" w:hAnsi="Courier New"/>
            <w:sz w:val="16"/>
            <w:szCs w:val="22"/>
            <w:lang w:val="en-US"/>
          </w:rPr>
          <w:t xml:space="preserve">        least until the time specified by 'fileExpirationTime'. After that </w:t>
        </w:r>
      </w:ins>
    </w:p>
    <w:p w14:paraId="724F6031" w14:textId="77777777" w:rsidR="00666E29" w:rsidRPr="00666E29" w:rsidRDefault="00666E29" w:rsidP="00666E29">
      <w:pPr>
        <w:spacing w:after="0"/>
        <w:rPr>
          <w:ins w:id="478" w:author="lengyelb"/>
          <w:rFonts w:ascii="Courier New" w:eastAsia="MS Mincho" w:hAnsi="Courier New"/>
          <w:sz w:val="16"/>
          <w:szCs w:val="22"/>
          <w:lang w:val="en-US"/>
        </w:rPr>
      </w:pPr>
      <w:ins w:id="479" w:author="lengyelb">
        <w:r w:rsidRPr="00666E29">
          <w:rPr>
            <w:rFonts w:ascii="Courier New" w:eastAsia="MS Mincho" w:hAnsi="Courier New"/>
            <w:sz w:val="16"/>
            <w:szCs w:val="22"/>
            <w:lang w:val="en-US"/>
          </w:rPr>
          <w:t xml:space="preserve">        time the MnS producer may delete the 'File' instance. </w:t>
        </w:r>
      </w:ins>
    </w:p>
    <w:p w14:paraId="6A2A335B" w14:textId="77777777" w:rsidR="00666E29" w:rsidRPr="00666E29" w:rsidRDefault="00666E29" w:rsidP="00666E29">
      <w:pPr>
        <w:spacing w:after="0"/>
        <w:rPr>
          <w:ins w:id="480" w:author="lengyelb"/>
          <w:rFonts w:ascii="Courier New" w:eastAsia="MS Mincho" w:hAnsi="Courier New"/>
          <w:sz w:val="16"/>
          <w:szCs w:val="22"/>
          <w:lang w:val="en-US"/>
        </w:rPr>
      </w:pPr>
      <w:ins w:id="481" w:author="lengyelb">
        <w:r w:rsidRPr="00666E29">
          <w:rPr>
            <w:rFonts w:ascii="Courier New" w:eastAsia="MS Mincho" w:hAnsi="Courier New"/>
            <w:sz w:val="16"/>
            <w:szCs w:val="22"/>
            <w:lang w:val="en-US"/>
          </w:rPr>
          <w:t xml:space="preserve">        The 'fileExpirationTime' is determined by the MnS producer based on </w:t>
        </w:r>
      </w:ins>
    </w:p>
    <w:p w14:paraId="70011820" w14:textId="77777777" w:rsidR="00666E29" w:rsidRPr="00666E29" w:rsidRDefault="00666E29" w:rsidP="00666E29">
      <w:pPr>
        <w:spacing w:after="0"/>
        <w:rPr>
          <w:ins w:id="482" w:author="lengyelb"/>
          <w:rFonts w:ascii="Courier New" w:eastAsia="MS Mincho" w:hAnsi="Courier New"/>
          <w:sz w:val="16"/>
          <w:szCs w:val="22"/>
          <w:lang w:val="en-US"/>
        </w:rPr>
      </w:pPr>
      <w:ins w:id="483" w:author="lengyelb">
        <w:r w:rsidRPr="00666E29">
          <w:rPr>
            <w:rFonts w:ascii="Courier New" w:eastAsia="MS Mincho" w:hAnsi="Courier New"/>
            <w:sz w:val="16"/>
            <w:szCs w:val="22"/>
            <w:lang w:val="en-US"/>
          </w:rPr>
          <w:t xml:space="preserve">        considerations such as available storage space or file retention </w:t>
        </w:r>
      </w:ins>
    </w:p>
    <w:p w14:paraId="75077D4E" w14:textId="77777777" w:rsidR="00666E29" w:rsidRPr="00666E29" w:rsidRDefault="00666E29" w:rsidP="00666E29">
      <w:pPr>
        <w:spacing w:after="0"/>
        <w:rPr>
          <w:ins w:id="484" w:author="lengyelb"/>
          <w:rFonts w:ascii="Courier New" w:eastAsia="MS Mincho" w:hAnsi="Courier New"/>
          <w:sz w:val="16"/>
          <w:szCs w:val="22"/>
          <w:lang w:val="en-US"/>
        </w:rPr>
      </w:pPr>
      <w:ins w:id="485" w:author="lengyelb">
        <w:r w:rsidRPr="00666E29">
          <w:rPr>
            <w:rFonts w:ascii="Courier New" w:eastAsia="MS Mincho" w:hAnsi="Courier New"/>
            <w:sz w:val="16"/>
            <w:szCs w:val="22"/>
            <w:lang w:val="en-US"/>
          </w:rPr>
          <w:t xml:space="preserve">        policies.</w:t>
        </w:r>
      </w:ins>
    </w:p>
    <w:p w14:paraId="3B5F18F0" w14:textId="77777777" w:rsidR="00666E29" w:rsidRPr="00666E29" w:rsidRDefault="00666E29" w:rsidP="00666E29">
      <w:pPr>
        <w:spacing w:after="0"/>
        <w:rPr>
          <w:ins w:id="486" w:author="lengyelb"/>
          <w:rFonts w:ascii="Courier New" w:eastAsia="MS Mincho" w:hAnsi="Courier New"/>
          <w:sz w:val="16"/>
          <w:szCs w:val="22"/>
          <w:lang w:val="en-US"/>
        </w:rPr>
      </w:pPr>
    </w:p>
    <w:p w14:paraId="4A4C95EA" w14:textId="77777777" w:rsidR="00666E29" w:rsidRPr="00666E29" w:rsidRDefault="00666E29" w:rsidP="00666E29">
      <w:pPr>
        <w:spacing w:after="0"/>
        <w:rPr>
          <w:ins w:id="487" w:author="lengyelb"/>
          <w:rFonts w:ascii="Courier New" w:eastAsia="MS Mincho" w:hAnsi="Courier New"/>
          <w:sz w:val="16"/>
          <w:szCs w:val="22"/>
          <w:lang w:val="en-US"/>
        </w:rPr>
      </w:pPr>
      <w:ins w:id="488" w:author="lengyelb">
        <w:r w:rsidRPr="00666E29">
          <w:rPr>
            <w:rFonts w:ascii="Courier New" w:eastAsia="MS Mincho" w:hAnsi="Courier New"/>
            <w:sz w:val="16"/>
            <w:szCs w:val="22"/>
            <w:lang w:val="en-US"/>
          </w:rPr>
          <w:t xml:space="preserve">        The attributes 'fileSize', 'fileCompression', 'fileDataType' and </w:t>
        </w:r>
      </w:ins>
    </w:p>
    <w:p w14:paraId="77200CF8" w14:textId="77777777" w:rsidR="00666E29" w:rsidRPr="00666E29" w:rsidRDefault="00666E29" w:rsidP="00666E29">
      <w:pPr>
        <w:spacing w:after="0"/>
        <w:rPr>
          <w:ins w:id="489" w:author="lengyelb"/>
          <w:rFonts w:ascii="Courier New" w:eastAsia="MS Mincho" w:hAnsi="Courier New"/>
          <w:sz w:val="16"/>
          <w:szCs w:val="22"/>
          <w:lang w:val="en-US"/>
        </w:rPr>
      </w:pPr>
      <w:ins w:id="490" w:author="lengyelb">
        <w:r w:rsidRPr="00666E29">
          <w:rPr>
            <w:rFonts w:ascii="Courier New" w:eastAsia="MS Mincho" w:hAnsi="Courier New"/>
            <w:sz w:val="16"/>
            <w:szCs w:val="22"/>
            <w:lang w:val="en-US"/>
          </w:rPr>
          <w:t xml:space="preserve">        'fileFormat' describe the file properties.</w:t>
        </w:r>
      </w:ins>
    </w:p>
    <w:p w14:paraId="239E7391" w14:textId="77777777" w:rsidR="00666E29" w:rsidRPr="00666E29" w:rsidRDefault="00666E29" w:rsidP="00666E29">
      <w:pPr>
        <w:spacing w:after="0"/>
        <w:rPr>
          <w:ins w:id="491" w:author="lengyelb"/>
          <w:rFonts w:ascii="Courier New" w:eastAsia="MS Mincho" w:hAnsi="Courier New"/>
          <w:sz w:val="16"/>
          <w:szCs w:val="22"/>
          <w:lang w:val="en-US"/>
        </w:rPr>
      </w:pPr>
    </w:p>
    <w:p w14:paraId="10C443B1" w14:textId="77777777" w:rsidR="00666E29" w:rsidRPr="00666E29" w:rsidRDefault="00666E29" w:rsidP="00666E29">
      <w:pPr>
        <w:spacing w:after="0"/>
        <w:rPr>
          <w:ins w:id="492" w:author="lengyelb"/>
          <w:rFonts w:ascii="Courier New" w:eastAsia="MS Mincho" w:hAnsi="Courier New"/>
          <w:sz w:val="16"/>
          <w:szCs w:val="22"/>
          <w:lang w:val="en-US"/>
        </w:rPr>
      </w:pPr>
      <w:ins w:id="493" w:author="lengyelb">
        <w:r w:rsidRPr="00666E29">
          <w:rPr>
            <w:rFonts w:ascii="Courier New" w:eastAsia="MS Mincho" w:hAnsi="Courier New"/>
            <w:sz w:val="16"/>
            <w:szCs w:val="22"/>
            <w:lang w:val="en-US"/>
          </w:rPr>
          <w:t xml:space="preserve">        The 'fileLocation' attribute indicates the address where the file can </w:t>
        </w:r>
      </w:ins>
    </w:p>
    <w:p w14:paraId="546591C0" w14:textId="77777777" w:rsidR="00666E29" w:rsidRPr="00666E29" w:rsidRDefault="00666E29" w:rsidP="00666E29">
      <w:pPr>
        <w:spacing w:after="0"/>
        <w:rPr>
          <w:ins w:id="494" w:author="lengyelb"/>
          <w:rFonts w:ascii="Courier New" w:eastAsia="MS Mincho" w:hAnsi="Courier New"/>
          <w:sz w:val="16"/>
          <w:szCs w:val="22"/>
          <w:lang w:val="en-US"/>
        </w:rPr>
      </w:pPr>
      <w:ins w:id="495" w:author="lengyelb">
        <w:r w:rsidRPr="00666E29">
          <w:rPr>
            <w:rFonts w:ascii="Courier New" w:eastAsia="MS Mincho" w:hAnsi="Courier New"/>
            <w:sz w:val="16"/>
            <w:szCs w:val="22"/>
            <w:lang w:val="en-US"/>
          </w:rPr>
          <w:t xml:space="preserve">        be retrieved. The address includes the file transfer protocol (schema). </w:t>
        </w:r>
      </w:ins>
    </w:p>
    <w:p w14:paraId="57955248" w14:textId="77777777" w:rsidR="00666E29" w:rsidRPr="00666E29" w:rsidRDefault="00666E29" w:rsidP="00666E29">
      <w:pPr>
        <w:spacing w:after="0"/>
        <w:rPr>
          <w:ins w:id="496" w:author="lengyelb"/>
          <w:rFonts w:ascii="Courier New" w:eastAsia="MS Mincho" w:hAnsi="Courier New"/>
          <w:sz w:val="16"/>
          <w:szCs w:val="22"/>
          <w:lang w:val="en-US"/>
        </w:rPr>
      </w:pPr>
      <w:ins w:id="497" w:author="lengyelb">
        <w:r w:rsidRPr="00666E29">
          <w:rPr>
            <w:rFonts w:ascii="Courier New" w:eastAsia="MS Mincho" w:hAnsi="Courier New"/>
            <w:sz w:val="16"/>
            <w:szCs w:val="22"/>
            <w:lang w:val="en-US"/>
          </w:rPr>
          <w:t xml:space="preserve">        Allowed file transfer protocols are 'sftp', 'ftpes' and 'https'.</w:t>
        </w:r>
      </w:ins>
    </w:p>
    <w:p w14:paraId="168284B4" w14:textId="77777777" w:rsidR="00666E29" w:rsidRPr="00666E29" w:rsidRDefault="00666E29" w:rsidP="00666E29">
      <w:pPr>
        <w:spacing w:after="0"/>
        <w:rPr>
          <w:ins w:id="498" w:author="lengyelb"/>
          <w:rFonts w:ascii="Courier New" w:eastAsia="MS Mincho" w:hAnsi="Courier New"/>
          <w:sz w:val="16"/>
          <w:szCs w:val="22"/>
          <w:lang w:val="en-US"/>
        </w:rPr>
      </w:pPr>
    </w:p>
    <w:p w14:paraId="28299A20" w14:textId="77777777" w:rsidR="00666E29" w:rsidRPr="00666E29" w:rsidRDefault="00666E29" w:rsidP="00666E29">
      <w:pPr>
        <w:spacing w:after="0"/>
        <w:rPr>
          <w:ins w:id="499" w:author="lengyelb"/>
          <w:rFonts w:ascii="Courier New" w:eastAsia="MS Mincho" w:hAnsi="Courier New"/>
          <w:sz w:val="16"/>
          <w:szCs w:val="22"/>
          <w:lang w:val="en-US"/>
        </w:rPr>
      </w:pPr>
      <w:ins w:id="500" w:author="lengyelb">
        <w:r w:rsidRPr="00666E29">
          <w:rPr>
            <w:rFonts w:ascii="Courier New" w:eastAsia="MS Mincho" w:hAnsi="Courier New"/>
            <w:sz w:val="16"/>
            <w:szCs w:val="22"/>
            <w:lang w:val="en-US"/>
          </w:rPr>
          <w:t xml:space="preserve">        The value of 'fileLocation' can be identical to or different from the </w:t>
        </w:r>
      </w:ins>
    </w:p>
    <w:p w14:paraId="5F0A81F5" w14:textId="77777777" w:rsidR="00666E29" w:rsidRPr="00666E29" w:rsidRDefault="00666E29" w:rsidP="00666E29">
      <w:pPr>
        <w:spacing w:after="0"/>
        <w:rPr>
          <w:ins w:id="501" w:author="lengyelb"/>
          <w:rFonts w:ascii="Courier New" w:eastAsia="MS Mincho" w:hAnsi="Courier New"/>
          <w:sz w:val="16"/>
          <w:szCs w:val="22"/>
          <w:lang w:val="en-US"/>
        </w:rPr>
      </w:pPr>
      <w:ins w:id="502" w:author="lengyelb">
        <w:r w:rsidRPr="00666E29">
          <w:rPr>
            <w:rFonts w:ascii="Courier New" w:eastAsia="MS Mincho" w:hAnsi="Courier New"/>
            <w:sz w:val="16"/>
            <w:szCs w:val="22"/>
            <w:lang w:val="en-US"/>
          </w:rPr>
          <w:t xml:space="preserve">        address of the 'File' instance. The attribute 'fileContent' is </w:t>
        </w:r>
      </w:ins>
    </w:p>
    <w:p w14:paraId="31288705" w14:textId="77777777" w:rsidR="00666E29" w:rsidRPr="00666E29" w:rsidRDefault="00666E29" w:rsidP="00666E29">
      <w:pPr>
        <w:spacing w:after="0"/>
        <w:rPr>
          <w:ins w:id="503" w:author="lengyelb"/>
          <w:rFonts w:ascii="Courier New" w:eastAsia="MS Mincho" w:hAnsi="Courier New"/>
          <w:sz w:val="16"/>
          <w:szCs w:val="22"/>
          <w:lang w:val="en-US"/>
        </w:rPr>
      </w:pPr>
      <w:ins w:id="504" w:author="lengyelb">
        <w:r w:rsidRPr="00666E29">
          <w:rPr>
            <w:rFonts w:ascii="Courier New" w:eastAsia="MS Mincho" w:hAnsi="Courier New"/>
            <w:sz w:val="16"/>
            <w:szCs w:val="22"/>
            <w:lang w:val="en-US"/>
          </w:rPr>
          <w:t xml:space="preserve">        provided for retrieving the actual file content. When identifying in </w:t>
        </w:r>
      </w:ins>
    </w:p>
    <w:p w14:paraId="7AD09DAF" w14:textId="77777777" w:rsidR="00666E29" w:rsidRPr="00666E29" w:rsidRDefault="00666E29" w:rsidP="00666E29">
      <w:pPr>
        <w:spacing w:after="0"/>
        <w:rPr>
          <w:ins w:id="505" w:author="lengyelb"/>
          <w:rFonts w:ascii="Courier New" w:eastAsia="MS Mincho" w:hAnsi="Courier New"/>
          <w:sz w:val="16"/>
          <w:szCs w:val="22"/>
          <w:lang w:val="en-US"/>
        </w:rPr>
      </w:pPr>
      <w:ins w:id="506" w:author="lengyelb">
        <w:r w:rsidRPr="00666E29">
          <w:rPr>
            <w:rFonts w:ascii="Courier New" w:eastAsia="MS Mincho" w:hAnsi="Courier New"/>
            <w:sz w:val="16"/>
            <w:szCs w:val="22"/>
            <w:lang w:val="en-US"/>
          </w:rPr>
          <w:t xml:space="preserve">        the Read request a 'File' instance and specifying only the </w:t>
        </w:r>
      </w:ins>
    </w:p>
    <w:p w14:paraId="303E3EBB" w14:textId="77777777" w:rsidR="00666E29" w:rsidRPr="00666E29" w:rsidRDefault="00666E29" w:rsidP="00666E29">
      <w:pPr>
        <w:spacing w:after="0"/>
        <w:rPr>
          <w:ins w:id="507" w:author="lengyelb"/>
          <w:rFonts w:ascii="Courier New" w:eastAsia="MS Mincho" w:hAnsi="Courier New"/>
          <w:sz w:val="16"/>
          <w:szCs w:val="22"/>
          <w:lang w:val="en-US"/>
        </w:rPr>
      </w:pPr>
      <w:ins w:id="508" w:author="lengyelb">
        <w:r w:rsidRPr="00666E29">
          <w:rPr>
            <w:rFonts w:ascii="Courier New" w:eastAsia="MS Mincho" w:hAnsi="Courier New"/>
            <w:sz w:val="16"/>
            <w:szCs w:val="22"/>
            <w:lang w:val="en-US"/>
          </w:rPr>
          <w:t xml:space="preserve">        'fileContent' attribute be returned, then only the file content shall </w:t>
        </w:r>
      </w:ins>
    </w:p>
    <w:p w14:paraId="5EF96506" w14:textId="77777777" w:rsidR="00666E29" w:rsidRPr="00666E29" w:rsidRDefault="00666E29" w:rsidP="00666E29">
      <w:pPr>
        <w:spacing w:after="0"/>
        <w:rPr>
          <w:ins w:id="509" w:author="lengyelb"/>
          <w:rFonts w:ascii="Courier New" w:eastAsia="MS Mincho" w:hAnsi="Courier New"/>
          <w:sz w:val="16"/>
          <w:szCs w:val="22"/>
          <w:lang w:val="en-US"/>
        </w:rPr>
      </w:pPr>
      <w:ins w:id="510" w:author="lengyelb">
        <w:r w:rsidRPr="00666E29">
          <w:rPr>
            <w:rFonts w:ascii="Courier New" w:eastAsia="MS Mincho" w:hAnsi="Courier New"/>
            <w:sz w:val="16"/>
            <w:szCs w:val="22"/>
            <w:lang w:val="en-US"/>
          </w:rPr>
          <w:t xml:space="preserve">        be returned in the response. Note, as usual, multiple attributes can </w:t>
        </w:r>
      </w:ins>
    </w:p>
    <w:p w14:paraId="20A56FE6" w14:textId="77777777" w:rsidR="00666E29" w:rsidRPr="00666E29" w:rsidRDefault="00666E29" w:rsidP="00666E29">
      <w:pPr>
        <w:spacing w:after="0"/>
        <w:rPr>
          <w:ins w:id="511" w:author="lengyelb"/>
          <w:rFonts w:ascii="Courier New" w:eastAsia="MS Mincho" w:hAnsi="Courier New"/>
          <w:sz w:val="16"/>
          <w:szCs w:val="22"/>
          <w:lang w:val="en-US"/>
        </w:rPr>
      </w:pPr>
      <w:ins w:id="512" w:author="lengyelb">
        <w:r w:rsidRPr="00666E29">
          <w:rPr>
            <w:rFonts w:ascii="Courier New" w:eastAsia="MS Mincho" w:hAnsi="Courier New"/>
            <w:sz w:val="16"/>
            <w:szCs w:val="22"/>
            <w:lang w:val="en-US"/>
          </w:rPr>
          <w:t xml:space="preserve">        be specified to be returned, so that the file content together with </w:t>
        </w:r>
      </w:ins>
    </w:p>
    <w:p w14:paraId="05C2806F" w14:textId="77777777" w:rsidR="00666E29" w:rsidRPr="00666E29" w:rsidRDefault="00666E29" w:rsidP="00666E29">
      <w:pPr>
        <w:spacing w:after="0"/>
        <w:rPr>
          <w:ins w:id="513" w:author="lengyelb"/>
          <w:rFonts w:ascii="Courier New" w:eastAsia="MS Mincho" w:hAnsi="Courier New"/>
          <w:sz w:val="16"/>
          <w:szCs w:val="22"/>
          <w:lang w:val="en-US"/>
        </w:rPr>
      </w:pPr>
      <w:ins w:id="514" w:author="lengyelb">
        <w:r w:rsidRPr="00666E29">
          <w:rPr>
            <w:rFonts w:ascii="Courier New" w:eastAsia="MS Mincho" w:hAnsi="Courier New"/>
            <w:sz w:val="16"/>
            <w:szCs w:val="22"/>
            <w:lang w:val="en-US"/>
          </w:rPr>
          <w:t xml:space="preserve">        some or all file meta data attributes can be returned in response to </w:t>
        </w:r>
      </w:ins>
    </w:p>
    <w:p w14:paraId="11C5C671" w14:textId="77777777" w:rsidR="00666E29" w:rsidRPr="00666E29" w:rsidRDefault="00666E29" w:rsidP="00666E29">
      <w:pPr>
        <w:spacing w:after="0"/>
        <w:rPr>
          <w:ins w:id="515" w:author="lengyelb"/>
          <w:rFonts w:ascii="Courier New" w:eastAsia="MS Mincho" w:hAnsi="Courier New"/>
          <w:sz w:val="16"/>
          <w:szCs w:val="22"/>
          <w:lang w:val="en-US"/>
        </w:rPr>
      </w:pPr>
      <w:ins w:id="516" w:author="lengyelb">
        <w:r w:rsidRPr="00666E29">
          <w:rPr>
            <w:rFonts w:ascii="Courier New" w:eastAsia="MS Mincho" w:hAnsi="Courier New"/>
            <w:sz w:val="16"/>
            <w:szCs w:val="22"/>
            <w:lang w:val="en-US"/>
          </w:rPr>
          <w:t xml:space="preserve">        a single request.</w:t>
        </w:r>
      </w:ins>
    </w:p>
    <w:p w14:paraId="6B5AA5A7" w14:textId="77777777" w:rsidR="00666E29" w:rsidRPr="00666E29" w:rsidRDefault="00666E29" w:rsidP="00666E29">
      <w:pPr>
        <w:spacing w:after="0"/>
        <w:rPr>
          <w:ins w:id="517" w:author="lengyelb"/>
          <w:rFonts w:ascii="Courier New" w:eastAsia="MS Mincho" w:hAnsi="Courier New"/>
          <w:sz w:val="16"/>
          <w:szCs w:val="22"/>
          <w:lang w:val="en-US"/>
        </w:rPr>
      </w:pPr>
    </w:p>
    <w:p w14:paraId="0F91F840" w14:textId="77777777" w:rsidR="00666E29" w:rsidRPr="00666E29" w:rsidRDefault="00666E29" w:rsidP="00666E29">
      <w:pPr>
        <w:spacing w:after="0"/>
        <w:rPr>
          <w:ins w:id="518" w:author="lengyelb"/>
          <w:rFonts w:ascii="Courier New" w:eastAsia="MS Mincho" w:hAnsi="Courier New"/>
          <w:sz w:val="16"/>
          <w:szCs w:val="22"/>
          <w:lang w:val="en-US"/>
        </w:rPr>
      </w:pPr>
      <w:ins w:id="519" w:author="lengyelb">
        <w:r w:rsidRPr="00666E29">
          <w:rPr>
            <w:rFonts w:ascii="Courier New" w:eastAsia="MS Mincho" w:hAnsi="Courier New"/>
            <w:sz w:val="16"/>
            <w:szCs w:val="22"/>
            <w:lang w:val="en-US"/>
          </w:rPr>
          <w:t xml:space="preserve">        In case the 'fileLocation' specifies a location different than the </w:t>
        </w:r>
      </w:ins>
    </w:p>
    <w:p w14:paraId="6DED5709" w14:textId="77777777" w:rsidR="00666E29" w:rsidRPr="00666E29" w:rsidRDefault="00666E29" w:rsidP="00666E29">
      <w:pPr>
        <w:spacing w:after="0"/>
        <w:rPr>
          <w:ins w:id="520" w:author="lengyelb"/>
          <w:rFonts w:ascii="Courier New" w:eastAsia="MS Mincho" w:hAnsi="Courier New"/>
          <w:sz w:val="16"/>
          <w:szCs w:val="22"/>
          <w:lang w:val="en-US"/>
        </w:rPr>
      </w:pPr>
      <w:ins w:id="521" w:author="lengyelb">
        <w:r w:rsidRPr="00666E29">
          <w:rPr>
            <w:rFonts w:ascii="Courier New" w:eastAsia="MS Mincho" w:hAnsi="Courier New"/>
            <w:sz w:val="16"/>
            <w:szCs w:val="22"/>
            <w:lang w:val="en-US"/>
          </w:rPr>
          <w:t xml:space="preserve">        'File' object location, then the attribute 'fileContent' cannot be </w:t>
        </w:r>
      </w:ins>
    </w:p>
    <w:p w14:paraId="4530DF6B" w14:textId="77777777" w:rsidR="00666E29" w:rsidRPr="00666E29" w:rsidRDefault="00666E29" w:rsidP="00666E29">
      <w:pPr>
        <w:spacing w:after="0"/>
        <w:rPr>
          <w:ins w:id="522" w:author="lengyelb"/>
          <w:rFonts w:ascii="Courier New" w:eastAsia="MS Mincho" w:hAnsi="Courier New"/>
          <w:sz w:val="16"/>
          <w:szCs w:val="22"/>
          <w:lang w:val="en-US"/>
        </w:rPr>
      </w:pPr>
      <w:ins w:id="523" w:author="lengyelb">
        <w:r w:rsidRPr="00666E29">
          <w:rPr>
            <w:rFonts w:ascii="Courier New" w:eastAsia="MS Mincho" w:hAnsi="Courier New"/>
            <w:sz w:val="16"/>
            <w:szCs w:val="22"/>
            <w:lang w:val="en-US"/>
          </w:rPr>
          <w:t xml:space="preserve">        used for retrieving the file content. For example, the 'File' object </w:t>
        </w:r>
      </w:ins>
    </w:p>
    <w:p w14:paraId="7EF7DC1E" w14:textId="77777777" w:rsidR="00666E29" w:rsidRPr="00666E29" w:rsidRDefault="00666E29" w:rsidP="00666E29">
      <w:pPr>
        <w:spacing w:after="0"/>
        <w:rPr>
          <w:ins w:id="524" w:author="lengyelb"/>
          <w:rFonts w:ascii="Courier New" w:eastAsia="MS Mincho" w:hAnsi="Courier New"/>
          <w:sz w:val="16"/>
          <w:szCs w:val="22"/>
          <w:lang w:val="en-US"/>
        </w:rPr>
      </w:pPr>
      <w:ins w:id="525" w:author="lengyelb">
        <w:r w:rsidRPr="00666E29">
          <w:rPr>
            <w:rFonts w:ascii="Courier New" w:eastAsia="MS Mincho" w:hAnsi="Courier New"/>
            <w:sz w:val="16"/>
            <w:szCs w:val="22"/>
            <w:lang w:val="en-US"/>
          </w:rPr>
          <w:t xml:space="preserve">        location may be given by</w:t>
        </w:r>
      </w:ins>
    </w:p>
    <w:p w14:paraId="05C45959" w14:textId="77777777" w:rsidR="00666E29" w:rsidRPr="00666E29" w:rsidRDefault="00666E29" w:rsidP="00666E29">
      <w:pPr>
        <w:spacing w:after="0"/>
        <w:rPr>
          <w:ins w:id="526" w:author="lengyelb"/>
          <w:rFonts w:ascii="Courier New" w:eastAsia="MS Mincho" w:hAnsi="Courier New"/>
          <w:sz w:val="16"/>
          <w:szCs w:val="22"/>
          <w:lang w:val="en-US"/>
        </w:rPr>
      </w:pPr>
      <w:ins w:id="527" w:author="lengyelb">
        <w:r w:rsidRPr="00666E29">
          <w:rPr>
            <w:rFonts w:ascii="Courier New" w:eastAsia="MS Mincho" w:hAnsi="Courier New"/>
            <w:sz w:val="16"/>
            <w:szCs w:val="22"/>
            <w:lang w:val="en-US"/>
          </w:rPr>
          <w:t xml:space="preserve">          'https://companyA.com/ManagedElement=1/Files=1/File=1'</w:t>
        </w:r>
      </w:ins>
    </w:p>
    <w:p w14:paraId="58A454EB" w14:textId="77777777" w:rsidR="00666E29" w:rsidRPr="00666E29" w:rsidRDefault="00666E29" w:rsidP="00666E29">
      <w:pPr>
        <w:spacing w:after="0"/>
        <w:rPr>
          <w:ins w:id="528" w:author="lengyelb"/>
          <w:rFonts w:ascii="Courier New" w:eastAsia="MS Mincho" w:hAnsi="Courier New"/>
          <w:sz w:val="16"/>
          <w:szCs w:val="22"/>
          <w:lang w:val="en-US"/>
        </w:rPr>
      </w:pPr>
      <w:ins w:id="529" w:author="lengyelb">
        <w:r w:rsidRPr="00666E29">
          <w:rPr>
            <w:rFonts w:ascii="Courier New" w:eastAsia="MS Mincho" w:hAnsi="Courier New"/>
            <w:sz w:val="16"/>
            <w:szCs w:val="22"/>
            <w:lang w:val="en-US"/>
          </w:rPr>
          <w:t xml:space="preserve">        and the value of the 'fileLocation' attribute by</w:t>
        </w:r>
      </w:ins>
    </w:p>
    <w:p w14:paraId="335A8DF1" w14:textId="77777777" w:rsidR="00666E29" w:rsidRPr="00666E29" w:rsidRDefault="00666E29" w:rsidP="00666E29">
      <w:pPr>
        <w:spacing w:after="0"/>
        <w:rPr>
          <w:ins w:id="530" w:author="lengyelb"/>
          <w:rFonts w:ascii="Courier New" w:eastAsia="MS Mincho" w:hAnsi="Courier New"/>
          <w:sz w:val="16"/>
          <w:szCs w:val="22"/>
          <w:lang w:val="en-US"/>
        </w:rPr>
      </w:pPr>
      <w:ins w:id="531" w:author="lengyelb">
        <w:r w:rsidRPr="00666E29">
          <w:rPr>
            <w:rFonts w:ascii="Courier New" w:eastAsia="MS Mincho" w:hAnsi="Courier New"/>
            <w:sz w:val="16"/>
            <w:szCs w:val="22"/>
            <w:lang w:val="en-US"/>
          </w:rPr>
          <w:t xml:space="preserve">          'sftp://companyA.com/datastore/fileName.xml'</w:t>
        </w:r>
      </w:ins>
    </w:p>
    <w:p w14:paraId="340436D6" w14:textId="77777777" w:rsidR="00666E29" w:rsidRPr="00666E29" w:rsidRDefault="00666E29" w:rsidP="00666E29">
      <w:pPr>
        <w:spacing w:after="0"/>
        <w:rPr>
          <w:ins w:id="532" w:author="lengyelb"/>
          <w:rFonts w:ascii="Courier New" w:eastAsia="MS Mincho" w:hAnsi="Courier New"/>
          <w:sz w:val="16"/>
          <w:szCs w:val="22"/>
          <w:lang w:val="en-US"/>
        </w:rPr>
      </w:pPr>
    </w:p>
    <w:p w14:paraId="20B872E1" w14:textId="77777777" w:rsidR="00666E29" w:rsidRPr="00666E29" w:rsidRDefault="00666E29" w:rsidP="00666E29">
      <w:pPr>
        <w:spacing w:after="0"/>
        <w:rPr>
          <w:ins w:id="533" w:author="lengyelb"/>
          <w:rFonts w:ascii="Courier New" w:eastAsia="MS Mincho" w:hAnsi="Courier New"/>
          <w:sz w:val="16"/>
          <w:szCs w:val="22"/>
          <w:lang w:val="en-US"/>
        </w:rPr>
      </w:pPr>
      <w:ins w:id="534" w:author="lengyelb">
        <w:r w:rsidRPr="00666E29">
          <w:rPr>
            <w:rFonts w:ascii="Courier New" w:eastAsia="MS Mincho" w:hAnsi="Courier New"/>
            <w:sz w:val="16"/>
            <w:szCs w:val="22"/>
            <w:lang w:val="en-US"/>
          </w:rPr>
          <w:t xml:space="preserve">        In this case the file needs to be retrieved using 'sftp' from </w:t>
        </w:r>
      </w:ins>
    </w:p>
    <w:p w14:paraId="5F1BF1FC" w14:textId="77777777" w:rsidR="00666E29" w:rsidRPr="00666E29" w:rsidRDefault="00666E29" w:rsidP="00666E29">
      <w:pPr>
        <w:spacing w:after="0"/>
        <w:rPr>
          <w:ins w:id="535" w:author="lengyelb"/>
          <w:rFonts w:ascii="Courier New" w:eastAsia="MS Mincho" w:hAnsi="Courier New"/>
          <w:sz w:val="16"/>
          <w:szCs w:val="22"/>
          <w:lang w:val="en-US"/>
        </w:rPr>
      </w:pPr>
      <w:ins w:id="536" w:author="lengyelb">
        <w:r w:rsidRPr="00666E29">
          <w:rPr>
            <w:rFonts w:ascii="Courier New" w:eastAsia="MS Mincho" w:hAnsi="Courier New"/>
            <w:sz w:val="16"/>
            <w:szCs w:val="22"/>
            <w:lang w:val="en-US"/>
          </w:rPr>
          <w:t xml:space="preserve">        'sftp://companyA.com/datastore/fileName.xml'. Attempts to read the </w:t>
        </w:r>
      </w:ins>
    </w:p>
    <w:p w14:paraId="4E1F3EFE" w14:textId="77777777" w:rsidR="00666E29" w:rsidRPr="00666E29" w:rsidRDefault="00666E29" w:rsidP="00666E29">
      <w:pPr>
        <w:spacing w:after="0"/>
        <w:rPr>
          <w:ins w:id="537" w:author="lengyelb"/>
          <w:rFonts w:ascii="Courier New" w:eastAsia="MS Mincho" w:hAnsi="Courier New"/>
          <w:sz w:val="16"/>
          <w:szCs w:val="22"/>
          <w:lang w:val="en-US"/>
        </w:rPr>
      </w:pPr>
      <w:ins w:id="538" w:author="lengyelb">
        <w:r w:rsidRPr="00666E29">
          <w:rPr>
            <w:rFonts w:ascii="Courier New" w:eastAsia="MS Mincho" w:hAnsi="Courier New"/>
            <w:sz w:val="16"/>
            <w:szCs w:val="22"/>
            <w:lang w:val="en-US"/>
          </w:rPr>
          <w:t xml:space="preserve">        'fileContent' attribute shall return an error.</w:t>
        </w:r>
      </w:ins>
    </w:p>
    <w:p w14:paraId="1FC06613" w14:textId="77777777" w:rsidR="00666E29" w:rsidRPr="00666E29" w:rsidRDefault="00666E29" w:rsidP="00666E29">
      <w:pPr>
        <w:spacing w:after="0"/>
        <w:rPr>
          <w:ins w:id="539" w:author="lengyelb"/>
          <w:rFonts w:ascii="Courier New" w:eastAsia="MS Mincho" w:hAnsi="Courier New"/>
          <w:sz w:val="16"/>
          <w:szCs w:val="22"/>
          <w:lang w:val="en-US"/>
        </w:rPr>
      </w:pPr>
    </w:p>
    <w:p w14:paraId="3318AB8A" w14:textId="77777777" w:rsidR="00666E29" w:rsidRPr="00666E29" w:rsidRDefault="00666E29" w:rsidP="00666E29">
      <w:pPr>
        <w:spacing w:after="0"/>
        <w:rPr>
          <w:ins w:id="540" w:author="lengyelb"/>
          <w:rFonts w:ascii="Courier New" w:eastAsia="MS Mincho" w:hAnsi="Courier New"/>
          <w:sz w:val="16"/>
          <w:szCs w:val="22"/>
          <w:lang w:val="en-US"/>
        </w:rPr>
      </w:pPr>
      <w:ins w:id="541" w:author="lengyelb">
        <w:r w:rsidRPr="00666E29">
          <w:rPr>
            <w:rFonts w:ascii="Courier New" w:eastAsia="MS Mincho" w:hAnsi="Courier New"/>
            <w:sz w:val="16"/>
            <w:szCs w:val="22"/>
            <w:lang w:val="en-US"/>
          </w:rPr>
          <w:t xml:space="preserve">        When the file retrieval NRM fragment is used together with a data </w:t>
        </w:r>
      </w:ins>
    </w:p>
    <w:p w14:paraId="54798F4B" w14:textId="77777777" w:rsidR="00666E29" w:rsidRPr="00666E29" w:rsidRDefault="00666E29" w:rsidP="00666E29">
      <w:pPr>
        <w:spacing w:after="0"/>
        <w:rPr>
          <w:ins w:id="542" w:author="lengyelb"/>
          <w:rFonts w:ascii="Courier New" w:eastAsia="MS Mincho" w:hAnsi="Courier New"/>
          <w:sz w:val="16"/>
          <w:szCs w:val="22"/>
          <w:lang w:val="en-US"/>
        </w:rPr>
      </w:pPr>
      <w:ins w:id="543" w:author="lengyelb">
        <w:r w:rsidRPr="00666E29">
          <w:rPr>
            <w:rFonts w:ascii="Courier New" w:eastAsia="MS Mincho" w:hAnsi="Courier New"/>
            <w:sz w:val="16"/>
            <w:szCs w:val="22"/>
            <w:lang w:val="en-US"/>
          </w:rPr>
          <w:t xml:space="preserve">        collection job ('PerfMetricJob' or 'TraceJob') the following </w:t>
        </w:r>
      </w:ins>
    </w:p>
    <w:p w14:paraId="567B18FF" w14:textId="77777777" w:rsidR="00666E29" w:rsidRPr="00666E29" w:rsidRDefault="00666E29" w:rsidP="00666E29">
      <w:pPr>
        <w:spacing w:after="0"/>
        <w:rPr>
          <w:ins w:id="544" w:author="lengyelb"/>
          <w:rFonts w:ascii="Courier New" w:eastAsia="MS Mincho" w:hAnsi="Courier New"/>
          <w:sz w:val="16"/>
          <w:szCs w:val="22"/>
          <w:lang w:val="en-US"/>
        </w:rPr>
      </w:pPr>
      <w:ins w:id="545" w:author="lengyelb">
        <w:r w:rsidRPr="00666E29">
          <w:rPr>
            <w:rFonts w:ascii="Courier New" w:eastAsia="MS Mincho" w:hAnsi="Courier New"/>
            <w:sz w:val="16"/>
            <w:szCs w:val="22"/>
            <w:lang w:val="en-US"/>
          </w:rPr>
          <w:t xml:space="preserve">        provisions shall apply:</w:t>
        </w:r>
      </w:ins>
    </w:p>
    <w:p w14:paraId="4B7AC5EE" w14:textId="77777777" w:rsidR="00666E29" w:rsidRPr="00666E29" w:rsidRDefault="00666E29" w:rsidP="00666E29">
      <w:pPr>
        <w:spacing w:after="0"/>
        <w:rPr>
          <w:ins w:id="546" w:author="lengyelb"/>
          <w:rFonts w:ascii="Courier New" w:eastAsia="MS Mincho" w:hAnsi="Courier New"/>
          <w:sz w:val="16"/>
          <w:szCs w:val="22"/>
          <w:lang w:val="en-US"/>
        </w:rPr>
      </w:pPr>
      <w:ins w:id="547" w:author="lengyelb">
        <w:r w:rsidRPr="00666E29">
          <w:rPr>
            <w:rFonts w:ascii="Courier New" w:eastAsia="MS Mincho" w:hAnsi="Courier New"/>
            <w:sz w:val="16"/>
            <w:szCs w:val="22"/>
            <w:lang w:val="en-US"/>
          </w:rPr>
          <w:t xml:space="preserve">          - The attributes 'jobRef' and 'jobId' shall be supported and </w:t>
        </w:r>
      </w:ins>
    </w:p>
    <w:p w14:paraId="40080664" w14:textId="77777777" w:rsidR="00666E29" w:rsidRPr="00666E29" w:rsidRDefault="00666E29" w:rsidP="00666E29">
      <w:pPr>
        <w:spacing w:after="0"/>
        <w:rPr>
          <w:ins w:id="548" w:author="lengyelb"/>
          <w:rFonts w:ascii="Courier New" w:eastAsia="MS Mincho" w:hAnsi="Courier New"/>
          <w:sz w:val="16"/>
          <w:szCs w:val="22"/>
          <w:lang w:val="en-US"/>
        </w:rPr>
      </w:pPr>
      <w:ins w:id="549" w:author="lengyelb">
        <w:r w:rsidRPr="00666E29">
          <w:rPr>
            <w:rFonts w:ascii="Courier New" w:eastAsia="MS Mincho" w:hAnsi="Courier New"/>
            <w:sz w:val="16"/>
            <w:szCs w:val="22"/>
            <w:lang w:val="en-US"/>
          </w:rPr>
          <w:t xml:space="preserve">          present. They shall identify the job that the file is related to.</w:t>
        </w:r>
      </w:ins>
    </w:p>
    <w:p w14:paraId="0EE9F662" w14:textId="77777777" w:rsidR="00666E29" w:rsidRPr="00666E29" w:rsidRDefault="00666E29" w:rsidP="00666E29">
      <w:pPr>
        <w:spacing w:after="0"/>
        <w:rPr>
          <w:ins w:id="550" w:author="lengyelb"/>
          <w:rFonts w:ascii="Courier New" w:eastAsia="MS Mincho" w:hAnsi="Courier New"/>
          <w:sz w:val="16"/>
          <w:szCs w:val="22"/>
          <w:lang w:val="en-US"/>
        </w:rPr>
      </w:pPr>
    </w:p>
    <w:p w14:paraId="409DCF17" w14:textId="77777777" w:rsidR="00666E29" w:rsidRPr="00666E29" w:rsidRDefault="00666E29" w:rsidP="00666E29">
      <w:pPr>
        <w:spacing w:after="0"/>
        <w:rPr>
          <w:ins w:id="551" w:author="lengyelb"/>
          <w:rFonts w:ascii="Courier New" w:eastAsia="MS Mincho" w:hAnsi="Courier New"/>
          <w:sz w:val="16"/>
          <w:szCs w:val="22"/>
          <w:lang w:val="en-US"/>
        </w:rPr>
      </w:pPr>
      <w:ins w:id="552" w:author="lengyelb">
        <w:r w:rsidRPr="00666E29">
          <w:rPr>
            <w:rFonts w:ascii="Courier New" w:eastAsia="MS Mincho" w:hAnsi="Courier New"/>
            <w:sz w:val="16"/>
            <w:szCs w:val="22"/>
            <w:lang w:val="en-US"/>
          </w:rPr>
          <w:t xml:space="preserve">        The attributes 'jobRef' and 'jobId' allow to set notification filters </w:t>
        </w:r>
      </w:ins>
    </w:p>
    <w:p w14:paraId="011E75C2" w14:textId="77777777" w:rsidR="00666E29" w:rsidRPr="00666E29" w:rsidRDefault="00666E29" w:rsidP="00666E29">
      <w:pPr>
        <w:spacing w:after="0"/>
        <w:rPr>
          <w:ins w:id="553" w:author="lengyelb"/>
          <w:rFonts w:ascii="Courier New" w:eastAsia="MS Mincho" w:hAnsi="Courier New"/>
          <w:sz w:val="16"/>
          <w:szCs w:val="22"/>
          <w:lang w:val="en-US"/>
        </w:rPr>
      </w:pPr>
      <w:ins w:id="554" w:author="lengyelb">
        <w:r w:rsidRPr="00666E29">
          <w:rPr>
            <w:rFonts w:ascii="Courier New" w:eastAsia="MS Mincho" w:hAnsi="Courier New"/>
            <w:sz w:val="16"/>
            <w:szCs w:val="22"/>
            <w:lang w:val="en-US"/>
          </w:rPr>
          <w:t xml:space="preserve">        in the subscription in such a way that only 'notifyMOICreation', </w:t>
        </w:r>
      </w:ins>
    </w:p>
    <w:p w14:paraId="08984322" w14:textId="77777777" w:rsidR="00666E29" w:rsidRPr="00666E29" w:rsidRDefault="00666E29" w:rsidP="00666E29">
      <w:pPr>
        <w:spacing w:after="0"/>
        <w:rPr>
          <w:ins w:id="555" w:author="lengyelb"/>
          <w:rFonts w:ascii="Courier New" w:eastAsia="MS Mincho" w:hAnsi="Courier New"/>
          <w:sz w:val="16"/>
          <w:szCs w:val="22"/>
          <w:lang w:val="en-US"/>
        </w:rPr>
      </w:pPr>
      <w:ins w:id="556" w:author="lengyelb">
        <w:r w:rsidRPr="00666E29">
          <w:rPr>
            <w:rFonts w:ascii="Courier New" w:eastAsia="MS Mincho" w:hAnsi="Courier New"/>
            <w:sz w:val="16"/>
            <w:szCs w:val="22"/>
            <w:lang w:val="en-US"/>
          </w:rPr>
          <w:t xml:space="preserve">        notifyMOIChanges and </w:t>
        </w:r>
      </w:ins>
    </w:p>
    <w:p w14:paraId="545436E9" w14:textId="77777777" w:rsidR="00666E29" w:rsidRPr="00666E29" w:rsidRDefault="00666E29" w:rsidP="00666E29">
      <w:pPr>
        <w:spacing w:after="0"/>
        <w:rPr>
          <w:ins w:id="557" w:author="lengyelb"/>
          <w:rFonts w:ascii="Courier New" w:eastAsia="MS Mincho" w:hAnsi="Courier New"/>
          <w:sz w:val="16"/>
          <w:szCs w:val="22"/>
          <w:lang w:val="en-US"/>
        </w:rPr>
      </w:pPr>
      <w:ins w:id="558" w:author="lengyelb">
        <w:r w:rsidRPr="00666E29">
          <w:rPr>
            <w:rFonts w:ascii="Courier New" w:eastAsia="MS Mincho" w:hAnsi="Courier New"/>
            <w:sz w:val="16"/>
            <w:szCs w:val="22"/>
            <w:lang w:val="en-US"/>
          </w:rPr>
          <w:t xml:space="preserve">        'notifyMOIDeletion' notifications are sent to subscribed MnS consumers </w:t>
        </w:r>
      </w:ins>
    </w:p>
    <w:p w14:paraId="3DCB5988" w14:textId="77777777" w:rsidR="00666E29" w:rsidRPr="00666E29" w:rsidRDefault="00666E29" w:rsidP="00666E29">
      <w:pPr>
        <w:spacing w:after="0"/>
        <w:rPr>
          <w:ins w:id="559" w:author="lengyelb"/>
          <w:rFonts w:ascii="Courier New" w:eastAsia="MS Mincho" w:hAnsi="Courier New"/>
          <w:sz w:val="16"/>
          <w:szCs w:val="22"/>
          <w:lang w:val="en-US"/>
        </w:rPr>
      </w:pPr>
      <w:ins w:id="560" w:author="lengyelb">
        <w:r w:rsidRPr="00666E29">
          <w:rPr>
            <w:rFonts w:ascii="Courier New" w:eastAsia="MS Mincho" w:hAnsi="Courier New"/>
            <w:sz w:val="16"/>
            <w:szCs w:val="22"/>
            <w:lang w:val="en-US"/>
          </w:rPr>
          <w:t xml:space="preserve">        if the created or deleted 'File' instance represents data related to </w:t>
        </w:r>
      </w:ins>
    </w:p>
    <w:p w14:paraId="3D368023" w14:textId="77777777" w:rsidR="00666E29" w:rsidRPr="00666E29" w:rsidRDefault="00666E29" w:rsidP="00666E29">
      <w:pPr>
        <w:spacing w:after="0"/>
        <w:rPr>
          <w:ins w:id="561" w:author="lengyelb"/>
          <w:rFonts w:ascii="Courier New" w:eastAsia="MS Mincho" w:hAnsi="Courier New"/>
          <w:sz w:val="16"/>
          <w:szCs w:val="22"/>
          <w:lang w:val="en-US"/>
        </w:rPr>
      </w:pPr>
      <w:ins w:id="562" w:author="lengyelb">
        <w:r w:rsidRPr="00666E29">
          <w:rPr>
            <w:rFonts w:ascii="Courier New" w:eastAsia="MS Mincho" w:hAnsi="Courier New"/>
            <w:sz w:val="16"/>
            <w:szCs w:val="22"/>
            <w:lang w:val="en-US"/>
          </w:rPr>
          <w:t xml:space="preserve">        jobs the subscribed MnS consumer created or is interested in.</w:t>
        </w:r>
      </w:ins>
    </w:p>
    <w:p w14:paraId="6EDE8E5C" w14:textId="77777777" w:rsidR="00666E29" w:rsidRPr="00666E29" w:rsidRDefault="00666E29" w:rsidP="00666E29">
      <w:pPr>
        <w:spacing w:after="0"/>
        <w:rPr>
          <w:ins w:id="563" w:author="lengyelb"/>
          <w:rFonts w:ascii="Courier New" w:eastAsia="MS Mincho" w:hAnsi="Courier New"/>
          <w:sz w:val="16"/>
          <w:szCs w:val="22"/>
          <w:lang w:val="en-US"/>
        </w:rPr>
      </w:pPr>
    </w:p>
    <w:p w14:paraId="6B0862D8" w14:textId="77777777" w:rsidR="00666E29" w:rsidRPr="00666E29" w:rsidRDefault="00666E29" w:rsidP="00666E29">
      <w:pPr>
        <w:spacing w:after="0"/>
        <w:rPr>
          <w:ins w:id="564" w:author="lengyelb"/>
          <w:rFonts w:ascii="Courier New" w:eastAsia="MS Mincho" w:hAnsi="Courier New"/>
          <w:sz w:val="16"/>
          <w:szCs w:val="22"/>
          <w:lang w:val="en-US"/>
        </w:rPr>
      </w:pPr>
      <w:ins w:id="565" w:author="lengyelb">
        <w:r w:rsidRPr="00666E29">
          <w:rPr>
            <w:rFonts w:ascii="Courier New" w:eastAsia="MS Mincho" w:hAnsi="Courier New"/>
            <w:sz w:val="16"/>
            <w:szCs w:val="22"/>
            <w:lang w:val="en-US"/>
          </w:rPr>
          <w:t xml:space="preserve">        Upon creation of a 'File' instance, a notification of type </w:t>
        </w:r>
      </w:ins>
    </w:p>
    <w:p w14:paraId="3BC4E963" w14:textId="77777777" w:rsidR="00666E29" w:rsidRPr="00666E29" w:rsidRDefault="00666E29" w:rsidP="00666E29">
      <w:pPr>
        <w:spacing w:after="0"/>
        <w:rPr>
          <w:ins w:id="566" w:author="lengyelb"/>
          <w:rFonts w:ascii="Courier New" w:eastAsia="MS Mincho" w:hAnsi="Courier New"/>
          <w:sz w:val="16"/>
          <w:szCs w:val="22"/>
          <w:lang w:val="en-US"/>
        </w:rPr>
      </w:pPr>
      <w:ins w:id="567" w:author="lengyelb">
        <w:r w:rsidRPr="00666E29">
          <w:rPr>
            <w:rFonts w:ascii="Courier New" w:eastAsia="MS Mincho" w:hAnsi="Courier New"/>
            <w:sz w:val="16"/>
            <w:szCs w:val="22"/>
            <w:lang w:val="en-US"/>
          </w:rPr>
          <w:t xml:space="preserve">        'notifyMOICreation' or 'notifyMOIChanges' shall be emitted to </w:t>
        </w:r>
      </w:ins>
    </w:p>
    <w:p w14:paraId="0C3A4A9E" w14:textId="77777777" w:rsidR="00666E29" w:rsidRPr="00666E29" w:rsidRDefault="00666E29" w:rsidP="00666E29">
      <w:pPr>
        <w:spacing w:after="0"/>
        <w:rPr>
          <w:ins w:id="568" w:author="lengyelb"/>
          <w:rFonts w:ascii="Courier New" w:eastAsia="MS Mincho" w:hAnsi="Courier New"/>
          <w:sz w:val="16"/>
          <w:szCs w:val="22"/>
          <w:lang w:val="en-US"/>
        </w:rPr>
      </w:pPr>
      <w:ins w:id="569" w:author="lengyelb">
        <w:r w:rsidRPr="00666E29">
          <w:rPr>
            <w:rFonts w:ascii="Courier New" w:eastAsia="MS Mincho" w:hAnsi="Courier New"/>
            <w:sz w:val="16"/>
            <w:szCs w:val="22"/>
            <w:lang w:val="en-US"/>
          </w:rPr>
          <w:t xml:space="preserve">        subscribed MnS consumers as </w:t>
        </w:r>
      </w:ins>
    </w:p>
    <w:p w14:paraId="334D4619" w14:textId="77777777" w:rsidR="00666E29" w:rsidRPr="00666E29" w:rsidRDefault="00666E29" w:rsidP="00666E29">
      <w:pPr>
        <w:spacing w:after="0"/>
        <w:rPr>
          <w:ins w:id="570" w:author="lengyelb"/>
          <w:rFonts w:ascii="Courier New" w:eastAsia="MS Mincho" w:hAnsi="Courier New"/>
          <w:sz w:val="16"/>
          <w:szCs w:val="22"/>
          <w:lang w:val="en-US"/>
        </w:rPr>
      </w:pPr>
      <w:ins w:id="571" w:author="lengyelb">
        <w:r w:rsidRPr="00666E29">
          <w:rPr>
            <w:rFonts w:ascii="Courier New" w:eastAsia="MS Mincho" w:hAnsi="Courier New"/>
            <w:sz w:val="16"/>
            <w:szCs w:val="22"/>
            <w:lang w:val="en-US"/>
          </w:rPr>
          <w:t xml:space="preserve">        usual. For the case that the file contains performance metric data </w:t>
        </w:r>
      </w:ins>
    </w:p>
    <w:p w14:paraId="3686F77D" w14:textId="77777777" w:rsidR="00666E29" w:rsidRPr="00666E29" w:rsidRDefault="00666E29" w:rsidP="00666E29">
      <w:pPr>
        <w:spacing w:after="0"/>
        <w:rPr>
          <w:ins w:id="572" w:author="lengyelb"/>
          <w:rFonts w:ascii="Courier New" w:eastAsia="MS Mincho" w:hAnsi="Courier New"/>
          <w:sz w:val="16"/>
          <w:szCs w:val="22"/>
          <w:lang w:val="en-US"/>
        </w:rPr>
      </w:pPr>
      <w:ins w:id="573" w:author="lengyelb">
        <w:r w:rsidRPr="00666E29">
          <w:rPr>
            <w:rFonts w:ascii="Courier New" w:eastAsia="MS Mincho" w:hAnsi="Courier New"/>
            <w:sz w:val="16"/>
            <w:szCs w:val="22"/>
            <w:lang w:val="en-US"/>
          </w:rPr>
          <w:t xml:space="preserve">        ('fileDataType' is 'PERFORMANCE') the MnS producer shall emit either </w:t>
        </w:r>
      </w:ins>
    </w:p>
    <w:p w14:paraId="72D1380B" w14:textId="77777777" w:rsidR="00666E29" w:rsidRPr="00666E29" w:rsidRDefault="00666E29" w:rsidP="00666E29">
      <w:pPr>
        <w:spacing w:after="0"/>
        <w:rPr>
          <w:ins w:id="574" w:author="lengyelb"/>
          <w:rFonts w:ascii="Courier New" w:eastAsia="MS Mincho" w:hAnsi="Courier New"/>
          <w:sz w:val="16"/>
          <w:szCs w:val="22"/>
          <w:lang w:val="en-US"/>
        </w:rPr>
      </w:pPr>
      <w:ins w:id="575" w:author="lengyelb">
        <w:r w:rsidRPr="00666E29">
          <w:rPr>
            <w:rFonts w:ascii="Courier New" w:eastAsia="MS Mincho" w:hAnsi="Courier New"/>
            <w:sz w:val="16"/>
            <w:szCs w:val="22"/>
            <w:lang w:val="en-US"/>
          </w:rPr>
          <w:t xml:space="preserve">        a notification of type 'notifyMOICreation', 'notifyMOICreation' or </w:t>
        </w:r>
      </w:ins>
    </w:p>
    <w:p w14:paraId="5F6002B1" w14:textId="77777777" w:rsidR="00666E29" w:rsidRPr="00666E29" w:rsidRDefault="00666E29" w:rsidP="00666E29">
      <w:pPr>
        <w:spacing w:after="0"/>
        <w:rPr>
          <w:ins w:id="576" w:author="lengyelb"/>
          <w:rFonts w:ascii="Courier New" w:eastAsia="MS Mincho" w:hAnsi="Courier New"/>
          <w:sz w:val="16"/>
          <w:szCs w:val="22"/>
          <w:lang w:val="en-US"/>
        </w:rPr>
      </w:pPr>
      <w:ins w:id="577" w:author="lengyelb">
        <w:r w:rsidRPr="00666E29">
          <w:rPr>
            <w:rFonts w:ascii="Courier New" w:eastAsia="MS Mincho" w:hAnsi="Courier New"/>
            <w:sz w:val="16"/>
            <w:szCs w:val="22"/>
            <w:lang w:val="en-US"/>
          </w:rPr>
          <w:t xml:space="preserve">        of type </w:t>
        </w:r>
      </w:ins>
    </w:p>
    <w:p w14:paraId="01543485" w14:textId="77777777" w:rsidR="00666E29" w:rsidRPr="00666E29" w:rsidRDefault="00666E29" w:rsidP="00666E29">
      <w:pPr>
        <w:spacing w:after="0"/>
        <w:rPr>
          <w:ins w:id="578" w:author="lengyelb"/>
          <w:rFonts w:ascii="Courier New" w:eastAsia="MS Mincho" w:hAnsi="Courier New"/>
          <w:sz w:val="16"/>
          <w:szCs w:val="22"/>
          <w:lang w:val="en-US"/>
        </w:rPr>
      </w:pPr>
      <w:ins w:id="579" w:author="lengyelb">
        <w:r w:rsidRPr="00666E29">
          <w:rPr>
            <w:rFonts w:ascii="Courier New" w:eastAsia="MS Mincho" w:hAnsi="Courier New"/>
            <w:sz w:val="16"/>
            <w:szCs w:val="22"/>
            <w:lang w:val="en-US"/>
          </w:rPr>
          <w:t xml:space="preserve">        'notifyFileReady'. The MnS consumer selects the notification type he </w:t>
        </w:r>
      </w:ins>
    </w:p>
    <w:p w14:paraId="166F7B3B" w14:textId="77777777" w:rsidR="00666E29" w:rsidRPr="00666E29" w:rsidRDefault="00666E29" w:rsidP="00666E29">
      <w:pPr>
        <w:spacing w:after="0"/>
        <w:rPr>
          <w:ins w:id="580" w:author="lengyelb"/>
          <w:rFonts w:ascii="Courier New" w:eastAsia="MS Mincho" w:hAnsi="Courier New"/>
          <w:sz w:val="16"/>
          <w:szCs w:val="22"/>
          <w:lang w:val="en-US"/>
        </w:rPr>
      </w:pPr>
      <w:ins w:id="581" w:author="lengyelb">
        <w:r w:rsidRPr="00666E29">
          <w:rPr>
            <w:rFonts w:ascii="Courier New" w:eastAsia="MS Mincho" w:hAnsi="Courier New"/>
            <w:sz w:val="16"/>
            <w:szCs w:val="22"/>
            <w:lang w:val="en-US"/>
          </w:rPr>
          <w:t xml:space="preserve">        wishes to receive with the subscription created on the MnS producer.</w:t>
        </w:r>
      </w:ins>
    </w:p>
    <w:p w14:paraId="4DD740A7" w14:textId="77777777" w:rsidR="00666E29" w:rsidRPr="00666E29" w:rsidRDefault="00666E29" w:rsidP="00666E29">
      <w:pPr>
        <w:spacing w:after="0"/>
        <w:rPr>
          <w:ins w:id="582" w:author="lengyelb"/>
          <w:rFonts w:ascii="Courier New" w:eastAsia="MS Mincho" w:hAnsi="Courier New"/>
          <w:sz w:val="16"/>
          <w:szCs w:val="22"/>
          <w:lang w:val="en-US"/>
        </w:rPr>
      </w:pPr>
    </w:p>
    <w:p w14:paraId="55D8312D" w14:textId="77777777" w:rsidR="00666E29" w:rsidRPr="00666E29" w:rsidRDefault="00666E29" w:rsidP="00666E29">
      <w:pPr>
        <w:spacing w:after="0"/>
        <w:rPr>
          <w:ins w:id="583" w:author="lengyelb"/>
          <w:rFonts w:ascii="Courier New" w:eastAsia="MS Mincho" w:hAnsi="Courier New"/>
          <w:sz w:val="16"/>
          <w:szCs w:val="22"/>
          <w:lang w:val="en-US"/>
        </w:rPr>
      </w:pPr>
      <w:ins w:id="584" w:author="lengyelb">
        <w:r w:rsidRPr="00666E29">
          <w:rPr>
            <w:rFonts w:ascii="Courier New" w:eastAsia="MS Mincho" w:hAnsi="Courier New"/>
            <w:sz w:val="16"/>
            <w:szCs w:val="22"/>
            <w:lang w:val="en-US"/>
          </w:rPr>
          <w:t xml:space="preserve">        The 'objectClass' and 'objectInstance' parameters in the notification </w:t>
        </w:r>
      </w:ins>
    </w:p>
    <w:p w14:paraId="61E38016" w14:textId="77777777" w:rsidR="00666E29" w:rsidRPr="00666E29" w:rsidRDefault="00666E29" w:rsidP="00666E29">
      <w:pPr>
        <w:spacing w:after="0"/>
        <w:rPr>
          <w:ins w:id="585" w:author="lengyelb"/>
          <w:rFonts w:ascii="Courier New" w:eastAsia="MS Mincho" w:hAnsi="Courier New"/>
          <w:sz w:val="16"/>
          <w:szCs w:val="22"/>
          <w:lang w:val="en-US"/>
        </w:rPr>
      </w:pPr>
      <w:ins w:id="586" w:author="lengyelb">
        <w:r w:rsidRPr="00666E29">
          <w:rPr>
            <w:rFonts w:ascii="Courier New" w:eastAsia="MS Mincho" w:hAnsi="Courier New"/>
            <w:sz w:val="16"/>
            <w:szCs w:val="22"/>
            <w:lang w:val="en-US"/>
          </w:rPr>
          <w:t xml:space="preserve">        header of 'notifyFileReady' shall identify the new 'File' instance, </w:t>
        </w:r>
      </w:ins>
    </w:p>
    <w:p w14:paraId="6FB5A5AE" w14:textId="77777777" w:rsidR="00666E29" w:rsidRPr="00666E29" w:rsidRDefault="00666E29" w:rsidP="00666E29">
      <w:pPr>
        <w:spacing w:after="0"/>
        <w:rPr>
          <w:ins w:id="587" w:author="lengyelb"/>
          <w:rFonts w:ascii="Courier New" w:eastAsia="MS Mincho" w:hAnsi="Courier New"/>
          <w:sz w:val="16"/>
          <w:szCs w:val="22"/>
          <w:lang w:val="en-US"/>
        </w:rPr>
      </w:pPr>
      <w:ins w:id="588" w:author="lengyelb">
        <w:r w:rsidRPr="00666E29">
          <w:rPr>
            <w:rFonts w:ascii="Courier New" w:eastAsia="MS Mincho" w:hAnsi="Courier New"/>
            <w:sz w:val="16"/>
            <w:szCs w:val="22"/>
            <w:lang w:val="en-US"/>
          </w:rPr>
          <w:t xml:space="preserve">        instead of the related 'PerfMetricJob', 'TraceJob', 'ManagedElement' </w:t>
        </w:r>
      </w:ins>
    </w:p>
    <w:p w14:paraId="26A1EE50" w14:textId="77777777" w:rsidR="00666E29" w:rsidRPr="00666E29" w:rsidRDefault="00666E29" w:rsidP="00666E29">
      <w:pPr>
        <w:spacing w:after="0"/>
        <w:rPr>
          <w:ins w:id="589" w:author="lengyelb"/>
          <w:rFonts w:ascii="Courier New" w:eastAsia="MS Mincho" w:hAnsi="Courier New"/>
          <w:sz w:val="16"/>
          <w:szCs w:val="22"/>
          <w:lang w:val="en-US"/>
        </w:rPr>
      </w:pPr>
      <w:ins w:id="590" w:author="lengyelb">
        <w:r w:rsidRPr="00666E29">
          <w:rPr>
            <w:rFonts w:ascii="Courier New" w:eastAsia="MS Mincho" w:hAnsi="Courier New"/>
            <w:sz w:val="16"/>
            <w:szCs w:val="22"/>
            <w:lang w:val="en-US"/>
          </w:rPr>
          <w:t xml:space="preserve">        or 'ManagementNode'as described in 3GPP TS 28.532, </w:t>
        </w:r>
      </w:ins>
    </w:p>
    <w:p w14:paraId="2D402E55" w14:textId="77777777" w:rsidR="00666E29" w:rsidRPr="00666E29" w:rsidRDefault="00666E29" w:rsidP="00666E29">
      <w:pPr>
        <w:spacing w:after="0"/>
        <w:rPr>
          <w:ins w:id="591" w:author="lengyelb"/>
          <w:rFonts w:ascii="Courier New" w:eastAsia="MS Mincho" w:hAnsi="Courier New"/>
          <w:sz w:val="16"/>
          <w:szCs w:val="22"/>
          <w:lang w:val="en-US"/>
        </w:rPr>
      </w:pPr>
      <w:ins w:id="592" w:author="lengyelb">
        <w:r w:rsidRPr="00666E29">
          <w:rPr>
            <w:rFonts w:ascii="Courier New" w:eastAsia="MS Mincho" w:hAnsi="Courier New"/>
            <w:sz w:val="16"/>
            <w:szCs w:val="22"/>
            <w:lang w:val="en-US"/>
          </w:rPr>
          <w:t xml:space="preserve">        clause 11.6.1.1.1 for the case that 'notifyFileReady' is used as </w:t>
        </w:r>
      </w:ins>
    </w:p>
    <w:p w14:paraId="123E405C" w14:textId="77777777" w:rsidR="00666E29" w:rsidRPr="00666E29" w:rsidRDefault="00666E29" w:rsidP="00666E29">
      <w:pPr>
        <w:spacing w:after="0"/>
        <w:rPr>
          <w:ins w:id="593" w:author="lengyelb"/>
          <w:rFonts w:ascii="Courier New" w:eastAsia="MS Mincho" w:hAnsi="Courier New"/>
          <w:sz w:val="16"/>
          <w:szCs w:val="22"/>
          <w:lang w:val="en-US"/>
        </w:rPr>
      </w:pPr>
      <w:ins w:id="594" w:author="lengyelb">
        <w:r w:rsidRPr="00666E29">
          <w:rPr>
            <w:rFonts w:ascii="Courier New" w:eastAsia="MS Mincho" w:hAnsi="Courier New"/>
            <w:sz w:val="16"/>
            <w:szCs w:val="22"/>
            <w:lang w:val="en-US"/>
          </w:rPr>
          <w:t xml:space="preserve">        part of the file data reporting MnS.</w:t>
        </w:r>
      </w:ins>
    </w:p>
    <w:p w14:paraId="7937B5DA" w14:textId="77777777" w:rsidR="00666E29" w:rsidRPr="00666E29" w:rsidRDefault="00666E29" w:rsidP="00666E29">
      <w:pPr>
        <w:spacing w:after="0"/>
        <w:rPr>
          <w:ins w:id="595" w:author="lengyelb"/>
          <w:rFonts w:ascii="Courier New" w:eastAsia="MS Mincho" w:hAnsi="Courier New"/>
          <w:sz w:val="16"/>
          <w:szCs w:val="22"/>
          <w:lang w:val="en-US"/>
        </w:rPr>
      </w:pPr>
    </w:p>
    <w:p w14:paraId="69486162" w14:textId="77777777" w:rsidR="00666E29" w:rsidRPr="00666E29" w:rsidRDefault="00666E29" w:rsidP="00666E29">
      <w:pPr>
        <w:spacing w:after="0"/>
        <w:rPr>
          <w:ins w:id="596" w:author="lengyelb"/>
          <w:rFonts w:ascii="Courier New" w:eastAsia="MS Mincho" w:hAnsi="Courier New"/>
          <w:sz w:val="16"/>
          <w:szCs w:val="22"/>
          <w:lang w:val="en-US"/>
        </w:rPr>
      </w:pPr>
      <w:ins w:id="597" w:author="lengyelb">
        <w:r w:rsidRPr="00666E29">
          <w:rPr>
            <w:rFonts w:ascii="Courier New" w:eastAsia="MS Mincho" w:hAnsi="Courier New"/>
            <w:sz w:val="16"/>
            <w:szCs w:val="22"/>
            <w:lang w:val="en-US"/>
          </w:rPr>
          <w:lastRenderedPageBreak/>
          <w:t xml:space="preserve">        The notification 'notifyFilePreparationError' shall be supported as </w:t>
        </w:r>
      </w:ins>
    </w:p>
    <w:p w14:paraId="18CCC9BD" w14:textId="77777777" w:rsidR="00666E29" w:rsidRPr="00666E29" w:rsidRDefault="00666E29" w:rsidP="00666E29">
      <w:pPr>
        <w:spacing w:after="0"/>
        <w:rPr>
          <w:ins w:id="598" w:author="lengyelb"/>
          <w:rFonts w:ascii="Courier New" w:eastAsia="MS Mincho" w:hAnsi="Courier New"/>
          <w:sz w:val="16"/>
          <w:szCs w:val="22"/>
          <w:lang w:val="en-US"/>
        </w:rPr>
      </w:pPr>
      <w:ins w:id="599" w:author="lengyelb">
        <w:r w:rsidRPr="00666E29">
          <w:rPr>
            <w:rFonts w:ascii="Courier New" w:eastAsia="MS Mincho" w:hAnsi="Courier New"/>
            <w:sz w:val="16"/>
            <w:szCs w:val="22"/>
            <w:lang w:val="en-US"/>
          </w:rPr>
          <w:t xml:space="preserve">        well by the 'File' object. It shall be sent when an error occurs </w:t>
        </w:r>
      </w:ins>
    </w:p>
    <w:p w14:paraId="03642909" w14:textId="77777777" w:rsidR="00666E29" w:rsidRPr="00666E29" w:rsidRDefault="00666E29" w:rsidP="00666E29">
      <w:pPr>
        <w:spacing w:after="0"/>
        <w:rPr>
          <w:ins w:id="600" w:author="lengyelb"/>
          <w:rFonts w:ascii="Courier New" w:eastAsia="MS Mincho" w:hAnsi="Courier New"/>
          <w:sz w:val="16"/>
          <w:szCs w:val="22"/>
          <w:lang w:val="en-US"/>
        </w:rPr>
      </w:pPr>
      <w:ins w:id="601" w:author="lengyelb">
        <w:r w:rsidRPr="00666E29">
          <w:rPr>
            <w:rFonts w:ascii="Courier New" w:eastAsia="MS Mincho" w:hAnsi="Courier New"/>
            <w:sz w:val="16"/>
            <w:szCs w:val="22"/>
            <w:lang w:val="en-US"/>
          </w:rPr>
          <w:t xml:space="preserve">        during the preparation of the file. No 'notifyFileReady' or </w:t>
        </w:r>
      </w:ins>
    </w:p>
    <w:p w14:paraId="3486FBC9" w14:textId="77777777" w:rsidR="00666E29" w:rsidRPr="00666E29" w:rsidRDefault="00666E29" w:rsidP="00666E29">
      <w:pPr>
        <w:spacing w:after="0"/>
        <w:rPr>
          <w:ins w:id="602" w:author="lengyelb"/>
          <w:rFonts w:ascii="Courier New" w:eastAsia="MS Mincho" w:hAnsi="Courier New"/>
          <w:sz w:val="16"/>
          <w:szCs w:val="22"/>
          <w:lang w:val="en-US"/>
        </w:rPr>
      </w:pPr>
      <w:ins w:id="603" w:author="lengyelb">
        <w:r w:rsidRPr="00666E29">
          <w:rPr>
            <w:rFonts w:ascii="Courier New" w:eastAsia="MS Mincho" w:hAnsi="Courier New"/>
            <w:sz w:val="16"/>
            <w:szCs w:val="22"/>
            <w:lang w:val="en-US"/>
          </w:rPr>
          <w:t xml:space="preserve">        'notifMOICreation shall be sent in that case. The 'objectClass' </w:t>
        </w:r>
      </w:ins>
    </w:p>
    <w:p w14:paraId="39762CBB" w14:textId="77777777" w:rsidR="00666E29" w:rsidRPr="00666E29" w:rsidRDefault="00666E29" w:rsidP="00666E29">
      <w:pPr>
        <w:spacing w:after="0"/>
        <w:rPr>
          <w:ins w:id="604" w:author="lengyelb"/>
          <w:rFonts w:ascii="Courier New" w:eastAsia="MS Mincho" w:hAnsi="Courier New"/>
          <w:sz w:val="16"/>
          <w:szCs w:val="22"/>
          <w:lang w:val="en-US"/>
        </w:rPr>
      </w:pPr>
      <w:ins w:id="605" w:author="lengyelb">
        <w:r w:rsidRPr="00666E29">
          <w:rPr>
            <w:rFonts w:ascii="Courier New" w:eastAsia="MS Mincho" w:hAnsi="Courier New"/>
            <w:sz w:val="16"/>
            <w:szCs w:val="22"/>
            <w:lang w:val="en-US"/>
          </w:rPr>
          <w:t xml:space="preserve">        and 'objectInstance' parameters of the notification header shall </w:t>
        </w:r>
      </w:ins>
    </w:p>
    <w:p w14:paraId="059ECC31" w14:textId="77777777" w:rsidR="00666E29" w:rsidRPr="00666E29" w:rsidRDefault="00666E29" w:rsidP="00666E29">
      <w:pPr>
        <w:spacing w:after="0"/>
        <w:rPr>
          <w:ins w:id="606" w:author="lengyelb"/>
          <w:rFonts w:ascii="Courier New" w:eastAsia="MS Mincho" w:hAnsi="Courier New"/>
          <w:sz w:val="16"/>
          <w:szCs w:val="22"/>
          <w:lang w:val="en-US"/>
        </w:rPr>
      </w:pPr>
      <w:ins w:id="607" w:author="lengyelb">
        <w:r w:rsidRPr="00666E29">
          <w:rPr>
            <w:rFonts w:ascii="Courier New" w:eastAsia="MS Mincho" w:hAnsi="Courier New"/>
            <w:sz w:val="16"/>
            <w:szCs w:val="22"/>
            <w:lang w:val="en-US"/>
          </w:rPr>
          <w:t xml:space="preserve">        identify the new 'File' instance representing the corrupted file, </w:t>
        </w:r>
      </w:ins>
    </w:p>
    <w:p w14:paraId="380C2781" w14:textId="77777777" w:rsidR="00666E29" w:rsidRPr="00666E29" w:rsidRDefault="00666E29" w:rsidP="00666E29">
      <w:pPr>
        <w:spacing w:after="0"/>
        <w:rPr>
          <w:ins w:id="608" w:author="lengyelb"/>
          <w:rFonts w:ascii="Courier New" w:eastAsia="MS Mincho" w:hAnsi="Courier New"/>
          <w:sz w:val="16"/>
          <w:szCs w:val="22"/>
          <w:lang w:val="en-US"/>
        </w:rPr>
      </w:pPr>
      <w:ins w:id="609" w:author="lengyelb">
        <w:r w:rsidRPr="00666E29">
          <w:rPr>
            <w:rFonts w:ascii="Courier New" w:eastAsia="MS Mincho" w:hAnsi="Courier New"/>
            <w:sz w:val="16"/>
            <w:szCs w:val="22"/>
            <w:lang w:val="en-US"/>
          </w:rPr>
          <w:t xml:space="preserve">        instead of the related 'PerfMetricJob', 'TraceJob', 'ManagedElement' </w:t>
        </w:r>
      </w:ins>
    </w:p>
    <w:p w14:paraId="45544014" w14:textId="77777777" w:rsidR="00666E29" w:rsidRPr="00666E29" w:rsidRDefault="00666E29" w:rsidP="00666E29">
      <w:pPr>
        <w:spacing w:after="0"/>
        <w:rPr>
          <w:ins w:id="610" w:author="lengyelb"/>
          <w:rFonts w:ascii="Courier New" w:eastAsia="MS Mincho" w:hAnsi="Courier New"/>
          <w:sz w:val="16"/>
          <w:szCs w:val="22"/>
          <w:lang w:val="en-US"/>
        </w:rPr>
      </w:pPr>
      <w:ins w:id="611" w:author="lengyelb">
        <w:r w:rsidRPr="00666E29">
          <w:rPr>
            <w:rFonts w:ascii="Courier New" w:eastAsia="MS Mincho" w:hAnsi="Courier New"/>
            <w:sz w:val="16"/>
            <w:szCs w:val="22"/>
            <w:lang w:val="en-US"/>
          </w:rPr>
          <w:t xml:space="preserve">        or 'ManagementNode'as described in 3GPP TS 28.532, clause 11.6.1.1.1 </w:t>
        </w:r>
      </w:ins>
    </w:p>
    <w:p w14:paraId="4C2B0C4B" w14:textId="77777777" w:rsidR="00666E29" w:rsidRPr="00666E29" w:rsidRDefault="00666E29" w:rsidP="00666E29">
      <w:pPr>
        <w:spacing w:after="0"/>
        <w:rPr>
          <w:ins w:id="612" w:author="lengyelb"/>
          <w:rFonts w:ascii="Courier New" w:eastAsia="MS Mincho" w:hAnsi="Courier New"/>
          <w:sz w:val="16"/>
          <w:szCs w:val="22"/>
          <w:lang w:val="en-US"/>
        </w:rPr>
      </w:pPr>
      <w:ins w:id="613" w:author="lengyelb">
        <w:r w:rsidRPr="00666E29">
          <w:rPr>
            <w:rFonts w:ascii="Courier New" w:eastAsia="MS Mincho" w:hAnsi="Courier New"/>
            <w:sz w:val="16"/>
            <w:szCs w:val="22"/>
            <w:lang w:val="en-US"/>
          </w:rPr>
          <w:t xml:space="preserve">        for the case that 'notifyFilePreparationError' is used as part of </w:t>
        </w:r>
      </w:ins>
    </w:p>
    <w:p w14:paraId="2A836899" w14:textId="77777777" w:rsidR="00666E29" w:rsidRPr="00666E29" w:rsidRDefault="00666E29" w:rsidP="00666E29">
      <w:pPr>
        <w:spacing w:after="0"/>
        <w:rPr>
          <w:ins w:id="614" w:author="lengyelb"/>
          <w:rFonts w:ascii="Courier New" w:eastAsia="MS Mincho" w:hAnsi="Courier New"/>
          <w:sz w:val="16"/>
          <w:szCs w:val="22"/>
          <w:lang w:val="en-US"/>
        </w:rPr>
      </w:pPr>
      <w:ins w:id="615" w:author="lengyelb">
        <w:r w:rsidRPr="00666E29">
          <w:rPr>
            <w:rFonts w:ascii="Courier New" w:eastAsia="MS Mincho" w:hAnsi="Courier New"/>
            <w:sz w:val="16"/>
            <w:szCs w:val="22"/>
            <w:lang w:val="en-US"/>
          </w:rPr>
          <w:t xml:space="preserve">        the file data reporting MnS. When the file is not created at all or </w:t>
        </w:r>
      </w:ins>
    </w:p>
    <w:p w14:paraId="0E5076C6" w14:textId="77777777" w:rsidR="00666E29" w:rsidRPr="00666E29" w:rsidRDefault="00666E29" w:rsidP="00666E29">
      <w:pPr>
        <w:spacing w:after="0"/>
        <w:rPr>
          <w:ins w:id="616" w:author="lengyelb"/>
          <w:rFonts w:ascii="Courier New" w:eastAsia="MS Mincho" w:hAnsi="Courier New"/>
          <w:sz w:val="16"/>
          <w:szCs w:val="22"/>
          <w:lang w:val="en-US"/>
        </w:rPr>
      </w:pPr>
      <w:ins w:id="617" w:author="lengyelb">
        <w:r w:rsidRPr="00666E29">
          <w:rPr>
            <w:rFonts w:ascii="Courier New" w:eastAsia="MS Mincho" w:hAnsi="Courier New"/>
            <w:sz w:val="16"/>
            <w:szCs w:val="22"/>
            <w:lang w:val="en-US"/>
          </w:rPr>
          <w:t xml:space="preserve">        deleted, the 'objectClass' and 'objectInstance' parameters of the </w:t>
        </w:r>
      </w:ins>
    </w:p>
    <w:p w14:paraId="3FE93E74" w14:textId="77777777" w:rsidR="00666E29" w:rsidRPr="00666E29" w:rsidRDefault="00666E29" w:rsidP="00666E29">
      <w:pPr>
        <w:spacing w:after="0"/>
        <w:rPr>
          <w:ins w:id="618" w:author="lengyelb"/>
          <w:rFonts w:ascii="Courier New" w:eastAsia="MS Mincho" w:hAnsi="Courier New"/>
          <w:sz w:val="16"/>
          <w:szCs w:val="22"/>
          <w:lang w:val="en-US"/>
        </w:rPr>
      </w:pPr>
      <w:ins w:id="619" w:author="lengyelb">
        <w:r w:rsidRPr="00666E29">
          <w:rPr>
            <w:rFonts w:ascii="Courier New" w:eastAsia="MS Mincho" w:hAnsi="Courier New"/>
            <w:sz w:val="16"/>
            <w:szCs w:val="22"/>
            <w:lang w:val="en-US"/>
          </w:rPr>
          <w:t xml:space="preserve">        notification header are populated as described in 3GPP TS 28.532, </w:t>
        </w:r>
      </w:ins>
    </w:p>
    <w:p w14:paraId="720DCEA4" w14:textId="77777777" w:rsidR="00666E29" w:rsidRPr="00666E29" w:rsidRDefault="00666E29" w:rsidP="00666E29">
      <w:pPr>
        <w:spacing w:after="0"/>
        <w:rPr>
          <w:ins w:id="620" w:author="lengyelb"/>
          <w:rFonts w:ascii="Courier New" w:eastAsia="MS Mincho" w:hAnsi="Courier New"/>
          <w:sz w:val="16"/>
          <w:szCs w:val="22"/>
          <w:lang w:val="en-US"/>
        </w:rPr>
      </w:pPr>
      <w:ins w:id="621" w:author="lengyelb">
        <w:r w:rsidRPr="00666E29">
          <w:rPr>
            <w:rFonts w:ascii="Courier New" w:eastAsia="MS Mincho" w:hAnsi="Courier New"/>
            <w:sz w:val="16"/>
            <w:szCs w:val="22"/>
            <w:lang w:val="en-US"/>
          </w:rPr>
          <w:t xml:space="preserve">        clause 11.6.1.1.1. Note that to receive 'notifyFilePreparationError' </w:t>
        </w:r>
      </w:ins>
    </w:p>
    <w:p w14:paraId="16BD5601" w14:textId="77777777" w:rsidR="00666E29" w:rsidRPr="00666E29" w:rsidRDefault="00666E29" w:rsidP="00666E29">
      <w:pPr>
        <w:spacing w:after="0"/>
        <w:rPr>
          <w:ins w:id="622" w:author="lengyelb"/>
          <w:rFonts w:ascii="Courier New" w:eastAsia="MS Mincho" w:hAnsi="Courier New"/>
          <w:sz w:val="16"/>
          <w:szCs w:val="22"/>
          <w:lang w:val="en-US"/>
        </w:rPr>
      </w:pPr>
      <w:ins w:id="623" w:author="lengyelb">
        <w:r w:rsidRPr="00666E29">
          <w:rPr>
            <w:rFonts w:ascii="Courier New" w:eastAsia="MS Mincho" w:hAnsi="Courier New"/>
            <w:sz w:val="16"/>
            <w:szCs w:val="22"/>
            <w:lang w:val="en-US"/>
          </w:rPr>
          <w:t xml:space="preserve">        in that case the notification subscription needs to include these </w:t>
        </w:r>
      </w:ins>
    </w:p>
    <w:p w14:paraId="7899118B" w14:textId="77777777" w:rsidR="00666E29" w:rsidRPr="00666E29" w:rsidRDefault="00666E29" w:rsidP="00666E29">
      <w:pPr>
        <w:spacing w:after="0"/>
        <w:rPr>
          <w:ins w:id="624" w:author="lengyelb"/>
          <w:rFonts w:ascii="Courier New" w:eastAsia="MS Mincho" w:hAnsi="Courier New"/>
          <w:sz w:val="16"/>
          <w:szCs w:val="22"/>
          <w:lang w:val="en-US"/>
        </w:rPr>
      </w:pPr>
      <w:ins w:id="625" w:author="lengyelb">
        <w:r w:rsidRPr="00666E29">
          <w:rPr>
            <w:rFonts w:ascii="Courier New" w:eastAsia="MS Mincho" w:hAnsi="Courier New"/>
            <w:sz w:val="16"/>
            <w:szCs w:val="22"/>
            <w:lang w:val="en-US"/>
          </w:rPr>
          <w:t xml:space="preserve">        objects in its scope.";</w:t>
        </w:r>
      </w:ins>
    </w:p>
    <w:p w14:paraId="2342EFA5" w14:textId="77777777" w:rsidR="00666E29" w:rsidRPr="00666E29" w:rsidRDefault="00666E29" w:rsidP="00666E29">
      <w:pPr>
        <w:spacing w:after="0"/>
        <w:rPr>
          <w:ins w:id="626" w:author="lengyelb"/>
          <w:rFonts w:ascii="Courier New" w:eastAsia="MS Mincho" w:hAnsi="Courier New"/>
          <w:sz w:val="16"/>
          <w:szCs w:val="22"/>
          <w:lang w:val="en-US"/>
        </w:rPr>
      </w:pPr>
      <w:ins w:id="627" w:author="lengyelb">
        <w:r w:rsidRPr="00666E29">
          <w:rPr>
            <w:rFonts w:ascii="Courier New" w:eastAsia="MS Mincho" w:hAnsi="Courier New"/>
            <w:sz w:val="16"/>
            <w:szCs w:val="22"/>
            <w:lang w:val="en-US"/>
          </w:rPr>
          <w:t xml:space="preserve">          key id;</w:t>
        </w:r>
      </w:ins>
    </w:p>
    <w:p w14:paraId="59F04104" w14:textId="77777777" w:rsidR="00666E29" w:rsidRPr="00666E29" w:rsidRDefault="00666E29" w:rsidP="00666E29">
      <w:pPr>
        <w:spacing w:after="0"/>
        <w:rPr>
          <w:ins w:id="628" w:author="lengyelb"/>
          <w:rFonts w:ascii="Courier New" w:eastAsia="MS Mincho" w:hAnsi="Courier New"/>
          <w:sz w:val="16"/>
          <w:szCs w:val="22"/>
          <w:lang w:val="en-US"/>
        </w:rPr>
      </w:pPr>
      <w:ins w:id="629" w:author="lengyelb">
        <w:r w:rsidRPr="00666E29">
          <w:rPr>
            <w:rFonts w:ascii="Courier New" w:eastAsia="MS Mincho" w:hAnsi="Courier New"/>
            <w:sz w:val="16"/>
            <w:szCs w:val="22"/>
            <w:lang w:val="en-US"/>
          </w:rPr>
          <w:t xml:space="preserve">          uses top3gpp:Top_Grp ;</w:t>
        </w:r>
      </w:ins>
    </w:p>
    <w:p w14:paraId="70FB1981" w14:textId="77777777" w:rsidR="00666E29" w:rsidRPr="00666E29" w:rsidRDefault="00666E29" w:rsidP="00666E29">
      <w:pPr>
        <w:spacing w:after="0"/>
        <w:rPr>
          <w:ins w:id="630" w:author="lengyelb"/>
          <w:rFonts w:ascii="Courier New" w:eastAsia="MS Mincho" w:hAnsi="Courier New"/>
          <w:sz w:val="16"/>
          <w:szCs w:val="22"/>
          <w:lang w:val="en-US"/>
        </w:rPr>
      </w:pPr>
      <w:ins w:id="631" w:author="lengyelb">
        <w:r w:rsidRPr="00666E29">
          <w:rPr>
            <w:rFonts w:ascii="Courier New" w:eastAsia="MS Mincho" w:hAnsi="Courier New"/>
            <w:sz w:val="16"/>
            <w:szCs w:val="22"/>
            <w:lang w:val="en-US"/>
          </w:rPr>
          <w:t xml:space="preserve">          container attributes {</w:t>
        </w:r>
      </w:ins>
    </w:p>
    <w:p w14:paraId="6C0E6F02" w14:textId="77777777" w:rsidR="00666E29" w:rsidRPr="00666E29" w:rsidRDefault="00666E29" w:rsidP="00666E29">
      <w:pPr>
        <w:spacing w:after="0"/>
        <w:rPr>
          <w:ins w:id="632" w:author="lengyelb"/>
          <w:rFonts w:ascii="Courier New" w:eastAsia="MS Mincho" w:hAnsi="Courier New"/>
          <w:sz w:val="16"/>
          <w:szCs w:val="22"/>
          <w:lang w:val="en-US"/>
        </w:rPr>
      </w:pPr>
      <w:ins w:id="633" w:author="lengyelb">
        <w:r w:rsidRPr="00666E29">
          <w:rPr>
            <w:rFonts w:ascii="Courier New" w:eastAsia="MS Mincho" w:hAnsi="Courier New"/>
            <w:sz w:val="16"/>
            <w:szCs w:val="22"/>
            <w:lang w:val="en-US"/>
          </w:rPr>
          <w:t xml:space="preserve">            uses FileGrp ;</w:t>
        </w:r>
      </w:ins>
    </w:p>
    <w:p w14:paraId="00C59764" w14:textId="77777777" w:rsidR="00666E29" w:rsidRPr="00666E29" w:rsidRDefault="00666E29" w:rsidP="00666E29">
      <w:pPr>
        <w:spacing w:after="0"/>
        <w:rPr>
          <w:ins w:id="634" w:author="lengyelb"/>
          <w:rFonts w:ascii="Courier New" w:eastAsia="MS Mincho" w:hAnsi="Courier New"/>
          <w:sz w:val="16"/>
          <w:szCs w:val="22"/>
          <w:lang w:val="en-US"/>
        </w:rPr>
      </w:pPr>
      <w:ins w:id="635" w:author="lengyelb">
        <w:r w:rsidRPr="00666E29">
          <w:rPr>
            <w:rFonts w:ascii="Courier New" w:eastAsia="MS Mincho" w:hAnsi="Courier New"/>
            <w:sz w:val="16"/>
            <w:szCs w:val="22"/>
            <w:lang w:val="en-US"/>
          </w:rPr>
          <w:t xml:space="preserve">        }</w:t>
        </w:r>
      </w:ins>
    </w:p>
    <w:p w14:paraId="374D8DF4" w14:textId="77777777" w:rsidR="00666E29" w:rsidRPr="00666E29" w:rsidRDefault="00666E29" w:rsidP="00666E29">
      <w:pPr>
        <w:spacing w:after="0"/>
        <w:rPr>
          <w:ins w:id="636" w:author="lengyelb"/>
          <w:rFonts w:ascii="Courier New" w:eastAsia="MS Mincho" w:hAnsi="Courier New"/>
          <w:sz w:val="16"/>
          <w:szCs w:val="22"/>
          <w:lang w:val="en-US"/>
        </w:rPr>
      </w:pPr>
      <w:ins w:id="637" w:author="lengyelb">
        <w:r w:rsidRPr="00666E29">
          <w:rPr>
            <w:rFonts w:ascii="Courier New" w:eastAsia="MS Mincho" w:hAnsi="Courier New"/>
            <w:sz w:val="16"/>
            <w:szCs w:val="22"/>
            <w:lang w:val="en-US"/>
          </w:rPr>
          <w:t xml:space="preserve">      }</w:t>
        </w:r>
      </w:ins>
    </w:p>
    <w:p w14:paraId="354B8D14" w14:textId="77777777" w:rsidR="00666E29" w:rsidRPr="00666E29" w:rsidRDefault="00666E29" w:rsidP="00666E29">
      <w:pPr>
        <w:spacing w:after="0"/>
        <w:rPr>
          <w:ins w:id="638" w:author="lengyelb"/>
          <w:rFonts w:ascii="Courier New" w:eastAsia="MS Mincho" w:hAnsi="Courier New"/>
          <w:sz w:val="16"/>
          <w:szCs w:val="22"/>
          <w:lang w:val="en-US"/>
        </w:rPr>
      </w:pPr>
      <w:ins w:id="639" w:author="lengyelb">
        <w:r w:rsidRPr="00666E29">
          <w:rPr>
            <w:rFonts w:ascii="Courier New" w:eastAsia="MS Mincho" w:hAnsi="Courier New"/>
            <w:sz w:val="16"/>
            <w:szCs w:val="22"/>
            <w:lang w:val="en-US"/>
          </w:rPr>
          <w:t xml:space="preserve">    }</w:t>
        </w:r>
      </w:ins>
    </w:p>
    <w:p w14:paraId="2E70097D" w14:textId="77777777" w:rsidR="00666E29" w:rsidRPr="00666E29" w:rsidRDefault="00666E29" w:rsidP="00666E29">
      <w:pPr>
        <w:spacing w:after="0"/>
        <w:rPr>
          <w:ins w:id="640" w:author="lengyelb"/>
          <w:rFonts w:ascii="Courier New" w:eastAsia="MS Mincho" w:hAnsi="Courier New"/>
          <w:sz w:val="16"/>
          <w:szCs w:val="22"/>
          <w:lang w:val="en-US"/>
        </w:rPr>
      </w:pPr>
      <w:ins w:id="641" w:author="lengyelb">
        <w:r w:rsidRPr="00666E29">
          <w:rPr>
            <w:rFonts w:ascii="Courier New" w:eastAsia="MS Mincho" w:hAnsi="Courier New"/>
            <w:sz w:val="16"/>
            <w:szCs w:val="22"/>
            <w:lang w:val="en-US"/>
          </w:rPr>
          <w:t xml:space="preserve">  }  </w:t>
        </w:r>
      </w:ins>
    </w:p>
    <w:p w14:paraId="5E7D1835" w14:textId="1516D1B6" w:rsidR="002257CC" w:rsidRDefault="00666E29" w:rsidP="00666E29">
      <w:pPr>
        <w:spacing w:after="0"/>
        <w:rPr>
          <w:ins w:id="642" w:author="Ericsson PA2" w:date="2022-11-18T10:57:00Z"/>
          <w:rFonts w:ascii="Courier New" w:eastAsia="MS Mincho" w:hAnsi="Courier New"/>
          <w:sz w:val="16"/>
          <w:szCs w:val="22"/>
          <w:lang w:val="en-US"/>
        </w:rPr>
      </w:pPr>
      <w:ins w:id="643" w:author="lengyelb">
        <w:r w:rsidRPr="00666E29">
          <w:rPr>
            <w:rFonts w:ascii="Courier New" w:eastAsia="MS Mincho" w:hAnsi="Courier New"/>
            <w:sz w:val="16"/>
            <w:szCs w:val="22"/>
            <w:lang w:val="en-US"/>
          </w:rPr>
          <w:t>}</w:t>
        </w:r>
      </w:ins>
    </w:p>
    <w:p w14:paraId="3E23C366" w14:textId="77777777" w:rsidR="00666E29" w:rsidRPr="00666E29" w:rsidRDefault="00666E29" w:rsidP="00666E29">
      <w:pPr>
        <w:tabs>
          <w:tab w:val="left" w:pos="0"/>
          <w:tab w:val="center" w:pos="4820"/>
          <w:tab w:val="right" w:pos="9638"/>
        </w:tabs>
        <w:spacing w:after="0" w:line="276" w:lineRule="auto"/>
        <w:rPr>
          <w:ins w:id="644" w:author="Ericsson PA2" w:date="2022-11-18T10:57:00Z"/>
          <w:rFonts w:ascii="Courier New" w:eastAsia="MS Mincho" w:hAnsi="Courier New"/>
          <w:sz w:val="16"/>
          <w:szCs w:val="22"/>
          <w:lang w:val="en-US"/>
        </w:rPr>
      </w:pPr>
      <w:ins w:id="645" w:author="Ericsson PA2" w:date="2022-11-18T10:57:00Z">
        <w:r w:rsidRPr="00666E29">
          <w:rPr>
            <w:rFonts w:ascii="Courier New" w:eastAsia="MS Mincho" w:hAnsi="Courier New"/>
            <w:sz w:val="16"/>
            <w:szCs w:val="22"/>
            <w:lang w:val="en-US"/>
          </w:rPr>
          <w:t>&lt;CODE ENDS&gt;</w:t>
        </w:r>
      </w:ins>
    </w:p>
    <w:p w14:paraId="2777E89E" w14:textId="77777777" w:rsidR="00666E29" w:rsidRPr="00666E29" w:rsidRDefault="00666E29" w:rsidP="00666E2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01694C8" w14:textId="77777777" w:rsidR="002257CC" w:rsidRDefault="002257CC" w:rsidP="002257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 changes</w:t>
      </w:r>
    </w:p>
    <w:bookmarkEnd w:id="1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AA5545" w14:textId="77777777" w:rsidR="0003689F" w:rsidRDefault="0003689F">
      <w:r>
        <w:separator/>
      </w:r>
    </w:p>
  </w:endnote>
  <w:endnote w:type="continuationSeparator" w:id="0">
    <w:p w14:paraId="6ACCDEE3" w14:textId="77777777" w:rsidR="0003689F" w:rsidRDefault="000368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altName w:val="Courier New"/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8BAEA7" w14:textId="77777777" w:rsidR="0003689F" w:rsidRDefault="0003689F">
      <w:r>
        <w:separator/>
      </w:r>
    </w:p>
  </w:footnote>
  <w:footnote w:type="continuationSeparator" w:id="0">
    <w:p w14:paraId="7DC4A02A" w14:textId="77777777" w:rsidR="0003689F" w:rsidRDefault="000368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TOC7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EW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NW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TOC6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D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PA2">
    <w15:presenceInfo w15:providerId="None" w15:userId="Ericsson PA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689F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257CC"/>
    <w:rsid w:val="002511E0"/>
    <w:rsid w:val="0026004D"/>
    <w:rsid w:val="002640DD"/>
    <w:rsid w:val="00275D12"/>
    <w:rsid w:val="00284FEB"/>
    <w:rsid w:val="002860C4"/>
    <w:rsid w:val="002B5741"/>
    <w:rsid w:val="002E472E"/>
    <w:rsid w:val="00305409"/>
    <w:rsid w:val="00312967"/>
    <w:rsid w:val="003609EF"/>
    <w:rsid w:val="0036231A"/>
    <w:rsid w:val="00374DD4"/>
    <w:rsid w:val="003E1A36"/>
    <w:rsid w:val="00410371"/>
    <w:rsid w:val="004242F1"/>
    <w:rsid w:val="004337FA"/>
    <w:rsid w:val="00493B97"/>
    <w:rsid w:val="004A3E77"/>
    <w:rsid w:val="004B75B7"/>
    <w:rsid w:val="0051580D"/>
    <w:rsid w:val="0054329B"/>
    <w:rsid w:val="00547111"/>
    <w:rsid w:val="00592D74"/>
    <w:rsid w:val="005E2C44"/>
    <w:rsid w:val="00621188"/>
    <w:rsid w:val="006257ED"/>
    <w:rsid w:val="00665C47"/>
    <w:rsid w:val="00666E29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158F"/>
    <w:rsid w:val="008A45A6"/>
    <w:rsid w:val="008E07ED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E718A"/>
    <w:rsid w:val="009F734F"/>
    <w:rsid w:val="00A246B6"/>
    <w:rsid w:val="00A36231"/>
    <w:rsid w:val="00A47E70"/>
    <w:rsid w:val="00A50CF0"/>
    <w:rsid w:val="00A61BAD"/>
    <w:rsid w:val="00A7671C"/>
    <w:rsid w:val="00A84B87"/>
    <w:rsid w:val="00AA2CBC"/>
    <w:rsid w:val="00AC2828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A6583"/>
    <w:rsid w:val="00CC5026"/>
    <w:rsid w:val="00CC68D0"/>
    <w:rsid w:val="00D03F9A"/>
    <w:rsid w:val="00D06D51"/>
    <w:rsid w:val="00D24991"/>
    <w:rsid w:val="00D45EE3"/>
    <w:rsid w:val="00D50255"/>
    <w:rsid w:val="00D66520"/>
    <w:rsid w:val="00DC7C22"/>
    <w:rsid w:val="00DE34CF"/>
    <w:rsid w:val="00E13F3D"/>
    <w:rsid w:val="00E34898"/>
    <w:rsid w:val="00EB09B7"/>
    <w:rsid w:val="00EC566A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nhideWhenUsed="1"/>
    <w:lsdException w:name="List Bullet 5" w:semiHidden="1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uiPriority w:val="9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uiPriority w:val="9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uiPriority w:val="99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uiPriority w:val="99"/>
    <w:rsid w:val="000B7FED"/>
    <w:pPr>
      <w:ind w:left="851"/>
    </w:pPr>
  </w:style>
  <w:style w:type="paragraph" w:styleId="ListBullet3">
    <w:name w:val="List Bullet 3"/>
    <w:basedOn w:val="ListBullet2"/>
    <w:uiPriority w:val="99"/>
    <w:rsid w:val="000B7FED"/>
    <w:pPr>
      <w:ind w:left="1135"/>
    </w:pPr>
  </w:style>
  <w:style w:type="paragraph" w:styleId="ListNumber">
    <w:name w:val="List Number"/>
    <w:basedOn w:val="List"/>
    <w:uiPriority w:val="99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uiPriority w:val="9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uiPriority w:val="99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uiPriority w:val="99"/>
    <w:rsid w:val="000B7FED"/>
    <w:pPr>
      <w:ind w:left="568" w:hanging="284"/>
    </w:pPr>
  </w:style>
  <w:style w:type="paragraph" w:styleId="ListBullet">
    <w:name w:val="List Bullet"/>
    <w:basedOn w:val="List"/>
    <w:uiPriority w:val="99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NoList1">
    <w:name w:val="No List1"/>
    <w:next w:val="NoList"/>
    <w:uiPriority w:val="99"/>
    <w:semiHidden/>
    <w:unhideWhenUsed/>
    <w:rsid w:val="00CA6583"/>
  </w:style>
  <w:style w:type="character" w:customStyle="1" w:styleId="HeaderChar">
    <w:name w:val="Header Char"/>
    <w:basedOn w:val="DefaultParagraphFont"/>
    <w:link w:val="Header"/>
    <w:uiPriority w:val="99"/>
    <w:rsid w:val="00CA658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CA6583"/>
    <w:rPr>
      <w:rFonts w:ascii="Arial" w:hAnsi="Arial"/>
      <w:b/>
      <w:i/>
      <w:noProof/>
      <w:sz w:val="18"/>
      <w:lang w:val="en-GB" w:eastAsia="en-US"/>
    </w:rPr>
  </w:style>
  <w:style w:type="paragraph" w:styleId="NoSpacing">
    <w:name w:val="No Spacing"/>
    <w:uiPriority w:val="1"/>
    <w:qFormat/>
    <w:rsid w:val="00CA6583"/>
    <w:rPr>
      <w:rFonts w:ascii="Cambria" w:eastAsia="MS Mincho" w:hAnsi="Cambria"/>
      <w:sz w:val="22"/>
      <w:szCs w:val="22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CA6583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CA6583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CA6583"/>
    <w:rPr>
      <w:rFonts w:ascii="Arial" w:hAnsi="Arial"/>
      <w:sz w:val="28"/>
      <w:lang w:val="en-GB" w:eastAsia="en-US"/>
    </w:rPr>
  </w:style>
  <w:style w:type="paragraph" w:customStyle="1" w:styleId="Title1">
    <w:name w:val="Title1"/>
    <w:basedOn w:val="Normal"/>
    <w:next w:val="Normal"/>
    <w:uiPriority w:val="10"/>
    <w:qFormat/>
    <w:rsid w:val="00CA6583"/>
    <w:pPr>
      <w:pBdr>
        <w:bottom w:val="single" w:sz="8" w:space="4" w:color="4F81BD"/>
      </w:pBdr>
      <w:spacing w:after="300"/>
      <w:contextualSpacing/>
    </w:pPr>
    <w:rPr>
      <w:rFonts w:ascii="Calibri" w:eastAsia="MS Gothic" w:hAnsi="Calibri"/>
      <w:color w:val="17365D"/>
      <w:spacing w:val="5"/>
      <w:kern w:val="28"/>
      <w:sz w:val="52"/>
      <w:szCs w:val="52"/>
      <w:lang w:val="en-US"/>
    </w:rPr>
  </w:style>
  <w:style w:type="character" w:customStyle="1" w:styleId="TitleChar">
    <w:name w:val="Title Char"/>
    <w:basedOn w:val="DefaultParagraphFont"/>
    <w:link w:val="Title"/>
    <w:uiPriority w:val="10"/>
    <w:rsid w:val="00CA6583"/>
    <w:rPr>
      <w:rFonts w:ascii="Calibri" w:eastAsia="MS Gothic" w:hAnsi="Calibri" w:cs="Times New Roman"/>
      <w:color w:val="17365D"/>
      <w:spacing w:val="5"/>
      <w:kern w:val="28"/>
      <w:sz w:val="52"/>
      <w:szCs w:val="52"/>
    </w:rPr>
  </w:style>
  <w:style w:type="paragraph" w:customStyle="1" w:styleId="Subtitle1">
    <w:name w:val="Subtitle1"/>
    <w:basedOn w:val="Normal"/>
    <w:next w:val="Normal"/>
    <w:uiPriority w:val="11"/>
    <w:qFormat/>
    <w:rsid w:val="00CA6583"/>
    <w:pPr>
      <w:numPr>
        <w:ilvl w:val="1"/>
      </w:numPr>
      <w:spacing w:after="200" w:line="276" w:lineRule="auto"/>
    </w:pPr>
    <w:rPr>
      <w:rFonts w:ascii="Calibri" w:eastAsia="MS Gothic" w:hAnsi="Calibri"/>
      <w:i/>
      <w:iCs/>
      <w:color w:val="4F81BD"/>
      <w:spacing w:val="15"/>
      <w:sz w:val="24"/>
      <w:szCs w:val="24"/>
      <w:lang w:val="en-US"/>
    </w:rPr>
  </w:style>
  <w:style w:type="character" w:customStyle="1" w:styleId="SubtitleChar">
    <w:name w:val="Subtitle Char"/>
    <w:basedOn w:val="DefaultParagraphFont"/>
    <w:link w:val="Subtitle"/>
    <w:uiPriority w:val="11"/>
    <w:rsid w:val="00CA6583"/>
    <w:rPr>
      <w:rFonts w:ascii="Calibri" w:eastAsia="MS Gothic" w:hAnsi="Calibri" w:cs="Times New Roman"/>
      <w:i/>
      <w:iCs/>
      <w:color w:val="4F81BD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CA6583"/>
    <w:pPr>
      <w:spacing w:after="200" w:line="276" w:lineRule="auto"/>
      <w:ind w:left="720"/>
      <w:contextualSpacing/>
    </w:pPr>
    <w:rPr>
      <w:rFonts w:ascii="Cambria" w:eastAsia="MS Mincho" w:hAnsi="Cambria"/>
      <w:sz w:val="22"/>
      <w:szCs w:val="22"/>
      <w:lang w:val="en-US"/>
    </w:rPr>
  </w:style>
  <w:style w:type="paragraph" w:styleId="BodyText">
    <w:name w:val="Body Text"/>
    <w:basedOn w:val="Normal"/>
    <w:link w:val="BodyTextChar"/>
    <w:uiPriority w:val="99"/>
    <w:unhideWhenUsed/>
    <w:rsid w:val="00CA6583"/>
    <w:pPr>
      <w:spacing w:after="120" w:line="276" w:lineRule="auto"/>
    </w:pPr>
    <w:rPr>
      <w:rFonts w:ascii="Cambria" w:eastAsia="MS Mincho" w:hAnsi="Cambria"/>
      <w:sz w:val="22"/>
      <w:szCs w:val="22"/>
      <w:lang w:val="en-US"/>
    </w:rPr>
  </w:style>
  <w:style w:type="character" w:customStyle="1" w:styleId="BodyTextChar">
    <w:name w:val="Body Text Char"/>
    <w:basedOn w:val="DefaultParagraphFont"/>
    <w:link w:val="BodyText"/>
    <w:uiPriority w:val="99"/>
    <w:rsid w:val="00CA6583"/>
    <w:rPr>
      <w:rFonts w:ascii="Cambria" w:eastAsia="MS Mincho" w:hAnsi="Cambria"/>
      <w:sz w:val="22"/>
      <w:szCs w:val="22"/>
      <w:lang w:val="en-US" w:eastAsia="en-US"/>
    </w:rPr>
  </w:style>
  <w:style w:type="paragraph" w:styleId="BodyText2">
    <w:name w:val="Body Text 2"/>
    <w:basedOn w:val="Normal"/>
    <w:link w:val="BodyText2Char"/>
    <w:uiPriority w:val="99"/>
    <w:unhideWhenUsed/>
    <w:rsid w:val="00CA6583"/>
    <w:pPr>
      <w:spacing w:after="120" w:line="480" w:lineRule="auto"/>
    </w:pPr>
    <w:rPr>
      <w:rFonts w:ascii="Cambria" w:eastAsia="MS Mincho" w:hAnsi="Cambria"/>
      <w:sz w:val="22"/>
      <w:szCs w:val="22"/>
      <w:lang w:val="en-US"/>
    </w:rPr>
  </w:style>
  <w:style w:type="character" w:customStyle="1" w:styleId="BodyText2Char">
    <w:name w:val="Body Text 2 Char"/>
    <w:basedOn w:val="DefaultParagraphFont"/>
    <w:link w:val="BodyText2"/>
    <w:uiPriority w:val="99"/>
    <w:rsid w:val="00CA6583"/>
    <w:rPr>
      <w:rFonts w:ascii="Cambria" w:eastAsia="MS Mincho" w:hAnsi="Cambria"/>
      <w:sz w:val="22"/>
      <w:szCs w:val="22"/>
      <w:lang w:val="en-US" w:eastAsia="en-US"/>
    </w:rPr>
  </w:style>
  <w:style w:type="paragraph" w:styleId="BodyText3">
    <w:name w:val="Body Text 3"/>
    <w:basedOn w:val="Normal"/>
    <w:link w:val="BodyText3Char"/>
    <w:uiPriority w:val="99"/>
    <w:unhideWhenUsed/>
    <w:rsid w:val="00CA6583"/>
    <w:pPr>
      <w:spacing w:after="120" w:line="276" w:lineRule="auto"/>
    </w:pPr>
    <w:rPr>
      <w:rFonts w:ascii="Cambria" w:eastAsia="MS Mincho" w:hAnsi="Cambria"/>
      <w:sz w:val="16"/>
      <w:szCs w:val="16"/>
      <w:lang w:val="en-US"/>
    </w:rPr>
  </w:style>
  <w:style w:type="character" w:customStyle="1" w:styleId="BodyText3Char">
    <w:name w:val="Body Text 3 Char"/>
    <w:basedOn w:val="DefaultParagraphFont"/>
    <w:link w:val="BodyText3"/>
    <w:uiPriority w:val="99"/>
    <w:rsid w:val="00CA6583"/>
    <w:rPr>
      <w:rFonts w:ascii="Cambria" w:eastAsia="MS Mincho" w:hAnsi="Cambria"/>
      <w:sz w:val="16"/>
      <w:szCs w:val="16"/>
      <w:lang w:val="en-US" w:eastAsia="en-US"/>
    </w:rPr>
  </w:style>
  <w:style w:type="paragraph" w:styleId="ListNumber3">
    <w:name w:val="List Number 3"/>
    <w:basedOn w:val="Normal"/>
    <w:uiPriority w:val="99"/>
    <w:unhideWhenUsed/>
    <w:rsid w:val="00CA6583"/>
    <w:pPr>
      <w:numPr>
        <w:numId w:val="7"/>
      </w:numPr>
      <w:spacing w:after="200" w:line="276" w:lineRule="auto"/>
      <w:contextualSpacing/>
    </w:pPr>
    <w:rPr>
      <w:rFonts w:ascii="Cambria" w:eastAsia="MS Mincho" w:hAnsi="Cambria"/>
      <w:sz w:val="22"/>
      <w:szCs w:val="22"/>
      <w:lang w:val="en-US"/>
    </w:rPr>
  </w:style>
  <w:style w:type="paragraph" w:styleId="ListContinue">
    <w:name w:val="List Continue"/>
    <w:basedOn w:val="Normal"/>
    <w:uiPriority w:val="99"/>
    <w:unhideWhenUsed/>
    <w:rsid w:val="00CA6583"/>
    <w:pPr>
      <w:spacing w:after="120" w:line="276" w:lineRule="auto"/>
      <w:ind w:left="360"/>
      <w:contextualSpacing/>
    </w:pPr>
    <w:rPr>
      <w:rFonts w:ascii="Cambria" w:eastAsia="MS Mincho" w:hAnsi="Cambria"/>
      <w:sz w:val="22"/>
      <w:szCs w:val="22"/>
      <w:lang w:val="en-US"/>
    </w:rPr>
  </w:style>
  <w:style w:type="paragraph" w:styleId="ListContinue2">
    <w:name w:val="List Continue 2"/>
    <w:basedOn w:val="Normal"/>
    <w:uiPriority w:val="99"/>
    <w:unhideWhenUsed/>
    <w:rsid w:val="00CA6583"/>
    <w:pPr>
      <w:spacing w:after="120" w:line="276" w:lineRule="auto"/>
      <w:ind w:left="720"/>
      <w:contextualSpacing/>
    </w:pPr>
    <w:rPr>
      <w:rFonts w:ascii="Cambria" w:eastAsia="MS Mincho" w:hAnsi="Cambria"/>
      <w:sz w:val="22"/>
      <w:szCs w:val="22"/>
      <w:lang w:val="en-US"/>
    </w:rPr>
  </w:style>
  <w:style w:type="paragraph" w:styleId="ListContinue3">
    <w:name w:val="List Continue 3"/>
    <w:basedOn w:val="Normal"/>
    <w:uiPriority w:val="99"/>
    <w:unhideWhenUsed/>
    <w:rsid w:val="00CA6583"/>
    <w:pPr>
      <w:spacing w:after="120" w:line="276" w:lineRule="auto"/>
      <w:ind w:left="1080"/>
      <w:contextualSpacing/>
    </w:pPr>
    <w:rPr>
      <w:rFonts w:ascii="Cambria" w:eastAsia="MS Mincho" w:hAnsi="Cambria"/>
      <w:sz w:val="22"/>
      <w:szCs w:val="22"/>
      <w:lang w:val="en-US"/>
    </w:rPr>
  </w:style>
  <w:style w:type="paragraph" w:styleId="MacroText">
    <w:name w:val="macro"/>
    <w:link w:val="MacroTextChar"/>
    <w:uiPriority w:val="99"/>
    <w:unhideWhenUsed/>
    <w:rsid w:val="00CA6583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eastAsia="MS Mincho" w:hAnsi="Courier"/>
      <w:lang w:val="en-US" w:eastAsia="en-US"/>
    </w:rPr>
  </w:style>
  <w:style w:type="character" w:customStyle="1" w:styleId="MacroTextChar">
    <w:name w:val="Macro Text Char"/>
    <w:basedOn w:val="DefaultParagraphFont"/>
    <w:link w:val="MacroText"/>
    <w:uiPriority w:val="99"/>
    <w:rsid w:val="00CA6583"/>
    <w:rPr>
      <w:rFonts w:ascii="Courier" w:eastAsia="MS Mincho" w:hAnsi="Courier"/>
      <w:lang w:val="en-US" w:eastAsia="en-US"/>
    </w:rPr>
  </w:style>
  <w:style w:type="paragraph" w:customStyle="1" w:styleId="Quote1">
    <w:name w:val="Quote1"/>
    <w:basedOn w:val="Normal"/>
    <w:next w:val="Normal"/>
    <w:uiPriority w:val="29"/>
    <w:qFormat/>
    <w:rsid w:val="00CA6583"/>
    <w:pPr>
      <w:spacing w:after="200" w:line="276" w:lineRule="auto"/>
    </w:pPr>
    <w:rPr>
      <w:rFonts w:ascii="Cambria" w:eastAsia="MS Mincho" w:hAnsi="Cambria"/>
      <w:i/>
      <w:iCs/>
      <w:color w:val="000000"/>
      <w:sz w:val="22"/>
      <w:szCs w:val="22"/>
      <w:lang w:val="en-US"/>
    </w:rPr>
  </w:style>
  <w:style w:type="character" w:customStyle="1" w:styleId="QuoteChar">
    <w:name w:val="Quote Char"/>
    <w:basedOn w:val="DefaultParagraphFont"/>
    <w:link w:val="Quote"/>
    <w:uiPriority w:val="29"/>
    <w:rsid w:val="00CA6583"/>
    <w:rPr>
      <w:i/>
      <w:iCs/>
      <w:color w:val="000000"/>
    </w:rPr>
  </w:style>
  <w:style w:type="character" w:customStyle="1" w:styleId="Heading4Char">
    <w:name w:val="Heading 4 Char"/>
    <w:basedOn w:val="DefaultParagraphFont"/>
    <w:link w:val="Heading4"/>
    <w:uiPriority w:val="9"/>
    <w:rsid w:val="00CA6583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uiPriority w:val="9"/>
    <w:rsid w:val="00CA6583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uiPriority w:val="9"/>
    <w:rsid w:val="00CA6583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uiPriority w:val="9"/>
    <w:rsid w:val="00CA6583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"/>
    <w:rsid w:val="00CA658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"/>
    <w:rsid w:val="00CA6583"/>
    <w:rPr>
      <w:rFonts w:ascii="Arial" w:hAnsi="Arial"/>
      <w:sz w:val="36"/>
      <w:lang w:val="en-GB" w:eastAsia="en-US"/>
    </w:rPr>
  </w:style>
  <w:style w:type="paragraph" w:customStyle="1" w:styleId="Caption1">
    <w:name w:val="Caption1"/>
    <w:basedOn w:val="Normal"/>
    <w:next w:val="Normal"/>
    <w:uiPriority w:val="35"/>
    <w:semiHidden/>
    <w:unhideWhenUsed/>
    <w:qFormat/>
    <w:rsid w:val="00CA6583"/>
    <w:pPr>
      <w:spacing w:after="200"/>
    </w:pPr>
    <w:rPr>
      <w:rFonts w:ascii="Cambria" w:eastAsia="MS Mincho" w:hAnsi="Cambria"/>
      <w:b/>
      <w:bCs/>
      <w:color w:val="4F81BD"/>
      <w:sz w:val="18"/>
      <w:szCs w:val="18"/>
      <w:lang w:val="en-US"/>
    </w:rPr>
  </w:style>
  <w:style w:type="character" w:styleId="Strong">
    <w:name w:val="Strong"/>
    <w:basedOn w:val="DefaultParagraphFont"/>
    <w:uiPriority w:val="22"/>
    <w:qFormat/>
    <w:rsid w:val="00CA6583"/>
    <w:rPr>
      <w:b/>
      <w:bCs/>
    </w:rPr>
  </w:style>
  <w:style w:type="character" w:styleId="Emphasis">
    <w:name w:val="Emphasis"/>
    <w:basedOn w:val="DefaultParagraphFont"/>
    <w:uiPriority w:val="20"/>
    <w:qFormat/>
    <w:rsid w:val="00CA6583"/>
    <w:rPr>
      <w:i/>
      <w:iCs/>
    </w:rPr>
  </w:style>
  <w:style w:type="paragraph" w:customStyle="1" w:styleId="IntenseQuote1">
    <w:name w:val="Intense Quote1"/>
    <w:basedOn w:val="Normal"/>
    <w:next w:val="Normal"/>
    <w:uiPriority w:val="30"/>
    <w:qFormat/>
    <w:rsid w:val="00CA6583"/>
    <w:pPr>
      <w:pBdr>
        <w:bottom w:val="single" w:sz="4" w:space="4" w:color="4F81BD"/>
      </w:pBdr>
      <w:spacing w:before="200" w:after="280" w:line="276" w:lineRule="auto"/>
      <w:ind w:left="936" w:right="936"/>
    </w:pPr>
    <w:rPr>
      <w:rFonts w:ascii="Cambria" w:eastAsia="MS Mincho" w:hAnsi="Cambria"/>
      <w:b/>
      <w:bCs/>
      <w:i/>
      <w:iCs/>
      <w:color w:val="4F81BD"/>
      <w:sz w:val="22"/>
      <w:szCs w:val="22"/>
      <w:lang w:val="en-US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A6583"/>
    <w:rPr>
      <w:b/>
      <w:bCs/>
      <w:i/>
      <w:iCs/>
      <w:color w:val="4F81BD"/>
    </w:rPr>
  </w:style>
  <w:style w:type="character" w:customStyle="1" w:styleId="SubtleEmphasis1">
    <w:name w:val="Subtle Emphasis1"/>
    <w:basedOn w:val="DefaultParagraphFont"/>
    <w:uiPriority w:val="19"/>
    <w:qFormat/>
    <w:rsid w:val="00CA6583"/>
    <w:rPr>
      <w:i/>
      <w:iCs/>
      <w:color w:val="808080"/>
    </w:rPr>
  </w:style>
  <w:style w:type="character" w:customStyle="1" w:styleId="IntenseEmphasis1">
    <w:name w:val="Intense Emphasis1"/>
    <w:basedOn w:val="DefaultParagraphFont"/>
    <w:uiPriority w:val="21"/>
    <w:qFormat/>
    <w:rsid w:val="00CA6583"/>
    <w:rPr>
      <w:b/>
      <w:bCs/>
      <w:i/>
      <w:iCs/>
      <w:color w:val="4F81BD"/>
    </w:rPr>
  </w:style>
  <w:style w:type="character" w:customStyle="1" w:styleId="SubtleReference1">
    <w:name w:val="Subtle Reference1"/>
    <w:basedOn w:val="DefaultParagraphFont"/>
    <w:uiPriority w:val="31"/>
    <w:qFormat/>
    <w:rsid w:val="00CA6583"/>
    <w:rPr>
      <w:smallCaps/>
      <w:color w:val="C0504D"/>
      <w:u w:val="single"/>
    </w:rPr>
  </w:style>
  <w:style w:type="character" w:customStyle="1" w:styleId="IntenseReference1">
    <w:name w:val="Intense Reference1"/>
    <w:basedOn w:val="DefaultParagraphFont"/>
    <w:uiPriority w:val="32"/>
    <w:qFormat/>
    <w:rsid w:val="00CA6583"/>
    <w:rPr>
      <w:b/>
      <w:bCs/>
      <w:smallCaps/>
      <w:color w:val="C0504D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CA6583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A658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libri" w:eastAsia="MS Gothic" w:hAnsi="Calibri"/>
      <w:b/>
      <w:bCs/>
      <w:color w:val="365F91"/>
      <w:sz w:val="28"/>
      <w:szCs w:val="28"/>
      <w:lang w:val="en-US"/>
    </w:rPr>
  </w:style>
  <w:style w:type="table" w:styleId="TableGrid">
    <w:name w:val="Table Grid"/>
    <w:basedOn w:val="TableNormal"/>
    <w:uiPriority w:val="59"/>
    <w:rsid w:val="00CA6583"/>
    <w:rPr>
      <w:rFonts w:ascii="Cambria" w:eastAsia="MS Mincho" w:hAnsi="Cambria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1">
    <w:name w:val="Light Shading1"/>
    <w:basedOn w:val="TableNormal"/>
    <w:next w:val="LightShading"/>
    <w:uiPriority w:val="60"/>
    <w:rsid w:val="00CA6583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">
    <w:name w:val="Light Shading - Accent 11"/>
    <w:basedOn w:val="TableNormal"/>
    <w:next w:val="LightShading-Accent1"/>
    <w:uiPriority w:val="60"/>
    <w:rsid w:val="00CA6583"/>
    <w:rPr>
      <w:rFonts w:ascii="Cambria" w:eastAsia="MS Mincho" w:hAnsi="Cambria"/>
      <w:color w:val="365F9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LightShading-Accent21">
    <w:name w:val="Light Shading - Accent 21"/>
    <w:basedOn w:val="TableNormal"/>
    <w:next w:val="LightShading-Accent2"/>
    <w:uiPriority w:val="60"/>
    <w:rsid w:val="00CA6583"/>
    <w:rPr>
      <w:rFonts w:ascii="Cambria" w:eastAsia="MS Mincho" w:hAnsi="Cambria"/>
      <w:color w:val="943634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LightShading-Accent31">
    <w:name w:val="Light Shading - Accent 31"/>
    <w:basedOn w:val="TableNormal"/>
    <w:next w:val="LightShading-Accent3"/>
    <w:uiPriority w:val="60"/>
    <w:rsid w:val="00CA6583"/>
    <w:rPr>
      <w:rFonts w:ascii="Cambria" w:eastAsia="MS Mincho" w:hAnsi="Cambria"/>
      <w:color w:val="76923C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LightShading-Accent41">
    <w:name w:val="Light Shading - Accent 41"/>
    <w:basedOn w:val="TableNormal"/>
    <w:next w:val="LightShading-Accent4"/>
    <w:uiPriority w:val="60"/>
    <w:rsid w:val="00CA6583"/>
    <w:rPr>
      <w:rFonts w:ascii="Cambria" w:eastAsia="MS Mincho" w:hAnsi="Cambria"/>
      <w:color w:val="5F497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customStyle="1" w:styleId="LightShading-Accent51">
    <w:name w:val="Light Shading - Accent 51"/>
    <w:basedOn w:val="TableNormal"/>
    <w:next w:val="LightShading-Accent5"/>
    <w:uiPriority w:val="60"/>
    <w:rsid w:val="00CA6583"/>
    <w:rPr>
      <w:rFonts w:ascii="Cambria" w:eastAsia="MS Mincho" w:hAnsi="Cambria"/>
      <w:color w:val="31849B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customStyle="1" w:styleId="LightShading-Accent61">
    <w:name w:val="Light Shading - Accent 61"/>
    <w:basedOn w:val="TableNormal"/>
    <w:next w:val="LightShading-Accent6"/>
    <w:uiPriority w:val="60"/>
    <w:rsid w:val="00CA6583"/>
    <w:rPr>
      <w:rFonts w:ascii="Cambria" w:eastAsia="MS Mincho" w:hAnsi="Cambria"/>
      <w:color w:val="E36C0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customStyle="1" w:styleId="LightList1">
    <w:name w:val="Light List1"/>
    <w:basedOn w:val="TableNormal"/>
    <w:next w:val="LightList"/>
    <w:uiPriority w:val="61"/>
    <w:rsid w:val="00CA6583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LightList-Accent11">
    <w:name w:val="Light List - Accent 11"/>
    <w:basedOn w:val="TableNormal"/>
    <w:next w:val="LightList-Accent1"/>
    <w:uiPriority w:val="61"/>
    <w:rsid w:val="00CA6583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customStyle="1" w:styleId="LightList-Accent21">
    <w:name w:val="Light List - Accent 21"/>
    <w:basedOn w:val="TableNormal"/>
    <w:next w:val="LightList-Accent2"/>
    <w:uiPriority w:val="61"/>
    <w:rsid w:val="00CA6583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customStyle="1" w:styleId="LightList-Accent31">
    <w:name w:val="Light List - Accent 31"/>
    <w:basedOn w:val="TableNormal"/>
    <w:next w:val="LightList-Accent3"/>
    <w:uiPriority w:val="61"/>
    <w:rsid w:val="00CA6583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customStyle="1" w:styleId="LightList-Accent41">
    <w:name w:val="Light List - Accent 41"/>
    <w:basedOn w:val="TableNormal"/>
    <w:next w:val="LightList-Accent4"/>
    <w:uiPriority w:val="61"/>
    <w:rsid w:val="00CA6583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customStyle="1" w:styleId="LightList-Accent51">
    <w:name w:val="Light List - Accent 51"/>
    <w:basedOn w:val="TableNormal"/>
    <w:next w:val="LightList-Accent5"/>
    <w:uiPriority w:val="61"/>
    <w:rsid w:val="00CA6583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customStyle="1" w:styleId="LightList-Accent61">
    <w:name w:val="Light List - Accent 61"/>
    <w:basedOn w:val="TableNormal"/>
    <w:next w:val="LightList-Accent6"/>
    <w:uiPriority w:val="61"/>
    <w:rsid w:val="00CA6583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customStyle="1" w:styleId="LightGrid1">
    <w:name w:val="Light Grid1"/>
    <w:basedOn w:val="TableNormal"/>
    <w:next w:val="LightGrid"/>
    <w:uiPriority w:val="62"/>
    <w:rsid w:val="00CA6583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LightGrid-Accent11">
    <w:name w:val="Light Grid - Accent 11"/>
    <w:basedOn w:val="TableNormal"/>
    <w:next w:val="LightGrid-Accent1"/>
    <w:uiPriority w:val="62"/>
    <w:rsid w:val="00CA6583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customStyle="1" w:styleId="LightGrid-Accent21">
    <w:name w:val="Light Grid - Accent 21"/>
    <w:basedOn w:val="TableNormal"/>
    <w:next w:val="LightGrid-Accent2"/>
    <w:uiPriority w:val="62"/>
    <w:rsid w:val="00CA6583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customStyle="1" w:styleId="LightGrid-Accent31">
    <w:name w:val="Light Grid - Accent 31"/>
    <w:basedOn w:val="TableNormal"/>
    <w:next w:val="LightGrid-Accent3"/>
    <w:uiPriority w:val="62"/>
    <w:rsid w:val="00CA6583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LightGrid-Accent41">
    <w:name w:val="Light Grid - Accent 41"/>
    <w:basedOn w:val="TableNormal"/>
    <w:next w:val="LightGrid-Accent4"/>
    <w:uiPriority w:val="62"/>
    <w:rsid w:val="00CA6583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LightGrid-Accent51">
    <w:name w:val="Light Grid - Accent 51"/>
    <w:basedOn w:val="TableNormal"/>
    <w:next w:val="LightGrid-Accent5"/>
    <w:uiPriority w:val="62"/>
    <w:rsid w:val="00CA6583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LightGrid-Accent61">
    <w:name w:val="Light Grid - Accent 61"/>
    <w:basedOn w:val="TableNormal"/>
    <w:next w:val="LightGrid-Accent6"/>
    <w:uiPriority w:val="62"/>
    <w:rsid w:val="00CA6583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customStyle="1" w:styleId="MediumShading11">
    <w:name w:val="Medium Shading 11"/>
    <w:basedOn w:val="TableNormal"/>
    <w:next w:val="MediumShading1"/>
    <w:uiPriority w:val="63"/>
    <w:rsid w:val="00CA6583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11">
    <w:name w:val="Medium Shading 1 - Accent 11"/>
    <w:basedOn w:val="TableNormal"/>
    <w:next w:val="MediumShading1-Accent1"/>
    <w:uiPriority w:val="63"/>
    <w:rsid w:val="00CA6583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21">
    <w:name w:val="Medium Shading 1 - Accent 21"/>
    <w:basedOn w:val="TableNormal"/>
    <w:next w:val="MediumShading1-Accent2"/>
    <w:uiPriority w:val="63"/>
    <w:rsid w:val="00CA6583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31">
    <w:name w:val="Medium Shading 1 - Accent 31"/>
    <w:basedOn w:val="TableNormal"/>
    <w:next w:val="MediumShading1-Accent3"/>
    <w:uiPriority w:val="63"/>
    <w:rsid w:val="00CA6583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41">
    <w:name w:val="Medium Shading 1 - Accent 41"/>
    <w:basedOn w:val="TableNormal"/>
    <w:next w:val="MediumShading1-Accent4"/>
    <w:uiPriority w:val="63"/>
    <w:rsid w:val="00CA6583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51">
    <w:name w:val="Medium Shading 1 - Accent 51"/>
    <w:basedOn w:val="TableNormal"/>
    <w:next w:val="MediumShading1-Accent5"/>
    <w:uiPriority w:val="63"/>
    <w:rsid w:val="00CA6583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61">
    <w:name w:val="Medium Shading 1 - Accent 61"/>
    <w:basedOn w:val="TableNormal"/>
    <w:next w:val="MediumShading1-Accent6"/>
    <w:uiPriority w:val="63"/>
    <w:rsid w:val="00CA6583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21">
    <w:name w:val="Medium Shading 21"/>
    <w:basedOn w:val="TableNormal"/>
    <w:next w:val="MediumShading2"/>
    <w:uiPriority w:val="64"/>
    <w:rsid w:val="00CA6583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11">
    <w:name w:val="Medium Shading 2 - Accent 11"/>
    <w:basedOn w:val="TableNormal"/>
    <w:next w:val="MediumShading2-Accent1"/>
    <w:uiPriority w:val="64"/>
    <w:rsid w:val="00CA6583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21">
    <w:name w:val="Medium Shading 2 - Accent 21"/>
    <w:basedOn w:val="TableNormal"/>
    <w:next w:val="MediumShading2-Accent2"/>
    <w:uiPriority w:val="64"/>
    <w:rsid w:val="00CA6583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31">
    <w:name w:val="Medium Shading 2 - Accent 31"/>
    <w:basedOn w:val="TableNormal"/>
    <w:next w:val="MediumShading2-Accent3"/>
    <w:uiPriority w:val="64"/>
    <w:rsid w:val="00CA6583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41">
    <w:name w:val="Medium Shading 2 - Accent 41"/>
    <w:basedOn w:val="TableNormal"/>
    <w:next w:val="MediumShading2-Accent4"/>
    <w:uiPriority w:val="64"/>
    <w:rsid w:val="00CA6583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51">
    <w:name w:val="Medium Shading 2 - Accent 51"/>
    <w:basedOn w:val="TableNormal"/>
    <w:next w:val="MediumShading2-Accent5"/>
    <w:uiPriority w:val="64"/>
    <w:rsid w:val="00CA6583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61">
    <w:name w:val="Medium Shading 2 - Accent 61"/>
    <w:basedOn w:val="TableNormal"/>
    <w:next w:val="MediumShading2-Accent6"/>
    <w:uiPriority w:val="64"/>
    <w:rsid w:val="00CA6583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List11">
    <w:name w:val="Medium List 11"/>
    <w:basedOn w:val="TableNormal"/>
    <w:next w:val="MediumList1"/>
    <w:uiPriority w:val="65"/>
    <w:rsid w:val="00CA6583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MediumList1-Accent11">
    <w:name w:val="Medium List 1 - Accent 11"/>
    <w:basedOn w:val="TableNormal"/>
    <w:next w:val="MediumList1-Accent1"/>
    <w:uiPriority w:val="65"/>
    <w:rsid w:val="00CA6583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customStyle="1" w:styleId="MediumList1-Accent21">
    <w:name w:val="Medium List 1 - Accent 21"/>
    <w:basedOn w:val="TableNormal"/>
    <w:next w:val="MediumList1-Accent2"/>
    <w:uiPriority w:val="65"/>
    <w:rsid w:val="00CA6583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customStyle="1" w:styleId="MediumList1-Accent31">
    <w:name w:val="Medium List 1 - Accent 31"/>
    <w:basedOn w:val="TableNormal"/>
    <w:next w:val="MediumList1-Accent3"/>
    <w:uiPriority w:val="65"/>
    <w:rsid w:val="00CA6583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customStyle="1" w:styleId="MediumList1-Accent41">
    <w:name w:val="Medium List 1 - Accent 41"/>
    <w:basedOn w:val="TableNormal"/>
    <w:next w:val="MediumList1-Accent4"/>
    <w:uiPriority w:val="65"/>
    <w:rsid w:val="00CA6583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customStyle="1" w:styleId="MediumList1-Accent51">
    <w:name w:val="Medium List 1 - Accent 51"/>
    <w:basedOn w:val="TableNormal"/>
    <w:next w:val="MediumList1-Accent5"/>
    <w:uiPriority w:val="65"/>
    <w:rsid w:val="00CA6583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customStyle="1" w:styleId="MediumList1-Accent61">
    <w:name w:val="Medium List 1 - Accent 61"/>
    <w:basedOn w:val="TableNormal"/>
    <w:next w:val="MediumList1-Accent6"/>
    <w:uiPriority w:val="65"/>
    <w:rsid w:val="00CA6583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customStyle="1" w:styleId="MediumList21">
    <w:name w:val="Medium List 21"/>
    <w:basedOn w:val="TableNormal"/>
    <w:next w:val="MediumList2"/>
    <w:uiPriority w:val="66"/>
    <w:rsid w:val="00CA6583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11">
    <w:name w:val="Medium List 2 - Accent 11"/>
    <w:basedOn w:val="TableNormal"/>
    <w:next w:val="MediumList2-Accent1"/>
    <w:uiPriority w:val="66"/>
    <w:rsid w:val="00CA6583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21">
    <w:name w:val="Medium List 2 - Accent 21"/>
    <w:basedOn w:val="TableNormal"/>
    <w:next w:val="MediumList2-Accent2"/>
    <w:uiPriority w:val="66"/>
    <w:rsid w:val="00CA6583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31">
    <w:name w:val="Medium List 2 - Accent 31"/>
    <w:basedOn w:val="TableNormal"/>
    <w:next w:val="MediumList2-Accent3"/>
    <w:uiPriority w:val="66"/>
    <w:rsid w:val="00CA6583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41">
    <w:name w:val="Medium List 2 - Accent 41"/>
    <w:basedOn w:val="TableNormal"/>
    <w:next w:val="MediumList2-Accent4"/>
    <w:uiPriority w:val="66"/>
    <w:rsid w:val="00CA6583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51">
    <w:name w:val="Medium List 2 - Accent 51"/>
    <w:basedOn w:val="TableNormal"/>
    <w:next w:val="MediumList2-Accent5"/>
    <w:uiPriority w:val="66"/>
    <w:rsid w:val="00CA6583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61">
    <w:name w:val="Medium List 2 - Accent 61"/>
    <w:basedOn w:val="TableNormal"/>
    <w:next w:val="MediumList2-Accent6"/>
    <w:uiPriority w:val="66"/>
    <w:rsid w:val="00CA6583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Grid11">
    <w:name w:val="Medium Grid 11"/>
    <w:basedOn w:val="TableNormal"/>
    <w:next w:val="MediumGrid1"/>
    <w:uiPriority w:val="67"/>
    <w:rsid w:val="00CA6583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MediumGrid1-Accent11">
    <w:name w:val="Medium Grid 1 - Accent 11"/>
    <w:basedOn w:val="TableNormal"/>
    <w:next w:val="MediumGrid1-Accent1"/>
    <w:uiPriority w:val="67"/>
    <w:rsid w:val="00CA6583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MediumGrid1-Accent21">
    <w:name w:val="Medium Grid 1 - Accent 21"/>
    <w:basedOn w:val="TableNormal"/>
    <w:next w:val="MediumGrid1-Accent2"/>
    <w:uiPriority w:val="67"/>
    <w:rsid w:val="00CA6583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customStyle="1" w:styleId="MediumGrid1-Accent31">
    <w:name w:val="Medium Grid 1 - Accent 31"/>
    <w:basedOn w:val="TableNormal"/>
    <w:next w:val="MediumGrid1-Accent3"/>
    <w:uiPriority w:val="67"/>
    <w:rsid w:val="00CA6583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MediumGrid1-Accent41">
    <w:name w:val="Medium Grid 1 - Accent 41"/>
    <w:basedOn w:val="TableNormal"/>
    <w:next w:val="MediumGrid1-Accent4"/>
    <w:uiPriority w:val="67"/>
    <w:rsid w:val="00CA6583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customStyle="1" w:styleId="MediumGrid1-Accent51">
    <w:name w:val="Medium Grid 1 - Accent 51"/>
    <w:basedOn w:val="TableNormal"/>
    <w:next w:val="MediumGrid1-Accent5"/>
    <w:uiPriority w:val="67"/>
    <w:rsid w:val="00CA6583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customStyle="1" w:styleId="MediumGrid1-Accent61">
    <w:name w:val="Medium Grid 1 - Accent 61"/>
    <w:basedOn w:val="TableNormal"/>
    <w:next w:val="MediumGrid1-Accent6"/>
    <w:uiPriority w:val="67"/>
    <w:rsid w:val="00CA6583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customStyle="1" w:styleId="MediumGrid21">
    <w:name w:val="Medium Grid 21"/>
    <w:basedOn w:val="TableNormal"/>
    <w:next w:val="MediumGrid2"/>
    <w:uiPriority w:val="68"/>
    <w:rsid w:val="00CA6583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2-Accent11">
    <w:name w:val="Medium Grid 2 - Accent 11"/>
    <w:basedOn w:val="TableNormal"/>
    <w:next w:val="MediumGrid2-Accent1"/>
    <w:uiPriority w:val="68"/>
    <w:rsid w:val="00CA6583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2-Accent21">
    <w:name w:val="Medium Grid 2 - Accent 21"/>
    <w:basedOn w:val="TableNormal"/>
    <w:next w:val="MediumGrid2-Accent2"/>
    <w:uiPriority w:val="68"/>
    <w:rsid w:val="00CA6583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C0504D"/>
          <w:insideV w:val="single" w:sz="6" w:space="0" w:color="C0504D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2-Accent31">
    <w:name w:val="Medium Grid 2 - Accent 31"/>
    <w:basedOn w:val="TableNormal"/>
    <w:next w:val="MediumGrid2-Accent3"/>
    <w:uiPriority w:val="68"/>
    <w:rsid w:val="00CA6583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2-Accent41">
    <w:name w:val="Medium Grid 2 - Accent 41"/>
    <w:basedOn w:val="TableNormal"/>
    <w:next w:val="MediumGrid2-Accent4"/>
    <w:uiPriority w:val="68"/>
    <w:rsid w:val="00CA6583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2-Accent51">
    <w:name w:val="Medium Grid 2 - Accent 51"/>
    <w:basedOn w:val="TableNormal"/>
    <w:next w:val="MediumGrid2-Accent5"/>
    <w:uiPriority w:val="68"/>
    <w:rsid w:val="00CA6583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2-Accent61">
    <w:name w:val="Medium Grid 2 - Accent 61"/>
    <w:basedOn w:val="TableNormal"/>
    <w:next w:val="MediumGrid2-Accent6"/>
    <w:uiPriority w:val="68"/>
    <w:rsid w:val="00CA6583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31">
    <w:name w:val="Medium Grid 31"/>
    <w:basedOn w:val="TableNormal"/>
    <w:next w:val="MediumGrid3"/>
    <w:uiPriority w:val="69"/>
    <w:rsid w:val="00CA6583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customStyle="1" w:styleId="MediumGrid3-Accent11">
    <w:name w:val="Medium Grid 3 - Accent 11"/>
    <w:basedOn w:val="TableNormal"/>
    <w:next w:val="MediumGrid3-Accent1"/>
    <w:uiPriority w:val="69"/>
    <w:rsid w:val="00CA6583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customStyle="1" w:styleId="MediumGrid3-Accent21">
    <w:name w:val="Medium Grid 3 - Accent 21"/>
    <w:basedOn w:val="TableNormal"/>
    <w:next w:val="MediumGrid3-Accent2"/>
    <w:uiPriority w:val="69"/>
    <w:rsid w:val="00CA6583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customStyle="1" w:styleId="MediumGrid3-Accent31">
    <w:name w:val="Medium Grid 3 - Accent 31"/>
    <w:basedOn w:val="TableNormal"/>
    <w:next w:val="MediumGrid3-Accent3"/>
    <w:uiPriority w:val="69"/>
    <w:rsid w:val="00CA6583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customStyle="1" w:styleId="MediumGrid3-Accent41">
    <w:name w:val="Medium Grid 3 - Accent 41"/>
    <w:basedOn w:val="TableNormal"/>
    <w:next w:val="MediumGrid3-Accent4"/>
    <w:uiPriority w:val="69"/>
    <w:rsid w:val="00CA6583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customStyle="1" w:styleId="MediumGrid3-Accent51">
    <w:name w:val="Medium Grid 3 - Accent 51"/>
    <w:basedOn w:val="TableNormal"/>
    <w:next w:val="MediumGrid3-Accent5"/>
    <w:uiPriority w:val="69"/>
    <w:rsid w:val="00CA6583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customStyle="1" w:styleId="MediumGrid3-Accent61">
    <w:name w:val="Medium Grid 3 - Accent 61"/>
    <w:basedOn w:val="TableNormal"/>
    <w:next w:val="MediumGrid3-Accent6"/>
    <w:uiPriority w:val="69"/>
    <w:rsid w:val="00CA6583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table" w:customStyle="1" w:styleId="DarkList1">
    <w:name w:val="Dark List1"/>
    <w:basedOn w:val="TableNormal"/>
    <w:next w:val="DarkList"/>
    <w:uiPriority w:val="70"/>
    <w:rsid w:val="00CA6583"/>
    <w:rPr>
      <w:rFonts w:ascii="Cambria" w:eastAsia="MS Mincho" w:hAnsi="Cambria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customStyle="1" w:styleId="DarkList-Accent11">
    <w:name w:val="Dark List - Accent 11"/>
    <w:basedOn w:val="TableNormal"/>
    <w:next w:val="DarkList-Accent1"/>
    <w:uiPriority w:val="70"/>
    <w:rsid w:val="00CA6583"/>
    <w:rPr>
      <w:rFonts w:ascii="Cambria" w:eastAsia="MS Mincho" w:hAnsi="Cambria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customStyle="1" w:styleId="DarkList-Accent21">
    <w:name w:val="Dark List - Accent 21"/>
    <w:basedOn w:val="TableNormal"/>
    <w:next w:val="DarkList-Accent2"/>
    <w:uiPriority w:val="70"/>
    <w:rsid w:val="00CA6583"/>
    <w:rPr>
      <w:rFonts w:ascii="Cambria" w:eastAsia="MS Mincho" w:hAnsi="Cambria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customStyle="1" w:styleId="DarkList-Accent31">
    <w:name w:val="Dark List - Accent 31"/>
    <w:basedOn w:val="TableNormal"/>
    <w:next w:val="DarkList-Accent3"/>
    <w:uiPriority w:val="70"/>
    <w:rsid w:val="00CA6583"/>
    <w:rPr>
      <w:rFonts w:ascii="Cambria" w:eastAsia="MS Mincho" w:hAnsi="Cambria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customStyle="1" w:styleId="DarkList-Accent41">
    <w:name w:val="Dark List - Accent 41"/>
    <w:basedOn w:val="TableNormal"/>
    <w:next w:val="DarkList-Accent4"/>
    <w:uiPriority w:val="70"/>
    <w:rsid w:val="00CA6583"/>
    <w:rPr>
      <w:rFonts w:ascii="Cambria" w:eastAsia="MS Mincho" w:hAnsi="Cambria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customStyle="1" w:styleId="DarkList-Accent51">
    <w:name w:val="Dark List - Accent 51"/>
    <w:basedOn w:val="TableNormal"/>
    <w:next w:val="DarkList-Accent5"/>
    <w:uiPriority w:val="70"/>
    <w:rsid w:val="00CA6583"/>
    <w:rPr>
      <w:rFonts w:ascii="Cambria" w:eastAsia="MS Mincho" w:hAnsi="Cambria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customStyle="1" w:styleId="DarkList-Accent61">
    <w:name w:val="Dark List - Accent 61"/>
    <w:basedOn w:val="TableNormal"/>
    <w:next w:val="DarkList-Accent6"/>
    <w:uiPriority w:val="70"/>
    <w:rsid w:val="00CA6583"/>
    <w:rPr>
      <w:rFonts w:ascii="Cambria" w:eastAsia="MS Mincho" w:hAnsi="Cambria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table" w:customStyle="1" w:styleId="ColorfulShading1">
    <w:name w:val="Colorful Shading1"/>
    <w:basedOn w:val="TableNormal"/>
    <w:next w:val="ColorfulShading"/>
    <w:uiPriority w:val="71"/>
    <w:rsid w:val="00CA6583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ColorfulShading-Accent11">
    <w:name w:val="Colorful Shading - Accent 11"/>
    <w:basedOn w:val="TableNormal"/>
    <w:next w:val="ColorfulShading-Accent1"/>
    <w:uiPriority w:val="71"/>
    <w:rsid w:val="00CA6583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ColorfulShading-Accent21">
    <w:name w:val="Colorful Shading - Accent 21"/>
    <w:basedOn w:val="TableNormal"/>
    <w:next w:val="ColorfulShading-Accent2"/>
    <w:uiPriority w:val="71"/>
    <w:rsid w:val="00CA6583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ColorfulShading-Accent31">
    <w:name w:val="Colorful Shading - Accent 31"/>
    <w:basedOn w:val="TableNormal"/>
    <w:next w:val="ColorfulShading-Accent3"/>
    <w:uiPriority w:val="71"/>
    <w:rsid w:val="00CA6583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customStyle="1" w:styleId="ColorfulShading-Accent41">
    <w:name w:val="Colorful Shading - Accent 41"/>
    <w:basedOn w:val="TableNormal"/>
    <w:next w:val="ColorfulShading-Accent4"/>
    <w:uiPriority w:val="71"/>
    <w:rsid w:val="00CA6583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ColorfulShading-Accent51">
    <w:name w:val="Colorful Shading - Accent 51"/>
    <w:basedOn w:val="TableNormal"/>
    <w:next w:val="ColorfulShading-Accent5"/>
    <w:uiPriority w:val="71"/>
    <w:rsid w:val="00CA6583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ColorfulShading-Accent61">
    <w:name w:val="Colorful Shading - Accent 61"/>
    <w:basedOn w:val="TableNormal"/>
    <w:next w:val="ColorfulShading-Accent6"/>
    <w:uiPriority w:val="71"/>
    <w:rsid w:val="00CA6583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608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ColorfulList1">
    <w:name w:val="Colorful List1"/>
    <w:basedOn w:val="TableNormal"/>
    <w:next w:val="ColorfulList"/>
    <w:uiPriority w:val="72"/>
    <w:rsid w:val="00CA6583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ColorfulList-Accent11">
    <w:name w:val="Colorful List - Accent 11"/>
    <w:basedOn w:val="TableNormal"/>
    <w:next w:val="ColorfulList-Accent1"/>
    <w:uiPriority w:val="72"/>
    <w:rsid w:val="00CA6583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customStyle="1" w:styleId="ColorfulList-Accent21">
    <w:name w:val="Colorful List - Accent 21"/>
    <w:basedOn w:val="TableNormal"/>
    <w:next w:val="ColorfulList-Accent2"/>
    <w:uiPriority w:val="72"/>
    <w:rsid w:val="00CA6583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customStyle="1" w:styleId="ColorfulList-Accent31">
    <w:name w:val="Colorful List - Accent 31"/>
    <w:basedOn w:val="TableNormal"/>
    <w:next w:val="ColorfulList-Accent3"/>
    <w:uiPriority w:val="72"/>
    <w:rsid w:val="00CA6583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customStyle="1" w:styleId="ColorfulList-Accent41">
    <w:name w:val="Colorful List - Accent 41"/>
    <w:basedOn w:val="TableNormal"/>
    <w:next w:val="ColorfulList-Accent4"/>
    <w:uiPriority w:val="72"/>
    <w:rsid w:val="00CA6583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customStyle="1" w:styleId="ColorfulList-Accent51">
    <w:name w:val="Colorful List - Accent 51"/>
    <w:basedOn w:val="TableNormal"/>
    <w:next w:val="ColorfulList-Accent5"/>
    <w:uiPriority w:val="72"/>
    <w:rsid w:val="00CA6583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customStyle="1" w:styleId="ColorfulList-Accent61">
    <w:name w:val="Colorful List - Accent 61"/>
    <w:basedOn w:val="TableNormal"/>
    <w:next w:val="ColorfulList-Accent6"/>
    <w:uiPriority w:val="72"/>
    <w:rsid w:val="00CA6583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customStyle="1" w:styleId="ColorfulGrid1">
    <w:name w:val="Colorful Grid1"/>
    <w:basedOn w:val="TableNormal"/>
    <w:next w:val="ColorfulGrid"/>
    <w:uiPriority w:val="73"/>
    <w:rsid w:val="00CA6583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ColorfulGrid-Accent11">
    <w:name w:val="Colorful Grid - Accent 11"/>
    <w:basedOn w:val="TableNormal"/>
    <w:next w:val="ColorfulGrid-Accent1"/>
    <w:uiPriority w:val="73"/>
    <w:rsid w:val="00CA6583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ColorfulGrid-Accent21">
    <w:name w:val="Colorful Grid - Accent 21"/>
    <w:basedOn w:val="TableNormal"/>
    <w:next w:val="ColorfulGrid-Accent2"/>
    <w:uiPriority w:val="73"/>
    <w:rsid w:val="00CA6583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customStyle="1" w:styleId="ColorfulGrid-Accent31">
    <w:name w:val="Colorful Grid - Accent 31"/>
    <w:basedOn w:val="TableNormal"/>
    <w:next w:val="ColorfulGrid-Accent3"/>
    <w:uiPriority w:val="73"/>
    <w:rsid w:val="00CA6583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ColorfulGrid-Accent41">
    <w:name w:val="Colorful Grid - Accent 41"/>
    <w:basedOn w:val="TableNormal"/>
    <w:next w:val="ColorfulGrid-Accent4"/>
    <w:uiPriority w:val="73"/>
    <w:rsid w:val="00CA6583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customStyle="1" w:styleId="ColorfulGrid-Accent51">
    <w:name w:val="Colorful Grid - Accent 51"/>
    <w:basedOn w:val="TableNormal"/>
    <w:next w:val="ColorfulGrid-Accent5"/>
    <w:uiPriority w:val="73"/>
    <w:rsid w:val="00CA6583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customStyle="1" w:styleId="ColorfulGrid-Accent61">
    <w:name w:val="Colorful Grid - Accent 61"/>
    <w:basedOn w:val="TableNormal"/>
    <w:next w:val="ColorfulGrid-Accent6"/>
    <w:uiPriority w:val="73"/>
    <w:rsid w:val="00CA6583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paragraph" w:customStyle="1" w:styleId="Code">
    <w:name w:val="Code"/>
    <w:uiPriority w:val="1"/>
    <w:qFormat/>
    <w:rsid w:val="00CA6583"/>
    <w:rPr>
      <w:rFonts w:ascii="Courier New" w:eastAsia="MS Mincho" w:hAnsi="Courier New"/>
      <w:sz w:val="16"/>
      <w:szCs w:val="22"/>
      <w:lang w:val="en-US"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CA6583"/>
    <w:pPr>
      <w:spacing w:after="0"/>
      <w:contextualSpacing/>
    </w:pPr>
    <w:rPr>
      <w:rFonts w:ascii="Calibri" w:eastAsia="MS Gothic" w:hAnsi="Calibri"/>
      <w:color w:val="17365D"/>
      <w:spacing w:val="5"/>
      <w:kern w:val="28"/>
      <w:sz w:val="52"/>
      <w:szCs w:val="52"/>
      <w:lang w:val="fr-FR" w:eastAsia="fr-FR"/>
    </w:rPr>
  </w:style>
  <w:style w:type="character" w:customStyle="1" w:styleId="TitleChar1">
    <w:name w:val="Title Char1"/>
    <w:basedOn w:val="DefaultParagraphFont"/>
    <w:link w:val="Title"/>
    <w:rsid w:val="00CA6583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CA6583"/>
    <w:pPr>
      <w:numPr>
        <w:ilvl w:val="1"/>
      </w:numPr>
      <w:spacing w:after="160"/>
    </w:pPr>
    <w:rPr>
      <w:rFonts w:ascii="Calibri" w:eastAsia="MS Gothic" w:hAnsi="Calibri"/>
      <w:i/>
      <w:iCs/>
      <w:color w:val="4F81BD"/>
      <w:spacing w:val="15"/>
      <w:sz w:val="24"/>
      <w:szCs w:val="24"/>
      <w:lang w:val="fr-FR" w:eastAsia="fr-FR"/>
    </w:rPr>
  </w:style>
  <w:style w:type="character" w:customStyle="1" w:styleId="SubtitleChar1">
    <w:name w:val="Subtitle Char1"/>
    <w:basedOn w:val="DefaultParagraphFont"/>
    <w:link w:val="Subtitle"/>
    <w:rsid w:val="00CA658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CA6583"/>
    <w:pPr>
      <w:spacing w:before="200" w:after="160"/>
      <w:ind w:left="864" w:right="864"/>
      <w:jc w:val="center"/>
    </w:pPr>
    <w:rPr>
      <w:rFonts w:ascii="CG Times (WN)" w:hAnsi="CG Times (WN)"/>
      <w:i/>
      <w:iCs/>
      <w:color w:val="000000"/>
      <w:lang w:val="fr-FR" w:eastAsia="fr-FR"/>
    </w:rPr>
  </w:style>
  <w:style w:type="character" w:customStyle="1" w:styleId="QuoteChar1">
    <w:name w:val="Quote Char1"/>
    <w:basedOn w:val="DefaultParagraphFont"/>
    <w:link w:val="Quote"/>
    <w:uiPriority w:val="29"/>
    <w:rsid w:val="00CA6583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A6583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ascii="CG Times (WN)" w:hAnsi="CG Times (WN)"/>
      <w:b/>
      <w:bCs/>
      <w:i/>
      <w:iCs/>
      <w:color w:val="4F81BD"/>
      <w:lang w:val="fr-FR" w:eastAsia="fr-FR"/>
    </w:rPr>
  </w:style>
  <w:style w:type="character" w:customStyle="1" w:styleId="IntenseQuoteChar1">
    <w:name w:val="Intense Quote Char1"/>
    <w:basedOn w:val="DefaultParagraphFont"/>
    <w:link w:val="IntenseQuote"/>
    <w:uiPriority w:val="30"/>
    <w:rsid w:val="00CA6583"/>
    <w:rPr>
      <w:rFonts w:ascii="Times New Roman" w:hAnsi="Times New Roman"/>
      <w:i/>
      <w:iCs/>
      <w:color w:val="4F81BD" w:themeColor="accent1"/>
      <w:lang w:val="en-GB" w:eastAsia="en-US"/>
    </w:rPr>
  </w:style>
  <w:style w:type="character" w:styleId="SubtleEmphasis">
    <w:name w:val="Subtle Emphasis"/>
    <w:basedOn w:val="DefaultParagraphFont"/>
    <w:uiPriority w:val="19"/>
    <w:qFormat/>
    <w:rsid w:val="00CA6583"/>
    <w:rPr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qFormat/>
    <w:rsid w:val="00CA6583"/>
    <w:rPr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CA6583"/>
    <w:rPr>
      <w:smallCaps/>
      <w:color w:val="5A5A5A" w:themeColor="text1" w:themeTint="A5"/>
    </w:rPr>
  </w:style>
  <w:style w:type="character" w:styleId="IntenseReference">
    <w:name w:val="Intense Reference"/>
    <w:basedOn w:val="DefaultParagraphFont"/>
    <w:uiPriority w:val="32"/>
    <w:qFormat/>
    <w:rsid w:val="00CA6583"/>
    <w:rPr>
      <w:b/>
      <w:bCs/>
      <w:smallCaps/>
      <w:color w:val="4F81BD" w:themeColor="accent1"/>
      <w:spacing w:val="5"/>
    </w:rPr>
  </w:style>
  <w:style w:type="table" w:styleId="LightShading">
    <w:name w:val="Light Shading"/>
    <w:basedOn w:val="TableNormal"/>
    <w:uiPriority w:val="60"/>
    <w:semiHidden/>
    <w:unhideWhenUsed/>
    <w:rsid w:val="00CA6583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CA6583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CA6583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CA6583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CA6583"/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CA6583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CA6583"/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semiHidden/>
    <w:unhideWhenUsed/>
    <w:rsid w:val="00CA6583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CA6583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CA6583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CA6583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CA6583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CA6583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CA6583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semiHidden/>
    <w:unhideWhenUsed/>
    <w:rsid w:val="00CA6583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CA6583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CA6583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CA6583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CA6583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CA6583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CA6583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CA6583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CA6583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CA6583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CA6583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CA6583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CA6583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CA6583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CA6583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CA6583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CA6583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CA6583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CA6583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CA6583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CA6583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semiHidden/>
    <w:unhideWhenUsed/>
    <w:rsid w:val="00CA6583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CA6583"/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CA6583"/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CA6583"/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CA6583"/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CA6583"/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CA6583"/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CA6583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CA6583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CA6583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CA6583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CA6583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CA6583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CA6583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CA6583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CA6583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CA6583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CA6583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CA6583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CA6583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CA6583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CA6583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CA6583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CA6583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CA6583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CA6583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CA6583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CA6583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CA6583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CA6583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CA6583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CA6583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CA6583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CA6583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CA6583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semiHidden/>
    <w:unhideWhenUsed/>
    <w:rsid w:val="00CA6583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CA6583"/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CA6583"/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CA6583"/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CA6583"/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CA6583"/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CA6583"/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CA6583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CA6583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CA6583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CA6583"/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CA6583"/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CA6583"/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CA6583"/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semiHidden/>
    <w:unhideWhenUsed/>
    <w:rsid w:val="00CA6583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CA6583"/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CA6583"/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CA6583"/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CA6583"/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CA6583"/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CA6583"/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semiHidden/>
    <w:unhideWhenUsed/>
    <w:rsid w:val="00CA6583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CA6583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CA6583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CA6583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CA6583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CA6583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CA6583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forge.3gpp.org/rep/sa5/MnS/-/tree/28.623_Rel18_CR0196_Add_missing_attribute_properties_to_YANG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5/MnS/-/merge_requests/436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34</Pages>
  <Words>14212</Words>
  <Characters>81012</Characters>
  <Application>Microsoft Office Word</Application>
  <DocSecurity>0</DocSecurity>
  <Lines>675</Lines>
  <Paragraphs>190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95034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PA2</cp:lastModifiedBy>
  <cp:revision>10</cp:revision>
  <cp:lastPrinted>1899-12-31T23:00:00Z</cp:lastPrinted>
  <dcterms:created xsi:type="dcterms:W3CDTF">2022-11-18T09:31:00Z</dcterms:created>
  <dcterms:modified xsi:type="dcterms:W3CDTF">2022-11-18T10:06:00Z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146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14th Nov 2022</vt:lpwstr>
  </property>
  <property fmtid="{D5CDD505-2E9C-101B-9397-08002B2CF9AE}" pid="8" name="EndDate">
    <vt:lpwstr>18th Nov 2022</vt:lpwstr>
  </property>
  <property fmtid="{D5CDD505-2E9C-101B-9397-08002B2CF9AE}" pid="9" name="Tdoc#">
    <vt:lpwstr>S5-226063</vt:lpwstr>
  </property>
  <property fmtid="{D5CDD505-2E9C-101B-9397-08002B2CF9AE}" pid="10" name="Spec#">
    <vt:lpwstr>28.623</vt:lpwstr>
  </property>
  <property fmtid="{D5CDD505-2E9C-101B-9397-08002B2CF9AE}" pid="11" name="Cr#">
    <vt:lpwstr>0191</vt:lpwstr>
  </property>
  <property fmtid="{D5CDD505-2E9C-101B-9397-08002B2CF9AE}" pid="12" name="Revision">
    <vt:lpwstr>-</vt:lpwstr>
  </property>
  <property fmtid="{D5CDD505-2E9C-101B-9397-08002B2CF9AE}" pid="13" name="Version">
    <vt:lpwstr>18.0.2</vt:lpwstr>
  </property>
  <property fmtid="{D5CDD505-2E9C-101B-9397-08002B2CF9AE}" pid="14" name="CrTitle">
    <vt:lpwstr>FIles and File IOCs YANG</vt:lpwstr>
  </property>
  <property fmtid="{D5CDD505-2E9C-101B-9397-08002B2CF9AE}" pid="15" name="SourceIfWg">
    <vt:lpwstr>Ericsson Hungary Ltd</vt:lpwstr>
  </property>
  <property fmtid="{D5CDD505-2E9C-101B-9397-08002B2CF9AE}" pid="16" name="SourceIfTsg">
    <vt:lpwstr/>
  </property>
  <property fmtid="{D5CDD505-2E9C-101B-9397-08002B2CF9AE}" pid="17" name="RelatedWis">
    <vt:lpwstr>FIMA</vt:lpwstr>
  </property>
  <property fmtid="{D5CDD505-2E9C-101B-9397-08002B2CF9AE}" pid="18" name="Cat">
    <vt:lpwstr>B</vt:lpwstr>
  </property>
  <property fmtid="{D5CDD505-2E9C-101B-9397-08002B2CF9AE}" pid="19" name="ResDate">
    <vt:lpwstr>2022-10-15</vt:lpwstr>
  </property>
  <property fmtid="{D5CDD505-2E9C-101B-9397-08002B2CF9AE}" pid="20" name="Release">
    <vt:lpwstr>Rel-18</vt:lpwstr>
  </property>
</Properties>
</file>